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273655" w14:textId="354EC23C" w:rsidR="006C3588" w:rsidRPr="00653D39" w:rsidRDefault="001E60C4" w:rsidP="004D3D10">
      <w:pPr>
        <w:pStyle w:val="Kop1"/>
        <w:numPr>
          <w:ilvl w:val="0"/>
          <w:numId w:val="0"/>
        </w:numPr>
        <w:ind w:left="431" w:hanging="431"/>
        <w:rPr>
          <w:rFonts w:ascii="Arial" w:hAnsi="Arial"/>
        </w:rPr>
      </w:pPr>
      <w:bookmarkStart w:id="0" w:name="_Toc345687504"/>
      <w:bookmarkStart w:id="1" w:name="_Toc352157877"/>
      <w:bookmarkStart w:id="2" w:name="_Toc171738894"/>
      <w:bookmarkStart w:id="3" w:name="_Hlk86043027"/>
      <w:r>
        <w:rPr>
          <w:rFonts w:ascii="Arial" w:hAnsi="Arial"/>
        </w:rPr>
        <w:t>S</w:t>
      </w:r>
      <w:r w:rsidR="004D3D10">
        <w:rPr>
          <w:rFonts w:ascii="Arial" w:hAnsi="Arial"/>
        </w:rPr>
        <w:t>tandaardformulier 2 W</w:t>
      </w:r>
      <w:r w:rsidR="006C3588" w:rsidRPr="00653D39">
        <w:rPr>
          <w:rFonts w:ascii="Arial" w:hAnsi="Arial"/>
        </w:rPr>
        <w:t>ensen</w:t>
      </w:r>
      <w:bookmarkEnd w:id="0"/>
      <w:bookmarkEnd w:id="1"/>
      <w:r w:rsidR="004D3D10">
        <w:rPr>
          <w:rFonts w:ascii="Arial" w:hAnsi="Arial"/>
        </w:rPr>
        <w:t xml:space="preserve"> en uitwerking</w:t>
      </w:r>
      <w:r w:rsidR="006C3588" w:rsidRPr="00653D39">
        <w:rPr>
          <w:rFonts w:ascii="Arial" w:hAnsi="Arial"/>
        </w:rPr>
        <w:t xml:space="preserve"> </w:t>
      </w:r>
      <w:r w:rsidR="006956E1" w:rsidRPr="00653D39">
        <w:rPr>
          <w:rFonts w:ascii="Arial" w:hAnsi="Arial"/>
        </w:rPr>
        <w:br/>
      </w:r>
    </w:p>
    <w:p w14:paraId="1F5C607A" w14:textId="77777777" w:rsidR="00826AB4" w:rsidRPr="000552D7" w:rsidRDefault="00826AB4" w:rsidP="004D3D10">
      <w:pPr>
        <w:pStyle w:val="Kop2"/>
        <w:numPr>
          <w:ilvl w:val="0"/>
          <w:numId w:val="0"/>
        </w:numPr>
        <w:tabs>
          <w:tab w:val="left" w:pos="540"/>
        </w:tabs>
        <w:rPr>
          <w:rFonts w:ascii="Arial" w:hAnsi="Arial"/>
          <w:szCs w:val="18"/>
        </w:rPr>
      </w:pPr>
      <w:bookmarkStart w:id="4" w:name="_Toc228353259"/>
      <w:bookmarkStart w:id="5" w:name="_Toc345687505"/>
      <w:bookmarkStart w:id="6" w:name="_Toc352157878"/>
      <w:r w:rsidRPr="000552D7">
        <w:rPr>
          <w:rFonts w:ascii="Arial" w:hAnsi="Arial"/>
          <w:szCs w:val="18"/>
        </w:rPr>
        <w:t>Wensen</w:t>
      </w:r>
      <w:bookmarkEnd w:id="4"/>
      <w:r w:rsidR="00C3695D" w:rsidRPr="000552D7">
        <w:rPr>
          <w:rFonts w:ascii="Arial" w:hAnsi="Arial"/>
          <w:szCs w:val="18"/>
        </w:rPr>
        <w:t xml:space="preserve"> ten aanzien van de </w:t>
      </w:r>
      <w:commentRangeStart w:id="7"/>
      <w:commentRangeStart w:id="8"/>
      <w:commentRangeStart w:id="9"/>
      <w:r w:rsidR="00C3695D" w:rsidRPr="000552D7">
        <w:rPr>
          <w:rFonts w:ascii="Arial" w:hAnsi="Arial"/>
          <w:szCs w:val="18"/>
        </w:rPr>
        <w:t>opdracht</w:t>
      </w:r>
      <w:bookmarkEnd w:id="5"/>
      <w:bookmarkEnd w:id="6"/>
      <w:commentRangeEnd w:id="7"/>
      <w:r w:rsidR="00443BB3">
        <w:rPr>
          <w:rStyle w:val="Verwijzingopmerking"/>
          <w:rFonts w:cs="Times New Roman"/>
          <w:b w:val="0"/>
          <w:bCs w:val="0"/>
          <w:iCs w:val="0"/>
          <w:kern w:val="14"/>
          <w:szCs w:val="20"/>
          <w:lang w:eastAsia="en-US"/>
        </w:rPr>
        <w:commentReference w:id="7"/>
      </w:r>
      <w:commentRangeEnd w:id="8"/>
      <w:r w:rsidR="00851F69">
        <w:rPr>
          <w:rStyle w:val="Verwijzingopmerking"/>
          <w:rFonts w:cs="Times New Roman"/>
          <w:b w:val="0"/>
          <w:bCs w:val="0"/>
          <w:iCs w:val="0"/>
          <w:kern w:val="14"/>
          <w:szCs w:val="20"/>
          <w:lang w:eastAsia="en-US"/>
        </w:rPr>
        <w:commentReference w:id="8"/>
      </w:r>
      <w:commentRangeEnd w:id="9"/>
      <w:r w:rsidR="00851F69">
        <w:rPr>
          <w:rStyle w:val="Verwijzingopmerking"/>
          <w:rFonts w:cs="Times New Roman"/>
          <w:b w:val="0"/>
          <w:bCs w:val="0"/>
          <w:iCs w:val="0"/>
          <w:kern w:val="14"/>
          <w:szCs w:val="20"/>
          <w:lang w:eastAsia="en-US"/>
        </w:rPr>
        <w:commentReference w:id="9"/>
      </w:r>
    </w:p>
    <w:p w14:paraId="35EDFD11" w14:textId="69553C46" w:rsidR="008D7081" w:rsidRPr="000552D7" w:rsidRDefault="00435F1B" w:rsidP="008D7081">
      <w:pPr>
        <w:rPr>
          <w:rFonts w:ascii="Arial" w:hAnsi="Arial" w:cs="Arial"/>
          <w:szCs w:val="18"/>
        </w:rPr>
      </w:pPr>
      <w:r w:rsidRPr="000552D7">
        <w:rPr>
          <w:rFonts w:ascii="Arial" w:hAnsi="Arial" w:cs="Arial"/>
          <w:szCs w:val="18"/>
        </w:rPr>
        <w:t xml:space="preserve">In dit </w:t>
      </w:r>
      <w:r w:rsidR="001674B7">
        <w:rPr>
          <w:rFonts w:ascii="Arial" w:hAnsi="Arial" w:cs="Arial"/>
          <w:szCs w:val="18"/>
        </w:rPr>
        <w:t>Standaardformulier</w:t>
      </w:r>
      <w:r w:rsidRPr="000552D7">
        <w:rPr>
          <w:rFonts w:ascii="Arial" w:hAnsi="Arial" w:cs="Arial"/>
          <w:szCs w:val="18"/>
        </w:rPr>
        <w:t xml:space="preserve"> zijn</w:t>
      </w:r>
      <w:r w:rsidR="003D4D68" w:rsidRPr="000552D7">
        <w:rPr>
          <w:rFonts w:ascii="Arial" w:hAnsi="Arial" w:cs="Arial"/>
          <w:szCs w:val="18"/>
        </w:rPr>
        <w:t xml:space="preserve"> </w:t>
      </w:r>
      <w:r w:rsidRPr="000552D7">
        <w:rPr>
          <w:rFonts w:ascii="Arial" w:hAnsi="Arial" w:cs="Arial"/>
          <w:szCs w:val="18"/>
        </w:rPr>
        <w:t>wensen</w:t>
      </w:r>
      <w:r w:rsidR="001674B7">
        <w:rPr>
          <w:rFonts w:ascii="Arial" w:hAnsi="Arial" w:cs="Arial"/>
          <w:szCs w:val="18"/>
        </w:rPr>
        <w:t xml:space="preserve"> van </w:t>
      </w:r>
      <w:r w:rsidR="000740AB">
        <w:rPr>
          <w:rFonts w:ascii="Arial" w:hAnsi="Arial" w:cs="Arial"/>
          <w:szCs w:val="18"/>
        </w:rPr>
        <w:t xml:space="preserve">de </w:t>
      </w:r>
      <w:r w:rsidR="001674B7">
        <w:rPr>
          <w:rFonts w:ascii="Arial" w:hAnsi="Arial" w:cs="Arial"/>
          <w:szCs w:val="18"/>
        </w:rPr>
        <w:t>Opdrachtgever</w:t>
      </w:r>
      <w:r w:rsidR="00212489" w:rsidRPr="000552D7">
        <w:rPr>
          <w:rFonts w:ascii="Arial" w:hAnsi="Arial" w:cs="Arial"/>
          <w:szCs w:val="18"/>
        </w:rPr>
        <w:t xml:space="preserve"> </w:t>
      </w:r>
      <w:r w:rsidRPr="000552D7">
        <w:rPr>
          <w:rFonts w:ascii="Arial" w:hAnsi="Arial" w:cs="Arial"/>
          <w:szCs w:val="18"/>
        </w:rPr>
        <w:t xml:space="preserve">opgenomen. </w:t>
      </w:r>
      <w:r w:rsidR="008D7081" w:rsidRPr="000552D7">
        <w:rPr>
          <w:rFonts w:ascii="Arial" w:hAnsi="Arial" w:cs="Arial"/>
          <w:szCs w:val="18"/>
        </w:rPr>
        <w:t>Een wens is een</w:t>
      </w:r>
    </w:p>
    <w:p w14:paraId="0612395D" w14:textId="5A1B6CD9" w:rsidR="00212489" w:rsidRPr="000552D7" w:rsidRDefault="00357400" w:rsidP="008D7081">
      <w:pPr>
        <w:rPr>
          <w:rFonts w:ascii="Arial" w:hAnsi="Arial" w:cs="Arial"/>
          <w:szCs w:val="18"/>
        </w:rPr>
      </w:pPr>
      <w:r>
        <w:rPr>
          <w:rFonts w:ascii="Arial" w:hAnsi="Arial" w:cs="Arial"/>
          <w:szCs w:val="18"/>
        </w:rPr>
        <w:t>sub</w:t>
      </w:r>
      <w:r w:rsidR="008D7081" w:rsidRPr="000552D7">
        <w:rPr>
          <w:rFonts w:ascii="Arial" w:hAnsi="Arial" w:cs="Arial"/>
          <w:szCs w:val="18"/>
        </w:rPr>
        <w:t xml:space="preserve">gunningscriterium, op basis waarvan een </w:t>
      </w:r>
      <w:r w:rsidR="0012146C">
        <w:rPr>
          <w:rFonts w:ascii="Arial" w:hAnsi="Arial" w:cs="Arial"/>
          <w:szCs w:val="18"/>
        </w:rPr>
        <w:t>Inschrijving</w:t>
      </w:r>
      <w:r w:rsidR="008D7081" w:rsidRPr="000552D7">
        <w:rPr>
          <w:rFonts w:ascii="Arial" w:hAnsi="Arial" w:cs="Arial"/>
          <w:szCs w:val="18"/>
        </w:rPr>
        <w:t xml:space="preserve"> punten toegekend kan</w:t>
      </w:r>
      <w:r w:rsidR="00212489" w:rsidRPr="000552D7">
        <w:rPr>
          <w:rFonts w:ascii="Arial" w:hAnsi="Arial" w:cs="Arial"/>
          <w:szCs w:val="18"/>
        </w:rPr>
        <w:t xml:space="preserve"> </w:t>
      </w:r>
      <w:r w:rsidR="008D7081" w:rsidRPr="000552D7">
        <w:rPr>
          <w:rFonts w:ascii="Arial" w:hAnsi="Arial" w:cs="Arial"/>
          <w:szCs w:val="18"/>
        </w:rPr>
        <w:t xml:space="preserve">krijgen. </w:t>
      </w:r>
      <w:r w:rsidR="00435F1B" w:rsidRPr="000552D7">
        <w:rPr>
          <w:rFonts w:ascii="Arial" w:hAnsi="Arial" w:cs="Arial"/>
          <w:szCs w:val="18"/>
        </w:rPr>
        <w:t xml:space="preserve">Onder de wensen worden ook vragen verstaan die de </w:t>
      </w:r>
      <w:r w:rsidR="0012146C">
        <w:rPr>
          <w:rFonts w:ascii="Arial" w:hAnsi="Arial" w:cs="Arial"/>
          <w:szCs w:val="18"/>
        </w:rPr>
        <w:t>Aanbestedende dienst</w:t>
      </w:r>
      <w:r w:rsidR="00435F1B" w:rsidRPr="000552D7">
        <w:rPr>
          <w:rFonts w:ascii="Arial" w:hAnsi="Arial" w:cs="Arial"/>
          <w:szCs w:val="18"/>
        </w:rPr>
        <w:t xml:space="preserve"> in het kader van de uitvoering van de opdracht stelt. </w:t>
      </w:r>
    </w:p>
    <w:p w14:paraId="042F6381" w14:textId="6CB9FAB4" w:rsidR="00435F1B" w:rsidRPr="000552D7" w:rsidRDefault="00435F1B" w:rsidP="008D7081">
      <w:pPr>
        <w:rPr>
          <w:rFonts w:ascii="Arial" w:hAnsi="Arial" w:cs="Arial"/>
          <w:szCs w:val="18"/>
        </w:rPr>
      </w:pPr>
      <w:r w:rsidRPr="000552D7">
        <w:rPr>
          <w:rFonts w:ascii="Arial" w:hAnsi="Arial" w:cs="Arial"/>
          <w:szCs w:val="18"/>
        </w:rPr>
        <w:t>Het is van belang dat uw</w:t>
      </w:r>
      <w:r w:rsidR="00237BFC" w:rsidRPr="000552D7">
        <w:rPr>
          <w:rFonts w:ascii="Arial" w:hAnsi="Arial" w:cs="Arial"/>
          <w:szCs w:val="18"/>
        </w:rPr>
        <w:t xml:space="preserve"> </w:t>
      </w:r>
      <w:r w:rsidR="0012146C">
        <w:rPr>
          <w:rFonts w:ascii="Arial" w:hAnsi="Arial" w:cs="Arial"/>
          <w:szCs w:val="18"/>
        </w:rPr>
        <w:t>Inschrijving</w:t>
      </w:r>
      <w:r w:rsidRPr="000552D7">
        <w:rPr>
          <w:rFonts w:ascii="Arial" w:hAnsi="Arial" w:cs="Arial"/>
          <w:szCs w:val="18"/>
        </w:rPr>
        <w:t xml:space="preserve"> zoveel mogelijk aansluit op de wensen (en vragen) van de </w:t>
      </w:r>
      <w:r w:rsidR="0012146C">
        <w:rPr>
          <w:rFonts w:ascii="Arial" w:hAnsi="Arial" w:cs="Arial"/>
          <w:szCs w:val="18"/>
        </w:rPr>
        <w:t>Aanbestedende dienst</w:t>
      </w:r>
      <w:r w:rsidRPr="000552D7">
        <w:rPr>
          <w:rFonts w:ascii="Arial" w:hAnsi="Arial" w:cs="Arial"/>
          <w:szCs w:val="18"/>
        </w:rPr>
        <w:t>. U dient de antwoorden</w:t>
      </w:r>
      <w:r w:rsidR="003D4D68" w:rsidRPr="000552D7">
        <w:rPr>
          <w:rFonts w:ascii="Arial" w:hAnsi="Arial" w:cs="Arial"/>
          <w:szCs w:val="18"/>
        </w:rPr>
        <w:t xml:space="preserve"> en </w:t>
      </w:r>
      <w:r w:rsidRPr="000552D7">
        <w:rPr>
          <w:rFonts w:ascii="Arial" w:hAnsi="Arial" w:cs="Arial"/>
          <w:szCs w:val="18"/>
        </w:rPr>
        <w:t>reactie</w:t>
      </w:r>
      <w:r w:rsidR="003D4D68" w:rsidRPr="000552D7">
        <w:rPr>
          <w:rFonts w:ascii="Arial" w:hAnsi="Arial" w:cs="Arial"/>
          <w:szCs w:val="18"/>
        </w:rPr>
        <w:t>s</w:t>
      </w:r>
      <w:r w:rsidR="001674B7">
        <w:rPr>
          <w:rFonts w:ascii="Arial" w:hAnsi="Arial" w:cs="Arial"/>
          <w:szCs w:val="18"/>
        </w:rPr>
        <w:t xml:space="preserve"> (uitwerking) </w:t>
      </w:r>
      <w:r w:rsidRPr="000552D7">
        <w:rPr>
          <w:rFonts w:ascii="Arial" w:hAnsi="Arial" w:cs="Arial"/>
          <w:szCs w:val="18"/>
        </w:rPr>
        <w:t xml:space="preserve">op de wensen </w:t>
      </w:r>
      <w:r w:rsidR="00842AC9">
        <w:rPr>
          <w:rFonts w:ascii="Arial" w:hAnsi="Arial" w:cs="Arial"/>
          <w:szCs w:val="18"/>
        </w:rPr>
        <w:t xml:space="preserve">in dit document </w:t>
      </w:r>
      <w:r w:rsidR="00443BB3">
        <w:rPr>
          <w:rFonts w:ascii="Arial" w:hAnsi="Arial" w:cs="Arial"/>
          <w:szCs w:val="18"/>
        </w:rPr>
        <w:t>op TenderNed te uploaden</w:t>
      </w:r>
      <w:r w:rsidRPr="000552D7">
        <w:rPr>
          <w:rFonts w:ascii="Arial" w:hAnsi="Arial" w:cs="Arial"/>
          <w:szCs w:val="18"/>
        </w:rPr>
        <w:t xml:space="preserve">. </w:t>
      </w:r>
    </w:p>
    <w:p w14:paraId="2909009D" w14:textId="77777777" w:rsidR="001A11C5" w:rsidRPr="000552D7" w:rsidRDefault="001A11C5" w:rsidP="001A11C5">
      <w:pPr>
        <w:rPr>
          <w:rFonts w:ascii="Arial" w:hAnsi="Arial" w:cs="Arial"/>
          <w:szCs w:val="18"/>
        </w:rPr>
      </w:pPr>
    </w:p>
    <w:p w14:paraId="59695C14" w14:textId="7CF7AE71" w:rsidR="00C3695D" w:rsidRPr="000552D7" w:rsidRDefault="001A11C5" w:rsidP="009B0B34">
      <w:pPr>
        <w:tabs>
          <w:tab w:val="left" w:pos="7380"/>
        </w:tabs>
        <w:rPr>
          <w:rFonts w:ascii="Arial" w:hAnsi="Arial" w:cs="Arial"/>
          <w:szCs w:val="18"/>
        </w:rPr>
      </w:pPr>
      <w:r w:rsidRPr="000552D7">
        <w:rPr>
          <w:rFonts w:ascii="Arial" w:hAnsi="Arial" w:cs="Arial"/>
          <w:szCs w:val="18"/>
        </w:rPr>
        <w:t xml:space="preserve">Bij het invullen van de gevraagde prijzen/tarieven dient u gebruikt te maken van de tabellen/opbouw zoals gegeven in </w:t>
      </w:r>
      <w:r w:rsidR="00443BB3">
        <w:rPr>
          <w:rFonts w:ascii="Arial" w:hAnsi="Arial" w:cs="Arial"/>
          <w:szCs w:val="18"/>
        </w:rPr>
        <w:t>Standaardformulier 3</w:t>
      </w:r>
      <w:r w:rsidR="000552D7">
        <w:rPr>
          <w:rFonts w:ascii="Arial" w:hAnsi="Arial" w:cs="Arial"/>
          <w:szCs w:val="18"/>
        </w:rPr>
        <w:t xml:space="preserve"> ‘Prijzentabel</w:t>
      </w:r>
      <w:r w:rsidR="009B0B34" w:rsidRPr="000552D7">
        <w:rPr>
          <w:rFonts w:ascii="Arial" w:hAnsi="Arial" w:cs="Arial"/>
          <w:szCs w:val="18"/>
        </w:rPr>
        <w:t>’</w:t>
      </w:r>
      <w:r w:rsidR="006B4FA1" w:rsidRPr="000552D7">
        <w:rPr>
          <w:rFonts w:ascii="Arial" w:hAnsi="Arial" w:cs="Arial"/>
          <w:szCs w:val="18"/>
        </w:rPr>
        <w:t>.</w:t>
      </w:r>
      <w:r w:rsidR="001756F4">
        <w:rPr>
          <w:rFonts w:ascii="Arial" w:hAnsi="Arial" w:cs="Arial"/>
          <w:szCs w:val="18"/>
        </w:rPr>
        <w:t xml:space="preserve"> </w:t>
      </w:r>
      <w:r w:rsidRPr="000552D7">
        <w:rPr>
          <w:rFonts w:ascii="Arial" w:hAnsi="Arial" w:cs="Arial"/>
          <w:szCs w:val="18"/>
        </w:rPr>
        <w:t>Tevens</w:t>
      </w:r>
      <w:r w:rsidR="001756F4">
        <w:rPr>
          <w:rFonts w:ascii="Arial" w:hAnsi="Arial" w:cs="Arial"/>
          <w:szCs w:val="18"/>
        </w:rPr>
        <w:t xml:space="preserve"> </w:t>
      </w:r>
      <w:r w:rsidRPr="000552D7">
        <w:rPr>
          <w:rFonts w:ascii="Arial" w:hAnsi="Arial" w:cs="Arial"/>
          <w:szCs w:val="18"/>
        </w:rPr>
        <w:t xml:space="preserve">dient u rekening te houden met de eisen die hieromtrent in </w:t>
      </w:r>
      <w:r w:rsidR="00C3695D" w:rsidRPr="000552D7">
        <w:rPr>
          <w:rFonts w:ascii="Arial" w:hAnsi="Arial" w:cs="Arial"/>
          <w:szCs w:val="18"/>
        </w:rPr>
        <w:t>hoofdstuk</w:t>
      </w:r>
      <w:r w:rsidRPr="000552D7">
        <w:rPr>
          <w:rFonts w:ascii="Arial" w:hAnsi="Arial" w:cs="Arial"/>
          <w:szCs w:val="18"/>
        </w:rPr>
        <w:t xml:space="preserve"> </w:t>
      </w:r>
      <w:r w:rsidR="00435F1B" w:rsidRPr="000552D7">
        <w:rPr>
          <w:rFonts w:ascii="Arial" w:hAnsi="Arial" w:cs="Arial"/>
          <w:szCs w:val="18"/>
        </w:rPr>
        <w:t>5</w:t>
      </w:r>
      <w:r w:rsidR="00C3695D" w:rsidRPr="000552D7">
        <w:rPr>
          <w:rFonts w:ascii="Arial" w:hAnsi="Arial" w:cs="Arial"/>
          <w:szCs w:val="18"/>
        </w:rPr>
        <w:t xml:space="preserve"> </w:t>
      </w:r>
      <w:r w:rsidR="00E84AD0" w:rsidRPr="000552D7">
        <w:rPr>
          <w:rFonts w:ascii="Arial" w:hAnsi="Arial" w:cs="Arial"/>
          <w:szCs w:val="18"/>
        </w:rPr>
        <w:t xml:space="preserve">(Programma van eisen) </w:t>
      </w:r>
      <w:r w:rsidRPr="000552D7">
        <w:rPr>
          <w:rFonts w:ascii="Arial" w:hAnsi="Arial" w:cs="Arial"/>
          <w:szCs w:val="18"/>
        </w:rPr>
        <w:t xml:space="preserve">zijn gesteld. </w:t>
      </w:r>
      <w:bookmarkEnd w:id="2"/>
    </w:p>
    <w:p w14:paraId="39FE4B53" w14:textId="77777777" w:rsidR="008D6964" w:rsidRPr="000552D7" w:rsidRDefault="008D6964" w:rsidP="009B0B34">
      <w:pPr>
        <w:tabs>
          <w:tab w:val="left" w:pos="7380"/>
        </w:tabs>
        <w:rPr>
          <w:rFonts w:ascii="Arial" w:hAnsi="Arial" w:cs="Arial"/>
          <w:szCs w:val="18"/>
        </w:rPr>
      </w:pPr>
    </w:p>
    <w:p w14:paraId="6B9C83BE" w14:textId="21E833BF" w:rsidR="000B66BC" w:rsidRDefault="008D6964" w:rsidP="00002CBC">
      <w:pPr>
        <w:tabs>
          <w:tab w:val="left" w:pos="7380"/>
        </w:tabs>
        <w:rPr>
          <w:rFonts w:ascii="Arial" w:hAnsi="Arial" w:cs="Arial"/>
          <w:szCs w:val="18"/>
        </w:rPr>
      </w:pPr>
      <w:r w:rsidRPr="000552D7">
        <w:rPr>
          <w:rFonts w:ascii="Arial" w:hAnsi="Arial" w:cs="Arial"/>
          <w:szCs w:val="18"/>
        </w:rPr>
        <w:t xml:space="preserve">Er zijn maximaal </w:t>
      </w:r>
      <w:r w:rsidR="000552D7">
        <w:rPr>
          <w:rFonts w:ascii="Arial" w:hAnsi="Arial" w:cs="Arial"/>
          <w:szCs w:val="18"/>
        </w:rPr>
        <w:t xml:space="preserve">1000 </w:t>
      </w:r>
      <w:r w:rsidRPr="000552D7">
        <w:rPr>
          <w:rFonts w:ascii="Arial" w:hAnsi="Arial" w:cs="Arial"/>
          <w:szCs w:val="18"/>
        </w:rPr>
        <w:t xml:space="preserve">punten te behalen bij de beantwoording van de </w:t>
      </w:r>
      <w:r w:rsidR="00C90BED">
        <w:rPr>
          <w:rFonts w:ascii="Arial" w:hAnsi="Arial" w:cs="Arial"/>
          <w:szCs w:val="18"/>
        </w:rPr>
        <w:t xml:space="preserve">onderstaande </w:t>
      </w:r>
      <w:r w:rsidRPr="00AC4816">
        <w:rPr>
          <w:rFonts w:ascii="Arial" w:hAnsi="Arial" w:cs="Arial"/>
          <w:szCs w:val="18"/>
        </w:rPr>
        <w:t>wensen/vragen.</w:t>
      </w:r>
    </w:p>
    <w:p w14:paraId="2C799AD6" w14:textId="77777777" w:rsidR="00842AC9" w:rsidRPr="000552D7" w:rsidRDefault="00842AC9" w:rsidP="00002CBC">
      <w:pPr>
        <w:tabs>
          <w:tab w:val="left" w:pos="7380"/>
        </w:tabs>
        <w:rPr>
          <w:rFonts w:ascii="Arial" w:hAnsi="Arial" w:cs="Arial"/>
          <w:szCs w:val="18"/>
        </w:rPr>
      </w:pPr>
    </w:p>
    <w:p w14:paraId="6E7712FF" w14:textId="77777777" w:rsidR="00377700" w:rsidRPr="000552D7" w:rsidRDefault="000552D7" w:rsidP="004D3D10">
      <w:pPr>
        <w:pStyle w:val="Kop2"/>
        <w:numPr>
          <w:ilvl w:val="0"/>
          <w:numId w:val="0"/>
        </w:numPr>
        <w:tabs>
          <w:tab w:val="left" w:pos="540"/>
        </w:tabs>
        <w:rPr>
          <w:rFonts w:ascii="Arial" w:hAnsi="Arial"/>
          <w:szCs w:val="18"/>
        </w:rPr>
      </w:pPr>
      <w:r w:rsidRPr="000552D7">
        <w:rPr>
          <w:rFonts w:ascii="Arial" w:hAnsi="Arial"/>
          <w:szCs w:val="18"/>
        </w:rPr>
        <w:t>Wensen ten aanzien van Samenstelling en deskundigheid team</w:t>
      </w:r>
    </w:p>
    <w:p w14:paraId="6920ADF4" w14:textId="665D9238" w:rsidR="000552D7" w:rsidRPr="000552D7" w:rsidRDefault="004D3D10" w:rsidP="000552D7">
      <w:pPr>
        <w:pStyle w:val="Eis1"/>
        <w:rPr>
          <w:b w:val="0"/>
          <w:highlight w:val="yellow"/>
        </w:rPr>
      </w:pPr>
      <w:r>
        <w:t>Wens 1</w:t>
      </w:r>
      <w:r w:rsidR="000552D7" w:rsidRPr="000552D7">
        <w:tab/>
        <w:t>Samenstelling.</w:t>
      </w:r>
      <w:r w:rsidR="000552D7" w:rsidRPr="000552D7">
        <w:rPr>
          <w:b w:val="0"/>
        </w:rPr>
        <w:t xml:space="preserve"> </w:t>
      </w:r>
      <w:r w:rsidR="00583BD2">
        <w:rPr>
          <w:b w:val="0"/>
        </w:rPr>
        <w:t>Opdrachtgever</w:t>
      </w:r>
      <w:r w:rsidR="000552D7" w:rsidRPr="000552D7">
        <w:rPr>
          <w:b w:val="0"/>
        </w:rPr>
        <w:t xml:space="preserve"> wenst inzicht te krijgen in de samenstelling van het controleteam. U wordt verzocht deze samenstelling van het controleteam </w:t>
      </w:r>
      <w:r w:rsidR="009E101B">
        <w:rPr>
          <w:b w:val="0"/>
        </w:rPr>
        <w:t>d</w:t>
      </w:r>
      <w:r w:rsidR="00673536">
        <w:rPr>
          <w:b w:val="0"/>
        </w:rPr>
        <w:t xml:space="preserve">at u gaat inzetten voor de uitvoering van onderhavige opdracht </w:t>
      </w:r>
      <w:r w:rsidR="000552D7" w:rsidRPr="000552D7">
        <w:rPr>
          <w:b w:val="0"/>
        </w:rPr>
        <w:t xml:space="preserve">weer te geven, alsook een beschrijving van dit team op persoonsniveau waaruit minimaal de specifieke materiedeskundigheid en ervaring ten aanzien van de sector </w:t>
      </w:r>
      <w:r w:rsidR="00463DBF">
        <w:rPr>
          <w:b w:val="0"/>
        </w:rPr>
        <w:t>h</w:t>
      </w:r>
      <w:r w:rsidR="00D72657">
        <w:rPr>
          <w:b w:val="0"/>
        </w:rPr>
        <w:t>oger</w:t>
      </w:r>
      <w:r w:rsidR="000552D7" w:rsidRPr="000552D7">
        <w:rPr>
          <w:b w:val="0"/>
        </w:rPr>
        <w:t xml:space="preserve"> </w:t>
      </w:r>
      <w:r w:rsidR="00463DBF">
        <w:rPr>
          <w:b w:val="0"/>
        </w:rPr>
        <w:t>b</w:t>
      </w:r>
      <w:r w:rsidR="000552D7" w:rsidRPr="000552D7">
        <w:rPr>
          <w:b w:val="0"/>
        </w:rPr>
        <w:t>eroeps</w:t>
      </w:r>
      <w:r w:rsidR="00463DBF">
        <w:rPr>
          <w:b w:val="0"/>
        </w:rPr>
        <w:t>o</w:t>
      </w:r>
      <w:r w:rsidR="000552D7" w:rsidRPr="000552D7">
        <w:rPr>
          <w:b w:val="0"/>
        </w:rPr>
        <w:t xml:space="preserve">nderwijs </w:t>
      </w:r>
      <w:r w:rsidR="00463DBF">
        <w:rPr>
          <w:b w:val="0"/>
        </w:rPr>
        <w:t>en wetenschappelijk onderwijs</w:t>
      </w:r>
      <w:r w:rsidR="00990B01">
        <w:rPr>
          <w:b w:val="0"/>
        </w:rPr>
        <w:t xml:space="preserve"> (hierna: de sector)</w:t>
      </w:r>
      <w:r w:rsidR="00463DBF">
        <w:rPr>
          <w:b w:val="0"/>
        </w:rPr>
        <w:t xml:space="preserve"> </w:t>
      </w:r>
      <w:r w:rsidR="000552D7" w:rsidRPr="000552D7">
        <w:rPr>
          <w:b w:val="0"/>
        </w:rPr>
        <w:t>blijkt.</w:t>
      </w:r>
      <w:r w:rsidR="00463DBF">
        <w:rPr>
          <w:b w:val="0"/>
        </w:rPr>
        <w:t xml:space="preserve"> </w:t>
      </w:r>
    </w:p>
    <w:p w14:paraId="25BE6A72" w14:textId="39FCA7DA" w:rsidR="000552D7" w:rsidRPr="000552D7" w:rsidRDefault="000552D7" w:rsidP="000552D7">
      <w:pPr>
        <w:pStyle w:val="Eis1"/>
        <w:rPr>
          <w:b w:val="0"/>
          <w:u w:val="single"/>
        </w:rPr>
      </w:pPr>
      <w:r w:rsidRPr="000552D7">
        <w:rPr>
          <w:b w:val="0"/>
          <w:u w:val="single"/>
        </w:rPr>
        <w:t xml:space="preserve">Beoordeling wens </w:t>
      </w:r>
      <w:r w:rsidR="004D3D10">
        <w:rPr>
          <w:b w:val="0"/>
          <w:u w:val="single"/>
        </w:rPr>
        <w:t>1</w:t>
      </w:r>
      <w:r w:rsidRPr="000552D7">
        <w:rPr>
          <w:b w:val="0"/>
          <w:u w:val="single"/>
        </w:rPr>
        <w:t>:</w:t>
      </w:r>
    </w:p>
    <w:p w14:paraId="1506541C" w14:textId="77777777" w:rsidR="000552D7" w:rsidRPr="000552D7" w:rsidRDefault="000552D7" w:rsidP="000552D7">
      <w:pPr>
        <w:pStyle w:val="Eis1"/>
        <w:rPr>
          <w:b w:val="0"/>
        </w:rPr>
      </w:pPr>
      <w:r w:rsidRPr="000552D7">
        <w:rPr>
          <w:b w:val="0"/>
        </w:rPr>
        <w:t xml:space="preserve">Het beoordelingsteam zal dit onderdeel van de </w:t>
      </w:r>
      <w:r w:rsidR="0012146C">
        <w:rPr>
          <w:b w:val="0"/>
        </w:rPr>
        <w:t>Inschrijving</w:t>
      </w:r>
      <w:r w:rsidRPr="000552D7">
        <w:rPr>
          <w:b w:val="0"/>
        </w:rPr>
        <w:t xml:space="preserve"> beoordelen aan de hand van:</w:t>
      </w:r>
    </w:p>
    <w:p w14:paraId="2ED56E98" w14:textId="77777777" w:rsidR="000552D7" w:rsidRPr="000552D7" w:rsidRDefault="000552D7" w:rsidP="000552D7">
      <w:pPr>
        <w:pStyle w:val="Eis1"/>
        <w:rPr>
          <w:b w:val="0"/>
        </w:rPr>
      </w:pPr>
      <w:r w:rsidRPr="000552D7">
        <w:rPr>
          <w:b w:val="0"/>
        </w:rPr>
        <w:t>a.</w:t>
      </w:r>
      <w:r w:rsidRPr="000552D7">
        <w:rPr>
          <w:b w:val="0"/>
        </w:rPr>
        <w:tab/>
        <w:t>mate van duidelijkheid van de algehele beschrijving;</w:t>
      </w:r>
    </w:p>
    <w:p w14:paraId="4D008E71" w14:textId="77777777" w:rsidR="000552D7" w:rsidRPr="000552D7" w:rsidRDefault="000552D7" w:rsidP="000552D7">
      <w:pPr>
        <w:pStyle w:val="Eis1"/>
        <w:rPr>
          <w:b w:val="0"/>
        </w:rPr>
      </w:pPr>
      <w:r w:rsidRPr="000552D7">
        <w:rPr>
          <w:b w:val="0"/>
        </w:rPr>
        <w:t>b.</w:t>
      </w:r>
      <w:r w:rsidRPr="000552D7">
        <w:rPr>
          <w:b w:val="0"/>
        </w:rPr>
        <w:tab/>
        <w:t>mate van toereikende deskundigheid en ervaring van (de leden van) het team;</w:t>
      </w:r>
    </w:p>
    <w:p w14:paraId="29655AFF" w14:textId="77777777" w:rsidR="000552D7" w:rsidRPr="000552D7" w:rsidRDefault="000552D7" w:rsidP="000552D7">
      <w:pPr>
        <w:pStyle w:val="Eis1"/>
        <w:rPr>
          <w:b w:val="0"/>
        </w:rPr>
      </w:pPr>
      <w:r w:rsidRPr="000552D7">
        <w:rPr>
          <w:b w:val="0"/>
        </w:rPr>
        <w:t>c.</w:t>
      </w:r>
      <w:r w:rsidRPr="000552D7">
        <w:rPr>
          <w:b w:val="0"/>
        </w:rPr>
        <w:tab/>
        <w:t xml:space="preserve">mate van passendheid van het team voor </w:t>
      </w:r>
      <w:r w:rsidR="00583BD2">
        <w:rPr>
          <w:b w:val="0"/>
        </w:rPr>
        <w:t>Opdrachtgever</w:t>
      </w:r>
      <w:r w:rsidRPr="000552D7">
        <w:rPr>
          <w:b w:val="0"/>
        </w:rPr>
        <w:t xml:space="preserve">, in het bijzonder gelet op de kwaliteit, effectiviteit en efficiency die met deze samenstelling voor </w:t>
      </w:r>
      <w:r w:rsidR="00583BD2">
        <w:rPr>
          <w:b w:val="0"/>
        </w:rPr>
        <w:t>Opdrachtgever</w:t>
      </w:r>
      <w:r w:rsidRPr="000552D7">
        <w:rPr>
          <w:b w:val="0"/>
        </w:rPr>
        <w:t xml:space="preserve"> bereikt kan worden;</w:t>
      </w:r>
    </w:p>
    <w:p w14:paraId="3060A93A" w14:textId="77777777" w:rsidR="000552D7" w:rsidRPr="00DA4272" w:rsidRDefault="000552D7" w:rsidP="000552D7">
      <w:pPr>
        <w:pStyle w:val="Eis1"/>
        <w:rPr>
          <w:b w:val="0"/>
        </w:rPr>
      </w:pPr>
      <w:r w:rsidRPr="000552D7">
        <w:rPr>
          <w:b w:val="0"/>
        </w:rPr>
        <w:t>d.</w:t>
      </w:r>
      <w:r w:rsidRPr="000552D7">
        <w:rPr>
          <w:b w:val="0"/>
        </w:rPr>
        <w:tab/>
        <w:t>mate van duidelijke afbakening van de verschillende rollen, inclusief taken en verantwoordelijkheden, binnen het team</w:t>
      </w:r>
      <w:r w:rsidRPr="00DA4272">
        <w:rPr>
          <w:b w:val="0"/>
        </w:rPr>
        <w:t xml:space="preserve">. </w:t>
      </w:r>
    </w:p>
    <w:p w14:paraId="0748DF94" w14:textId="0F5AC340" w:rsidR="000552D7" w:rsidRDefault="000552D7" w:rsidP="000552D7">
      <w:pPr>
        <w:pStyle w:val="Eis11"/>
      </w:pPr>
      <w:r w:rsidRPr="00DA4272">
        <w:t xml:space="preserve">U kunt </w:t>
      </w:r>
      <w:r w:rsidRPr="00DA4272">
        <w:rPr>
          <w:b/>
        </w:rPr>
        <w:t>maximaal</w:t>
      </w:r>
      <w:r w:rsidR="00ED2EA9" w:rsidRPr="00DA4272">
        <w:rPr>
          <w:b/>
        </w:rPr>
        <w:t xml:space="preserve"> </w:t>
      </w:r>
      <w:r w:rsidR="00DA4272" w:rsidRPr="00DA4272">
        <w:rPr>
          <w:b/>
        </w:rPr>
        <w:t>7</w:t>
      </w:r>
      <w:r w:rsidR="00ED2EA9" w:rsidRPr="00DA4272">
        <w:rPr>
          <w:b/>
        </w:rPr>
        <w:t>0</w:t>
      </w:r>
      <w:r w:rsidRPr="00DA4272">
        <w:rPr>
          <w:b/>
        </w:rPr>
        <w:t xml:space="preserve"> punten</w:t>
      </w:r>
      <w:r w:rsidRPr="00DA4272">
        <w:t xml:space="preserve"> behalen bij deze wens.</w:t>
      </w:r>
    </w:p>
    <w:p w14:paraId="2801379C" w14:textId="7A1E1D1A" w:rsidR="00842AC9" w:rsidRPr="00842AC9" w:rsidRDefault="00842AC9" w:rsidP="000552D7">
      <w:pPr>
        <w:pStyle w:val="Eis11"/>
        <w:rPr>
          <w:b/>
          <w:bCs/>
          <w:u w:val="single"/>
        </w:rPr>
      </w:pPr>
    </w:p>
    <w:p w14:paraId="704F588B" w14:textId="50A4B760" w:rsidR="00842AC9" w:rsidRPr="00842AC9" w:rsidRDefault="00842AC9" w:rsidP="000552D7">
      <w:pPr>
        <w:pStyle w:val="Eis11"/>
        <w:rPr>
          <w:b/>
          <w:bCs/>
          <w:u w:val="single"/>
        </w:rPr>
      </w:pPr>
      <w:bookmarkStart w:id="10" w:name="_Hlk89422497"/>
      <w:r w:rsidRPr="00842AC9">
        <w:rPr>
          <w:b/>
          <w:bCs/>
          <w:u w:val="single"/>
        </w:rPr>
        <w:t>Uitwerking door Inschrijver:</w:t>
      </w:r>
    </w:p>
    <w:bookmarkEnd w:id="10"/>
    <w:p w14:paraId="5A1BBFA8" w14:textId="77777777" w:rsidR="00842AC9" w:rsidRPr="00DA4272" w:rsidRDefault="00842AC9" w:rsidP="000552D7">
      <w:pPr>
        <w:pStyle w:val="Eis11"/>
      </w:pPr>
    </w:p>
    <w:p w14:paraId="11B5EB83" w14:textId="41A8B7EE" w:rsidR="000552D7" w:rsidRPr="000552D7" w:rsidRDefault="00F44B85" w:rsidP="000552D7">
      <w:pPr>
        <w:pStyle w:val="Eis1"/>
        <w:rPr>
          <w:b w:val="0"/>
        </w:rPr>
      </w:pPr>
      <w:r w:rsidRPr="00DA4272">
        <w:t xml:space="preserve">Wens 2 </w:t>
      </w:r>
      <w:r w:rsidR="000552D7" w:rsidRPr="00DA4272">
        <w:t>Samenstelling.</w:t>
      </w:r>
      <w:r w:rsidR="000552D7" w:rsidRPr="00DA4272">
        <w:rPr>
          <w:b w:val="0"/>
        </w:rPr>
        <w:t xml:space="preserve"> </w:t>
      </w:r>
      <w:r w:rsidR="00583BD2" w:rsidRPr="00DA4272">
        <w:rPr>
          <w:b w:val="0"/>
        </w:rPr>
        <w:t>Opdrachtgever</w:t>
      </w:r>
      <w:r w:rsidR="000552D7" w:rsidRPr="00DA4272">
        <w:rPr>
          <w:b w:val="0"/>
        </w:rPr>
        <w:t xml:space="preserve"> wenst inzicht te krijgen in de voor onderhavige opdracht door </w:t>
      </w:r>
      <w:r w:rsidR="003807B8" w:rsidRPr="00DA4272">
        <w:rPr>
          <w:b w:val="0"/>
        </w:rPr>
        <w:t>Opdrachtnemer</w:t>
      </w:r>
      <w:r w:rsidR="000552D7" w:rsidRPr="00DA4272">
        <w:rPr>
          <w:b w:val="0"/>
        </w:rPr>
        <w:t xml:space="preserve"> in te zetten medewerkers. U wordt verzocht specifieke (dus op naam gestelde) cv’s van de verantwoordelijke directeur-partner, de in te zetten manager en de controleleider</w:t>
      </w:r>
      <w:r w:rsidR="000552D7" w:rsidRPr="000552D7">
        <w:rPr>
          <w:b w:val="0"/>
        </w:rPr>
        <w:t xml:space="preserve"> bij de </w:t>
      </w:r>
      <w:r w:rsidR="0012146C">
        <w:rPr>
          <w:b w:val="0"/>
        </w:rPr>
        <w:t>Inschrijving</w:t>
      </w:r>
      <w:r w:rsidR="000552D7" w:rsidRPr="000552D7">
        <w:rPr>
          <w:b w:val="0"/>
        </w:rPr>
        <w:t xml:space="preserve"> te voegen. Per genoemde functie, of vergelijkbare functienamen, geeft u onder andere </w:t>
      </w:r>
      <w:r w:rsidR="000552D7" w:rsidRPr="000552D7">
        <w:rPr>
          <w:b w:val="0"/>
        </w:rPr>
        <w:lastRenderedPageBreak/>
        <w:t xml:space="preserve">aan de expertise op het gebied van accountantsdiensten ten aanzien van </w:t>
      </w:r>
      <w:r w:rsidR="00990B01">
        <w:rPr>
          <w:b w:val="0"/>
        </w:rPr>
        <w:t>de sector</w:t>
      </w:r>
      <w:r w:rsidR="000552D7" w:rsidRPr="000552D7">
        <w:rPr>
          <w:b w:val="0"/>
        </w:rPr>
        <w:t xml:space="preserve">, in het bijzonder met vraagstukken rondom Rijksbekostiging, </w:t>
      </w:r>
      <w:r w:rsidR="001E60C4">
        <w:rPr>
          <w:b w:val="0"/>
        </w:rPr>
        <w:t>WNT/</w:t>
      </w:r>
      <w:r w:rsidR="000552D7" w:rsidRPr="000552D7">
        <w:rPr>
          <w:b w:val="0"/>
        </w:rPr>
        <w:t>personele voorzieningen, waardering Vastgoed en de controle op bekostigingsgegevens. Bij voorkeur aan de hand van concrete voorbeelden/casebeschrijvingen.</w:t>
      </w:r>
    </w:p>
    <w:p w14:paraId="0B18C3A7" w14:textId="1F51D4F0" w:rsidR="000552D7" w:rsidRPr="000552D7" w:rsidRDefault="000552D7" w:rsidP="000552D7">
      <w:pPr>
        <w:pStyle w:val="Eis1"/>
        <w:rPr>
          <w:b w:val="0"/>
          <w:highlight w:val="yellow"/>
          <w:u w:val="single"/>
        </w:rPr>
      </w:pPr>
      <w:r w:rsidRPr="000552D7">
        <w:rPr>
          <w:b w:val="0"/>
          <w:u w:val="single"/>
        </w:rPr>
        <w:t xml:space="preserve">Beoordeling wens </w:t>
      </w:r>
      <w:r w:rsidR="00F44B85">
        <w:rPr>
          <w:b w:val="0"/>
          <w:u w:val="single"/>
        </w:rPr>
        <w:t>2</w:t>
      </w:r>
      <w:r w:rsidRPr="000552D7">
        <w:rPr>
          <w:b w:val="0"/>
          <w:u w:val="single"/>
        </w:rPr>
        <w:t>:</w:t>
      </w:r>
    </w:p>
    <w:p w14:paraId="5016A6F2" w14:textId="77777777" w:rsidR="000552D7" w:rsidRPr="000552D7" w:rsidRDefault="000552D7" w:rsidP="000552D7">
      <w:pPr>
        <w:pStyle w:val="Eis1"/>
        <w:rPr>
          <w:b w:val="0"/>
        </w:rPr>
      </w:pPr>
      <w:r w:rsidRPr="000552D7">
        <w:rPr>
          <w:b w:val="0"/>
        </w:rPr>
        <w:t xml:space="preserve">Het beoordelingsteam zal dit onderdeel van de </w:t>
      </w:r>
      <w:r w:rsidR="0012146C">
        <w:rPr>
          <w:b w:val="0"/>
        </w:rPr>
        <w:t>Inschrijving</w:t>
      </w:r>
      <w:r w:rsidRPr="000552D7">
        <w:rPr>
          <w:b w:val="0"/>
        </w:rPr>
        <w:t xml:space="preserve"> beoordelen aan de hand van: </w:t>
      </w:r>
    </w:p>
    <w:p w14:paraId="100F847C" w14:textId="77777777" w:rsidR="000552D7" w:rsidRPr="000552D7" w:rsidRDefault="000552D7" w:rsidP="000552D7">
      <w:pPr>
        <w:pStyle w:val="Eis1"/>
        <w:rPr>
          <w:b w:val="0"/>
        </w:rPr>
      </w:pPr>
      <w:r w:rsidRPr="000552D7">
        <w:rPr>
          <w:b w:val="0"/>
        </w:rPr>
        <w:t>a.</w:t>
      </w:r>
      <w:r w:rsidRPr="000552D7">
        <w:rPr>
          <w:b w:val="0"/>
        </w:rPr>
        <w:tab/>
        <w:t>de mate waarin de CV’s compleet en relevant (op het gebied van werkervaring, kwaliteiten en vaardigheden) zijn en tenminste de gewenste expertise op het aandachtsgebied aangeven;</w:t>
      </w:r>
    </w:p>
    <w:p w14:paraId="3E5A321C" w14:textId="77777777" w:rsidR="000552D7" w:rsidRPr="000552D7" w:rsidRDefault="000552D7" w:rsidP="000552D7">
      <w:pPr>
        <w:pStyle w:val="Eis1"/>
        <w:rPr>
          <w:b w:val="0"/>
        </w:rPr>
      </w:pPr>
      <w:r w:rsidRPr="000552D7">
        <w:rPr>
          <w:b w:val="0"/>
        </w:rPr>
        <w:t>b.</w:t>
      </w:r>
      <w:r w:rsidRPr="000552D7">
        <w:rPr>
          <w:b w:val="0"/>
        </w:rPr>
        <w:tab/>
        <w:t>de mate waarin de aangeboden CV’s concreet onderbouwd zijn en aansluiten op de gewenste expertise en daarmee een toegevoegde waarde bieden voor de uitvoering van onderhavige opdracht;</w:t>
      </w:r>
    </w:p>
    <w:p w14:paraId="25412454" w14:textId="77777777" w:rsidR="000552D7" w:rsidRDefault="009E5F74" w:rsidP="000552D7">
      <w:pPr>
        <w:pStyle w:val="Eis1"/>
        <w:rPr>
          <w:b w:val="0"/>
        </w:rPr>
      </w:pPr>
      <w:r>
        <w:rPr>
          <w:b w:val="0"/>
        </w:rPr>
        <w:t>c.</w:t>
      </w:r>
      <w:r>
        <w:rPr>
          <w:b w:val="0"/>
        </w:rPr>
        <w:tab/>
        <w:t xml:space="preserve">de mate waarin concrete voorbeelden/ </w:t>
      </w:r>
      <w:r w:rsidR="000552D7" w:rsidRPr="000552D7">
        <w:rPr>
          <w:b w:val="0"/>
        </w:rPr>
        <w:t xml:space="preserve">casebeschrijvingen aansluiten op de situatie bij </w:t>
      </w:r>
      <w:r w:rsidR="00583BD2">
        <w:rPr>
          <w:b w:val="0"/>
        </w:rPr>
        <w:t>Opdrachtgever</w:t>
      </w:r>
      <w:r w:rsidR="000552D7" w:rsidRPr="000552D7">
        <w:rPr>
          <w:b w:val="0"/>
        </w:rPr>
        <w:t>.</w:t>
      </w:r>
    </w:p>
    <w:p w14:paraId="251B9673" w14:textId="25C21A6C" w:rsidR="00842AC9" w:rsidRDefault="000552D7" w:rsidP="000552D7">
      <w:pPr>
        <w:pStyle w:val="Eis11"/>
      </w:pPr>
      <w:r w:rsidRPr="000552D7">
        <w:t xml:space="preserve">U kunt </w:t>
      </w:r>
      <w:r w:rsidR="00ED2EA9" w:rsidRPr="00DA4272">
        <w:rPr>
          <w:b/>
        </w:rPr>
        <w:t xml:space="preserve">maximaal </w:t>
      </w:r>
      <w:r w:rsidR="00DA4272" w:rsidRPr="00DA4272">
        <w:rPr>
          <w:b/>
        </w:rPr>
        <w:t>5</w:t>
      </w:r>
      <w:r w:rsidR="00ED2EA9" w:rsidRPr="00DA4272">
        <w:rPr>
          <w:b/>
        </w:rPr>
        <w:t>0</w:t>
      </w:r>
      <w:r w:rsidRPr="00DA4272">
        <w:rPr>
          <w:b/>
        </w:rPr>
        <w:t xml:space="preserve"> punten</w:t>
      </w:r>
      <w:r w:rsidRPr="00DA4272">
        <w:t xml:space="preserve"> behalen</w:t>
      </w:r>
      <w:r w:rsidRPr="000552D7">
        <w:t xml:space="preserve"> bij deze wens.</w:t>
      </w:r>
    </w:p>
    <w:p w14:paraId="5E1DD75F" w14:textId="77777777" w:rsidR="00842AC9" w:rsidRPr="00842AC9" w:rsidRDefault="00842AC9" w:rsidP="00842AC9">
      <w:pPr>
        <w:pStyle w:val="Eis11"/>
        <w:rPr>
          <w:b/>
          <w:bCs/>
          <w:u w:val="single"/>
        </w:rPr>
      </w:pPr>
      <w:r w:rsidRPr="00842AC9">
        <w:rPr>
          <w:b/>
          <w:bCs/>
          <w:u w:val="single"/>
        </w:rPr>
        <w:t>Uitwerking door Inschrijver:</w:t>
      </w:r>
    </w:p>
    <w:p w14:paraId="4BE684C0" w14:textId="77777777" w:rsidR="00842AC9" w:rsidRPr="000552D7" w:rsidRDefault="00842AC9" w:rsidP="000552D7">
      <w:pPr>
        <w:pStyle w:val="Eis11"/>
      </w:pPr>
    </w:p>
    <w:p w14:paraId="6D3B8E08" w14:textId="0F44AFDE" w:rsidR="000552D7" w:rsidRPr="000552D7" w:rsidRDefault="00F44B85" w:rsidP="000552D7">
      <w:pPr>
        <w:pStyle w:val="Eis1"/>
        <w:rPr>
          <w:b w:val="0"/>
          <w:highlight w:val="yellow"/>
        </w:rPr>
      </w:pPr>
      <w:r>
        <w:t xml:space="preserve">Wens 3 </w:t>
      </w:r>
      <w:r w:rsidR="000552D7" w:rsidRPr="000552D7">
        <w:t>Deskundigheid</w:t>
      </w:r>
      <w:r w:rsidR="000552D7" w:rsidRPr="000552D7">
        <w:rPr>
          <w:b w:val="0"/>
        </w:rPr>
        <w:t xml:space="preserve">. </w:t>
      </w:r>
      <w:r w:rsidR="00583BD2">
        <w:rPr>
          <w:b w:val="0"/>
        </w:rPr>
        <w:t>Opdrachtgever</w:t>
      </w:r>
      <w:r w:rsidR="000552D7" w:rsidRPr="000552D7">
        <w:rPr>
          <w:b w:val="0"/>
        </w:rPr>
        <w:t xml:space="preserve"> wenst inzichtelijk te krijgen het vermogen van de </w:t>
      </w:r>
      <w:r w:rsidR="003807B8" w:rsidRPr="00842AC9">
        <w:rPr>
          <w:b w:val="0"/>
        </w:rPr>
        <w:t>Opdrachtnemer</w:t>
      </w:r>
      <w:r w:rsidR="000552D7" w:rsidRPr="00842AC9">
        <w:rPr>
          <w:b w:val="0"/>
        </w:rPr>
        <w:t xml:space="preserve"> als sparringpartner met meerwaarde voor </w:t>
      </w:r>
      <w:r w:rsidR="00583BD2" w:rsidRPr="00842AC9">
        <w:rPr>
          <w:b w:val="0"/>
        </w:rPr>
        <w:t>Opdrachtgever</w:t>
      </w:r>
      <w:r w:rsidR="000552D7" w:rsidRPr="00842AC9">
        <w:rPr>
          <w:b w:val="0"/>
        </w:rPr>
        <w:t xml:space="preserve"> op te treden. Met name op de in 1.2 aangegeven vraagstukken. </w:t>
      </w:r>
      <w:r w:rsidR="003807B8" w:rsidRPr="00842AC9">
        <w:rPr>
          <w:b w:val="0"/>
        </w:rPr>
        <w:t>Opdrachtnemer</w:t>
      </w:r>
      <w:r w:rsidR="000552D7" w:rsidRPr="00842AC9">
        <w:rPr>
          <w:b w:val="0"/>
        </w:rPr>
        <w:t xml:space="preserve"> geeft daadwerkelijk en concreet invulling aan de natuurlijke adviesfunctie. </w:t>
      </w:r>
      <w:r w:rsidR="0012146C" w:rsidRPr="00842AC9">
        <w:rPr>
          <w:b w:val="0"/>
        </w:rPr>
        <w:t>Inschrijver</w:t>
      </w:r>
      <w:r w:rsidR="009E5F74" w:rsidRPr="00842AC9">
        <w:rPr>
          <w:b w:val="0"/>
        </w:rPr>
        <w:t xml:space="preserve"> wordt verzocht dit </w:t>
      </w:r>
      <w:r w:rsidR="000552D7" w:rsidRPr="00842AC9">
        <w:rPr>
          <w:b w:val="0"/>
        </w:rPr>
        <w:t>vermogen</w:t>
      </w:r>
      <w:r w:rsidR="000552D7" w:rsidRPr="000552D7">
        <w:rPr>
          <w:b w:val="0"/>
        </w:rPr>
        <w:t xml:space="preserve"> zo concreet mogelijk aan te tonen, bijvoorbeeld aan de hand van concrete praktijkcases</w:t>
      </w:r>
      <w:r w:rsidR="009E5F74">
        <w:rPr>
          <w:b w:val="0"/>
        </w:rPr>
        <w:t xml:space="preserve">, en dit uit te werken in uw </w:t>
      </w:r>
      <w:r w:rsidR="00D72657">
        <w:rPr>
          <w:b w:val="0"/>
        </w:rPr>
        <w:t>Inschrijving</w:t>
      </w:r>
      <w:r w:rsidR="009E5F74">
        <w:rPr>
          <w:b w:val="0"/>
        </w:rPr>
        <w:t>.</w:t>
      </w:r>
    </w:p>
    <w:p w14:paraId="20C4B1CF" w14:textId="1425F050" w:rsidR="000552D7" w:rsidRPr="000552D7" w:rsidRDefault="000552D7" w:rsidP="000552D7">
      <w:pPr>
        <w:pStyle w:val="Eis1"/>
        <w:rPr>
          <w:b w:val="0"/>
          <w:u w:val="single"/>
        </w:rPr>
      </w:pPr>
      <w:r w:rsidRPr="000552D7">
        <w:rPr>
          <w:b w:val="0"/>
          <w:u w:val="single"/>
        </w:rPr>
        <w:t>Beoordeling wens 3:</w:t>
      </w:r>
    </w:p>
    <w:p w14:paraId="34E61111" w14:textId="77777777" w:rsidR="000552D7" w:rsidRDefault="000552D7" w:rsidP="000552D7">
      <w:pPr>
        <w:pStyle w:val="Eis1"/>
        <w:rPr>
          <w:b w:val="0"/>
        </w:rPr>
      </w:pPr>
      <w:r w:rsidRPr="000552D7">
        <w:rPr>
          <w:b w:val="0"/>
        </w:rPr>
        <w:t xml:space="preserve">Het beoordelingsteam zal de beoordeling van dit onderdeel van de </w:t>
      </w:r>
      <w:r w:rsidR="0012146C">
        <w:rPr>
          <w:b w:val="0"/>
        </w:rPr>
        <w:t>Inschrijving</w:t>
      </w:r>
      <w:r w:rsidRPr="000552D7">
        <w:rPr>
          <w:b w:val="0"/>
        </w:rPr>
        <w:t xml:space="preserve"> beoordelen op de mate waa</w:t>
      </w:r>
      <w:r w:rsidR="009E5F74">
        <w:rPr>
          <w:b w:val="0"/>
        </w:rPr>
        <w:t>rin de</w:t>
      </w:r>
      <w:r w:rsidRPr="000552D7">
        <w:rPr>
          <w:b w:val="0"/>
        </w:rPr>
        <w:t xml:space="preserve"> uitwerking het meest passend is voor </w:t>
      </w:r>
      <w:r w:rsidR="00583BD2">
        <w:rPr>
          <w:b w:val="0"/>
        </w:rPr>
        <w:t>Opdrachtgever</w:t>
      </w:r>
      <w:r w:rsidRPr="000552D7">
        <w:rPr>
          <w:b w:val="0"/>
        </w:rPr>
        <w:t xml:space="preserve">.   </w:t>
      </w:r>
    </w:p>
    <w:p w14:paraId="79297BDC" w14:textId="373DDACA" w:rsidR="000552D7" w:rsidRDefault="000552D7" w:rsidP="000552D7">
      <w:pPr>
        <w:pStyle w:val="Eis11"/>
      </w:pPr>
      <w:r w:rsidRPr="000552D7">
        <w:t xml:space="preserve">U kunt </w:t>
      </w:r>
      <w:r w:rsidR="00ED2EA9" w:rsidRPr="00DA4272">
        <w:rPr>
          <w:b/>
        </w:rPr>
        <w:t xml:space="preserve">maximaal </w:t>
      </w:r>
      <w:r w:rsidR="00DA4272" w:rsidRPr="00DA4272">
        <w:rPr>
          <w:b/>
        </w:rPr>
        <w:t>4</w:t>
      </w:r>
      <w:r w:rsidR="00ED2EA9" w:rsidRPr="00DA4272">
        <w:rPr>
          <w:b/>
        </w:rPr>
        <w:t>5</w:t>
      </w:r>
      <w:r w:rsidRPr="00DA4272">
        <w:rPr>
          <w:b/>
        </w:rPr>
        <w:t xml:space="preserve"> punten</w:t>
      </w:r>
      <w:r w:rsidRPr="000552D7">
        <w:t xml:space="preserve"> behalen bij deze wens.</w:t>
      </w:r>
    </w:p>
    <w:p w14:paraId="1EC50590" w14:textId="77777777" w:rsidR="00842AC9" w:rsidRDefault="00842AC9" w:rsidP="00842AC9">
      <w:pPr>
        <w:pStyle w:val="Eis11"/>
        <w:rPr>
          <w:b/>
          <w:bCs/>
          <w:u w:val="single"/>
        </w:rPr>
      </w:pPr>
    </w:p>
    <w:p w14:paraId="5A34A240" w14:textId="694F3584" w:rsidR="00842AC9" w:rsidRPr="00842AC9" w:rsidRDefault="00842AC9" w:rsidP="00842AC9">
      <w:pPr>
        <w:pStyle w:val="Eis11"/>
        <w:rPr>
          <w:b/>
          <w:bCs/>
          <w:u w:val="single"/>
        </w:rPr>
      </w:pPr>
      <w:r w:rsidRPr="00842AC9">
        <w:rPr>
          <w:b/>
          <w:bCs/>
          <w:u w:val="single"/>
        </w:rPr>
        <w:t>Uitwerking door Inschrijver:</w:t>
      </w:r>
    </w:p>
    <w:p w14:paraId="5AFF3606" w14:textId="77777777" w:rsidR="00842AC9" w:rsidRPr="000552D7" w:rsidRDefault="00842AC9" w:rsidP="000552D7">
      <w:pPr>
        <w:pStyle w:val="Eis11"/>
      </w:pPr>
    </w:p>
    <w:p w14:paraId="47819A16" w14:textId="4E386BEC" w:rsidR="000552D7" w:rsidRPr="000552D7" w:rsidRDefault="00F44B85" w:rsidP="000552D7">
      <w:pPr>
        <w:pStyle w:val="Eis1"/>
        <w:rPr>
          <w:b w:val="0"/>
        </w:rPr>
      </w:pPr>
      <w:r>
        <w:t xml:space="preserve">Wens 4 </w:t>
      </w:r>
      <w:r w:rsidR="000552D7" w:rsidRPr="000552D7">
        <w:t>Deskundigheid.</w:t>
      </w:r>
      <w:r w:rsidR="000552D7" w:rsidRPr="000552D7">
        <w:rPr>
          <w:b w:val="0"/>
        </w:rPr>
        <w:t xml:space="preserve"> </w:t>
      </w:r>
      <w:r w:rsidR="00583BD2">
        <w:rPr>
          <w:b w:val="0"/>
        </w:rPr>
        <w:t>Opdrachtgever</w:t>
      </w:r>
      <w:r w:rsidR="000552D7" w:rsidRPr="000552D7">
        <w:rPr>
          <w:b w:val="0"/>
        </w:rPr>
        <w:t xml:space="preserve"> wenst dat de teamleden van </w:t>
      </w:r>
      <w:r w:rsidR="003807B8">
        <w:rPr>
          <w:b w:val="0"/>
        </w:rPr>
        <w:t>Opdrachtnemer</w:t>
      </w:r>
      <w:r w:rsidR="000552D7" w:rsidRPr="000552D7">
        <w:rPr>
          <w:b w:val="0"/>
        </w:rPr>
        <w:t xml:space="preserve"> optimaal en tijdig geïnformeerd worden over actuele wet- en regelgeving die voor een goede uitvoering van onderhavige aanbesteding noodzakelijk is. </w:t>
      </w:r>
      <w:r w:rsidR="0012146C">
        <w:rPr>
          <w:b w:val="0"/>
        </w:rPr>
        <w:t>Inschrijver</w:t>
      </w:r>
      <w:r w:rsidR="000552D7" w:rsidRPr="000552D7">
        <w:rPr>
          <w:b w:val="0"/>
        </w:rPr>
        <w:t xml:space="preserve"> wordt verzocht aan te geven op welke wijze dit voor onderhavige opdracht gaat verlopen. </w:t>
      </w:r>
    </w:p>
    <w:p w14:paraId="52011EE0" w14:textId="35B719FF" w:rsidR="000552D7" w:rsidRPr="000552D7" w:rsidRDefault="000552D7" w:rsidP="000552D7">
      <w:pPr>
        <w:pStyle w:val="Eis1"/>
        <w:rPr>
          <w:b w:val="0"/>
          <w:u w:val="single"/>
        </w:rPr>
      </w:pPr>
      <w:r w:rsidRPr="000552D7">
        <w:rPr>
          <w:b w:val="0"/>
          <w:u w:val="single"/>
        </w:rPr>
        <w:t>Beoordeling wens 4:</w:t>
      </w:r>
    </w:p>
    <w:p w14:paraId="100A4BE6" w14:textId="77777777" w:rsidR="000552D7" w:rsidRPr="000552D7" w:rsidRDefault="000552D7" w:rsidP="000552D7">
      <w:pPr>
        <w:pStyle w:val="Eis1"/>
        <w:rPr>
          <w:b w:val="0"/>
        </w:rPr>
      </w:pPr>
      <w:r w:rsidRPr="000552D7">
        <w:rPr>
          <w:b w:val="0"/>
        </w:rPr>
        <w:t>Het beoordelingsteam</w:t>
      </w:r>
      <w:r w:rsidR="00063B1E">
        <w:rPr>
          <w:b w:val="0"/>
        </w:rPr>
        <w:t xml:space="preserve"> zal </w:t>
      </w:r>
      <w:r w:rsidRPr="000552D7">
        <w:rPr>
          <w:b w:val="0"/>
        </w:rPr>
        <w:t xml:space="preserve">dit onderdeel van de </w:t>
      </w:r>
      <w:r w:rsidR="0012146C">
        <w:rPr>
          <w:b w:val="0"/>
        </w:rPr>
        <w:t>Inschrijving</w:t>
      </w:r>
      <w:r w:rsidRPr="000552D7">
        <w:rPr>
          <w:b w:val="0"/>
        </w:rPr>
        <w:t xml:space="preserve"> beoordelen aan de hand van:</w:t>
      </w:r>
    </w:p>
    <w:p w14:paraId="760E65D5" w14:textId="77777777" w:rsidR="000552D7" w:rsidRPr="000552D7" w:rsidRDefault="000552D7" w:rsidP="000552D7">
      <w:pPr>
        <w:pStyle w:val="Eis1"/>
        <w:rPr>
          <w:b w:val="0"/>
        </w:rPr>
      </w:pPr>
      <w:r w:rsidRPr="000552D7">
        <w:rPr>
          <w:b w:val="0"/>
        </w:rPr>
        <w:t>a.</w:t>
      </w:r>
      <w:r w:rsidRPr="000552D7">
        <w:rPr>
          <w:b w:val="0"/>
        </w:rPr>
        <w:tab/>
        <w:t>de mate van passendheid van de voorgestelde wijze;</w:t>
      </w:r>
    </w:p>
    <w:p w14:paraId="21658DD3" w14:textId="77777777" w:rsidR="000552D7" w:rsidRDefault="000552D7" w:rsidP="000552D7">
      <w:pPr>
        <w:pStyle w:val="Eis1"/>
        <w:rPr>
          <w:b w:val="0"/>
        </w:rPr>
      </w:pPr>
      <w:r w:rsidRPr="000552D7">
        <w:rPr>
          <w:b w:val="0"/>
        </w:rPr>
        <w:lastRenderedPageBreak/>
        <w:t>b.</w:t>
      </w:r>
      <w:r w:rsidRPr="000552D7">
        <w:rPr>
          <w:b w:val="0"/>
        </w:rPr>
        <w:tab/>
        <w:t xml:space="preserve">de methode van borging, ook bij in- en uitstroom van </w:t>
      </w:r>
      <w:r w:rsidR="00094E8A">
        <w:rPr>
          <w:b w:val="0"/>
        </w:rPr>
        <w:t>leden, ten aanzien de kennis</w:t>
      </w:r>
      <w:r w:rsidRPr="000552D7">
        <w:rPr>
          <w:b w:val="0"/>
        </w:rPr>
        <w:t xml:space="preserve">overdracht naar de leden van het controleteam van </w:t>
      </w:r>
      <w:r w:rsidR="003807B8">
        <w:rPr>
          <w:b w:val="0"/>
        </w:rPr>
        <w:t>Opdrachtnemer</w:t>
      </w:r>
      <w:r w:rsidR="00094E8A">
        <w:rPr>
          <w:b w:val="0"/>
        </w:rPr>
        <w:t>;</w:t>
      </w:r>
    </w:p>
    <w:p w14:paraId="4FFE8B6D" w14:textId="77777777" w:rsidR="00094E8A" w:rsidRPr="00094E8A" w:rsidRDefault="00094E8A" w:rsidP="00094E8A">
      <w:pPr>
        <w:pStyle w:val="Eis11"/>
      </w:pPr>
      <w:r>
        <w:t xml:space="preserve">c. </w:t>
      </w:r>
      <w:r w:rsidRPr="00094E8A">
        <w:t>de mate waarin de teamleden in staat gesteld worden om op de hoogte te blijven van de meest actuele kennis op het gebied van wet- en regelgeving op relevante kennisgebieden.</w:t>
      </w:r>
    </w:p>
    <w:p w14:paraId="7337C224" w14:textId="034412F7" w:rsidR="00A24320" w:rsidRDefault="00A24320" w:rsidP="00A24320">
      <w:pPr>
        <w:pStyle w:val="Eis11"/>
      </w:pPr>
      <w:r w:rsidRPr="000552D7">
        <w:t xml:space="preserve">U kunt </w:t>
      </w:r>
      <w:r w:rsidR="00ED2EA9" w:rsidRPr="00DA4272">
        <w:rPr>
          <w:b/>
        </w:rPr>
        <w:t>maximaal 35</w:t>
      </w:r>
      <w:r w:rsidRPr="00DA4272">
        <w:rPr>
          <w:b/>
        </w:rPr>
        <w:t xml:space="preserve"> punten</w:t>
      </w:r>
      <w:r w:rsidRPr="00DA4272">
        <w:t xml:space="preserve"> behalen bij deze</w:t>
      </w:r>
      <w:r w:rsidRPr="000552D7">
        <w:t xml:space="preserve"> wens.</w:t>
      </w:r>
    </w:p>
    <w:p w14:paraId="7C2F704A" w14:textId="77777777" w:rsidR="00842AC9" w:rsidRPr="00842AC9" w:rsidRDefault="00842AC9" w:rsidP="00842AC9">
      <w:pPr>
        <w:pStyle w:val="Eis11"/>
        <w:rPr>
          <w:b/>
          <w:bCs/>
          <w:u w:val="single"/>
        </w:rPr>
      </w:pPr>
      <w:r w:rsidRPr="00842AC9">
        <w:rPr>
          <w:b/>
          <w:bCs/>
          <w:u w:val="single"/>
        </w:rPr>
        <w:t>Uitwerking door Inschrijver:</w:t>
      </w:r>
    </w:p>
    <w:p w14:paraId="3D1FCE59" w14:textId="4378B4EF" w:rsidR="000552D7" w:rsidRPr="000552D7" w:rsidRDefault="00F44B85" w:rsidP="000552D7">
      <w:pPr>
        <w:pStyle w:val="Eis1"/>
        <w:rPr>
          <w:b w:val="0"/>
        </w:rPr>
      </w:pPr>
      <w:r>
        <w:t xml:space="preserve">Wens 5 </w:t>
      </w:r>
      <w:r w:rsidR="000552D7" w:rsidRPr="00A24320">
        <w:t>Samenstelling.</w:t>
      </w:r>
      <w:r w:rsidR="000552D7" w:rsidRPr="000552D7">
        <w:rPr>
          <w:b w:val="0"/>
        </w:rPr>
        <w:t xml:space="preserve"> </w:t>
      </w:r>
      <w:r w:rsidR="00583BD2">
        <w:rPr>
          <w:b w:val="0"/>
        </w:rPr>
        <w:t>Opdrachtgever</w:t>
      </w:r>
      <w:r w:rsidR="000552D7" w:rsidRPr="000552D7">
        <w:rPr>
          <w:b w:val="0"/>
        </w:rPr>
        <w:t xml:space="preserve"> wenst voor de uitvoering van onderhavige opdracht een consistent en stabiel team. </w:t>
      </w:r>
      <w:r w:rsidR="0012146C">
        <w:rPr>
          <w:b w:val="0"/>
        </w:rPr>
        <w:t>Inschrijver</w:t>
      </w:r>
      <w:r w:rsidR="000552D7" w:rsidRPr="000552D7">
        <w:rPr>
          <w:b w:val="0"/>
        </w:rPr>
        <w:t xml:space="preserve"> wordt verzocht aan te geven of aan de nadrukkelijke wens kan worden voldaan het controleteam gedurende een ‘controle jaar’ (interim</w:t>
      </w:r>
      <w:r w:rsidR="00D72657">
        <w:rPr>
          <w:b w:val="0"/>
        </w:rPr>
        <w:t>-</w:t>
      </w:r>
      <w:r w:rsidR="000552D7" w:rsidRPr="000552D7">
        <w:rPr>
          <w:b w:val="0"/>
        </w:rPr>
        <w:t>controle, bekostigingscontrole en jaareinde controle) ongewijzigd te laten.</w:t>
      </w:r>
      <w:r w:rsidR="000552D7" w:rsidRPr="000552D7">
        <w:rPr>
          <w:b w:val="0"/>
        </w:rPr>
        <w:br/>
        <w:t xml:space="preserve">De </w:t>
      </w:r>
      <w:r w:rsidR="0012146C">
        <w:rPr>
          <w:b w:val="0"/>
        </w:rPr>
        <w:t>Inschrijver</w:t>
      </w:r>
      <w:r w:rsidR="000552D7" w:rsidRPr="000552D7">
        <w:rPr>
          <w:b w:val="0"/>
        </w:rPr>
        <w:t xml:space="preserve"> ho</w:t>
      </w:r>
      <w:r w:rsidR="00063B1E">
        <w:rPr>
          <w:b w:val="0"/>
        </w:rPr>
        <w:t xml:space="preserve">udt het controleteam zoveel </w:t>
      </w:r>
      <w:r w:rsidR="000552D7" w:rsidRPr="000552D7">
        <w:rPr>
          <w:b w:val="0"/>
        </w:rPr>
        <w:t xml:space="preserve">mogelijk in stand gedurende de gehele contractperiode. </w:t>
      </w:r>
      <w:r w:rsidR="000552D7" w:rsidRPr="000552D7">
        <w:rPr>
          <w:b w:val="0"/>
        </w:rPr>
        <w:br/>
        <w:t xml:space="preserve">De </w:t>
      </w:r>
      <w:r w:rsidR="0012146C">
        <w:rPr>
          <w:b w:val="0"/>
        </w:rPr>
        <w:t>Inschrijver</w:t>
      </w:r>
      <w:r w:rsidR="000552D7" w:rsidRPr="000552D7">
        <w:rPr>
          <w:b w:val="0"/>
        </w:rPr>
        <w:t xml:space="preserve"> betrekt de </w:t>
      </w:r>
      <w:r w:rsidR="00583BD2">
        <w:rPr>
          <w:b w:val="0"/>
        </w:rPr>
        <w:t>Opdrachtgever</w:t>
      </w:r>
      <w:r w:rsidR="000552D7" w:rsidRPr="000552D7">
        <w:rPr>
          <w:b w:val="0"/>
        </w:rPr>
        <w:t xml:space="preserve"> tijdig bij voorgenomen mutaties in het controleteam.</w:t>
      </w:r>
      <w:r w:rsidR="000552D7" w:rsidRPr="000552D7">
        <w:rPr>
          <w:b w:val="0"/>
        </w:rPr>
        <w:br/>
      </w:r>
      <w:r w:rsidR="00583BD2">
        <w:rPr>
          <w:b w:val="0"/>
        </w:rPr>
        <w:t>Opdrachtgever</w:t>
      </w:r>
      <w:r w:rsidR="000552D7" w:rsidRPr="000552D7">
        <w:rPr>
          <w:b w:val="0"/>
        </w:rPr>
        <w:t xml:space="preserve"> heeft de mogelijkheid, bij zwaarwegende en aannemelijk gemaakte redenen, om van </w:t>
      </w:r>
      <w:r w:rsidR="003807B8">
        <w:rPr>
          <w:b w:val="0"/>
        </w:rPr>
        <w:t>Opdrachtnemer</w:t>
      </w:r>
      <w:r w:rsidR="000552D7" w:rsidRPr="000552D7">
        <w:rPr>
          <w:b w:val="0"/>
        </w:rPr>
        <w:t xml:space="preserve"> te verlangen dat een lid van het controleteam door een ander persoon wordt vervangen. Deze vervanging mag niet leiden tot hogere kosten voor </w:t>
      </w:r>
      <w:r w:rsidR="00583BD2">
        <w:rPr>
          <w:b w:val="0"/>
        </w:rPr>
        <w:t>Opdrachtgever</w:t>
      </w:r>
      <w:r w:rsidR="000552D7" w:rsidRPr="000552D7">
        <w:rPr>
          <w:b w:val="0"/>
        </w:rPr>
        <w:t>.</w:t>
      </w:r>
    </w:p>
    <w:p w14:paraId="083BFC22" w14:textId="4C7076C0" w:rsidR="000552D7" w:rsidRPr="000552D7" w:rsidRDefault="000552D7" w:rsidP="000552D7">
      <w:pPr>
        <w:pStyle w:val="Eis1"/>
        <w:rPr>
          <w:b w:val="0"/>
          <w:u w:val="single"/>
        </w:rPr>
      </w:pPr>
      <w:r w:rsidRPr="000552D7">
        <w:rPr>
          <w:b w:val="0"/>
          <w:u w:val="single"/>
        </w:rPr>
        <w:t>Beoordeling wens 5:</w:t>
      </w:r>
    </w:p>
    <w:p w14:paraId="004468FD" w14:textId="77777777" w:rsidR="000552D7" w:rsidRPr="000552D7" w:rsidRDefault="000552D7" w:rsidP="000552D7">
      <w:pPr>
        <w:pStyle w:val="Eis1"/>
        <w:rPr>
          <w:b w:val="0"/>
        </w:rPr>
      </w:pPr>
      <w:r w:rsidRPr="000552D7">
        <w:rPr>
          <w:b w:val="0"/>
        </w:rPr>
        <w:t>Het beoordel</w:t>
      </w:r>
      <w:r w:rsidR="00063B1E">
        <w:rPr>
          <w:b w:val="0"/>
        </w:rPr>
        <w:t xml:space="preserve">ingsteam zal </w:t>
      </w:r>
      <w:r w:rsidRPr="000552D7">
        <w:rPr>
          <w:b w:val="0"/>
        </w:rPr>
        <w:t xml:space="preserve">dit onderdeel van de </w:t>
      </w:r>
      <w:r w:rsidR="0012146C">
        <w:rPr>
          <w:b w:val="0"/>
        </w:rPr>
        <w:t>Inschrijving</w:t>
      </w:r>
      <w:r w:rsidRPr="000552D7">
        <w:rPr>
          <w:b w:val="0"/>
        </w:rPr>
        <w:t xml:space="preserve"> beoordelen aan de hand van:</w:t>
      </w:r>
    </w:p>
    <w:p w14:paraId="5B7C7412" w14:textId="77777777" w:rsidR="000552D7" w:rsidRPr="000552D7" w:rsidRDefault="000552D7" w:rsidP="000552D7">
      <w:pPr>
        <w:pStyle w:val="Eis1"/>
        <w:rPr>
          <w:b w:val="0"/>
        </w:rPr>
      </w:pPr>
      <w:r w:rsidRPr="000552D7">
        <w:rPr>
          <w:b w:val="0"/>
        </w:rPr>
        <w:t>a.</w:t>
      </w:r>
      <w:r w:rsidRPr="000552D7">
        <w:rPr>
          <w:b w:val="0"/>
        </w:rPr>
        <w:tab/>
        <w:t xml:space="preserve">de mate van verschafte zekerheid van een vaste bezetting van het controleteam van </w:t>
      </w:r>
      <w:r w:rsidR="00583BD2">
        <w:rPr>
          <w:b w:val="0"/>
        </w:rPr>
        <w:t>Opdrachtgever</w:t>
      </w:r>
      <w:r w:rsidRPr="000552D7">
        <w:rPr>
          <w:b w:val="0"/>
        </w:rPr>
        <w:t xml:space="preserve"> gedurende een controlejaar en/of de beoogde contractduur;</w:t>
      </w:r>
    </w:p>
    <w:p w14:paraId="507DBF4A" w14:textId="77777777" w:rsidR="000552D7" w:rsidRPr="000552D7" w:rsidRDefault="000552D7" w:rsidP="000552D7">
      <w:pPr>
        <w:pStyle w:val="Eis1"/>
        <w:rPr>
          <w:b w:val="0"/>
        </w:rPr>
      </w:pPr>
      <w:r w:rsidRPr="000552D7">
        <w:rPr>
          <w:b w:val="0"/>
        </w:rPr>
        <w:t>b.</w:t>
      </w:r>
      <w:r w:rsidRPr="000552D7">
        <w:rPr>
          <w:b w:val="0"/>
        </w:rPr>
        <w:tab/>
        <w:t>de mate van verschafte zekerheid dat in het bijzonder de functies van controleleider, manager en directeur/partner gedurende een controlejaar en/of beoogde contractduur door dezelfde personen zullen worden uitgevoerd;</w:t>
      </w:r>
    </w:p>
    <w:p w14:paraId="03205F91" w14:textId="77777777" w:rsidR="000552D7" w:rsidRPr="000552D7" w:rsidRDefault="000552D7" w:rsidP="000552D7">
      <w:pPr>
        <w:pStyle w:val="Eis1"/>
        <w:rPr>
          <w:b w:val="0"/>
        </w:rPr>
      </w:pPr>
      <w:r w:rsidRPr="000552D7">
        <w:rPr>
          <w:b w:val="0"/>
        </w:rPr>
        <w:t>c.</w:t>
      </w:r>
      <w:r w:rsidRPr="000552D7">
        <w:rPr>
          <w:b w:val="0"/>
        </w:rPr>
        <w:tab/>
        <w:t xml:space="preserve">de mate van c.q. wijze van betrokkenheid van </w:t>
      </w:r>
      <w:r w:rsidR="00583BD2">
        <w:rPr>
          <w:b w:val="0"/>
        </w:rPr>
        <w:t>Opdrachtgever</w:t>
      </w:r>
      <w:r w:rsidRPr="000552D7">
        <w:rPr>
          <w:b w:val="0"/>
        </w:rPr>
        <w:t xml:space="preserve"> bij door </w:t>
      </w:r>
      <w:r w:rsidR="003807B8">
        <w:rPr>
          <w:b w:val="0"/>
        </w:rPr>
        <w:t>Opdrachtnemer</w:t>
      </w:r>
      <w:r w:rsidRPr="000552D7">
        <w:rPr>
          <w:b w:val="0"/>
        </w:rPr>
        <w:t xml:space="preserve"> door te voeren mutaties in het controleteam; </w:t>
      </w:r>
    </w:p>
    <w:p w14:paraId="0BFEDD73" w14:textId="5624E0BC" w:rsidR="000552D7" w:rsidRDefault="000552D7" w:rsidP="000552D7">
      <w:pPr>
        <w:pStyle w:val="Eis1"/>
        <w:rPr>
          <w:b w:val="0"/>
        </w:rPr>
      </w:pPr>
      <w:r w:rsidRPr="000552D7">
        <w:rPr>
          <w:b w:val="0"/>
        </w:rPr>
        <w:t>d.</w:t>
      </w:r>
      <w:r w:rsidRPr="000552D7">
        <w:rPr>
          <w:b w:val="0"/>
        </w:rPr>
        <w:tab/>
        <w:t xml:space="preserve">de mate waarin </w:t>
      </w:r>
      <w:r w:rsidR="00583BD2">
        <w:rPr>
          <w:b w:val="0"/>
        </w:rPr>
        <w:t>Opdrachtgever</w:t>
      </w:r>
      <w:r w:rsidRPr="000552D7">
        <w:rPr>
          <w:b w:val="0"/>
        </w:rPr>
        <w:t xml:space="preserve"> de mogelijkheid heeft om, bij zwaarwegende en aannemelijk te maken redenen, van </w:t>
      </w:r>
      <w:r w:rsidR="003807B8">
        <w:rPr>
          <w:b w:val="0"/>
        </w:rPr>
        <w:t>Opdrachtnemer</w:t>
      </w:r>
      <w:r w:rsidRPr="000552D7">
        <w:rPr>
          <w:b w:val="0"/>
        </w:rPr>
        <w:t xml:space="preserve"> te verlangen dat een lid van het controleteam door een ander persoon vervangen wordt (een eis hierbij is dat dit niet mag leiden tot hogere kosten, zie ook hoofdstuk 5</w:t>
      </w:r>
      <w:r w:rsidR="00063B1E">
        <w:rPr>
          <w:b w:val="0"/>
        </w:rPr>
        <w:t>)</w:t>
      </w:r>
      <w:r w:rsidRPr="000552D7">
        <w:rPr>
          <w:b w:val="0"/>
        </w:rPr>
        <w:t>.</w:t>
      </w:r>
    </w:p>
    <w:p w14:paraId="4B8238DB" w14:textId="3B1C3483" w:rsidR="00A24320" w:rsidRDefault="00A24320" w:rsidP="00A24320">
      <w:pPr>
        <w:pStyle w:val="Eis11"/>
      </w:pPr>
      <w:r w:rsidRPr="000552D7">
        <w:t xml:space="preserve">U kunt </w:t>
      </w:r>
      <w:r w:rsidRPr="00DA4272">
        <w:rPr>
          <w:b/>
        </w:rPr>
        <w:t>maxi</w:t>
      </w:r>
      <w:r w:rsidR="00ED2EA9" w:rsidRPr="00DA4272">
        <w:rPr>
          <w:b/>
        </w:rPr>
        <w:t xml:space="preserve">maal </w:t>
      </w:r>
      <w:r w:rsidR="00DA4272" w:rsidRPr="00DA4272">
        <w:rPr>
          <w:b/>
        </w:rPr>
        <w:t>7</w:t>
      </w:r>
      <w:r w:rsidR="00ED2EA9" w:rsidRPr="00DA4272">
        <w:rPr>
          <w:b/>
        </w:rPr>
        <w:t>0</w:t>
      </w:r>
      <w:r w:rsidRPr="00DA4272">
        <w:rPr>
          <w:b/>
        </w:rPr>
        <w:t xml:space="preserve"> punten</w:t>
      </w:r>
      <w:r w:rsidRPr="00DA4272">
        <w:t xml:space="preserve"> behalen</w:t>
      </w:r>
      <w:r w:rsidRPr="000552D7">
        <w:t xml:space="preserve"> bij deze wens.</w:t>
      </w:r>
    </w:p>
    <w:p w14:paraId="6879626C" w14:textId="77777777" w:rsidR="00842AC9" w:rsidRPr="00842AC9" w:rsidRDefault="00842AC9" w:rsidP="00842AC9">
      <w:pPr>
        <w:pStyle w:val="Eis11"/>
        <w:rPr>
          <w:b/>
          <w:bCs/>
          <w:u w:val="single"/>
        </w:rPr>
      </w:pPr>
      <w:r w:rsidRPr="00842AC9">
        <w:rPr>
          <w:b/>
          <w:bCs/>
          <w:u w:val="single"/>
        </w:rPr>
        <w:t>Uitwerking door Inschrijver:</w:t>
      </w:r>
    </w:p>
    <w:p w14:paraId="4417637A" w14:textId="77777777" w:rsidR="00842AC9" w:rsidRPr="000552D7" w:rsidRDefault="00842AC9" w:rsidP="00A24320">
      <w:pPr>
        <w:pStyle w:val="Eis11"/>
      </w:pPr>
    </w:p>
    <w:p w14:paraId="5DCBFD3E" w14:textId="77777777" w:rsidR="00377700" w:rsidRDefault="00D04451" w:rsidP="00F44B85">
      <w:pPr>
        <w:pStyle w:val="Kop2"/>
        <w:numPr>
          <w:ilvl w:val="0"/>
          <w:numId w:val="0"/>
        </w:numPr>
        <w:tabs>
          <w:tab w:val="left" w:pos="540"/>
        </w:tabs>
        <w:rPr>
          <w:rFonts w:ascii="Arial" w:hAnsi="Arial"/>
        </w:rPr>
      </w:pPr>
      <w:r w:rsidRPr="00A24320">
        <w:rPr>
          <w:rFonts w:ascii="Arial" w:hAnsi="Arial"/>
        </w:rPr>
        <w:t xml:space="preserve">Wensen ten aanzien van </w:t>
      </w:r>
      <w:r w:rsidR="00A24320">
        <w:rPr>
          <w:rFonts w:ascii="Arial" w:hAnsi="Arial"/>
        </w:rPr>
        <w:t>de controleaanpak</w:t>
      </w:r>
    </w:p>
    <w:p w14:paraId="75BF2051" w14:textId="77777777" w:rsidR="00A24320" w:rsidRPr="00A24320" w:rsidRDefault="00583BD2" w:rsidP="00A24320">
      <w:pPr>
        <w:ind w:left="540" w:hanging="540"/>
        <w:rPr>
          <w:rFonts w:ascii="Arial" w:hAnsi="Arial" w:cs="Arial"/>
          <w:szCs w:val="18"/>
        </w:rPr>
      </w:pPr>
      <w:r>
        <w:rPr>
          <w:rFonts w:ascii="Arial" w:hAnsi="Arial" w:cs="Arial"/>
          <w:szCs w:val="18"/>
        </w:rPr>
        <w:t>Opdrachtgever</w:t>
      </w:r>
      <w:r w:rsidR="00A24320" w:rsidRPr="00A24320">
        <w:rPr>
          <w:rFonts w:ascii="Arial" w:hAnsi="Arial" w:cs="Arial"/>
          <w:szCs w:val="18"/>
        </w:rPr>
        <w:t xml:space="preserve"> wenst inzicht te hebben in het Controleplan, de relatie tussen de inzet in uren van </w:t>
      </w:r>
    </w:p>
    <w:p w14:paraId="4047B9BD" w14:textId="77777777" w:rsidR="00A24320" w:rsidRPr="00A24320" w:rsidRDefault="003807B8" w:rsidP="00A24320">
      <w:pPr>
        <w:ind w:left="540" w:hanging="540"/>
        <w:rPr>
          <w:rFonts w:ascii="Arial" w:hAnsi="Arial" w:cs="Arial"/>
          <w:szCs w:val="18"/>
        </w:rPr>
      </w:pPr>
      <w:r>
        <w:rPr>
          <w:rFonts w:ascii="Arial" w:hAnsi="Arial" w:cs="Arial"/>
          <w:szCs w:val="18"/>
        </w:rPr>
        <w:t>Opdrachtnemer</w:t>
      </w:r>
      <w:r w:rsidR="00A24320" w:rsidRPr="00A24320">
        <w:rPr>
          <w:rFonts w:ascii="Arial" w:hAnsi="Arial" w:cs="Arial"/>
          <w:szCs w:val="18"/>
        </w:rPr>
        <w:t xml:space="preserve"> en dit Controleplan de mate en wijze van betrokkenheid bij dit Controleplan van </w:t>
      </w:r>
    </w:p>
    <w:p w14:paraId="1AAD5A4F" w14:textId="77777777" w:rsidR="00A24320" w:rsidRPr="00A24320" w:rsidRDefault="00583BD2" w:rsidP="00A24320">
      <w:pPr>
        <w:ind w:left="540" w:hanging="540"/>
        <w:rPr>
          <w:rFonts w:ascii="Arial" w:hAnsi="Arial" w:cs="Arial"/>
          <w:szCs w:val="18"/>
        </w:rPr>
      </w:pPr>
      <w:r>
        <w:rPr>
          <w:rFonts w:ascii="Arial" w:hAnsi="Arial" w:cs="Arial"/>
          <w:szCs w:val="18"/>
        </w:rPr>
        <w:t>Opdrachtgever</w:t>
      </w:r>
      <w:r w:rsidR="00A24320" w:rsidRPr="00A24320">
        <w:rPr>
          <w:rFonts w:ascii="Arial" w:hAnsi="Arial" w:cs="Arial"/>
          <w:szCs w:val="18"/>
        </w:rPr>
        <w:t xml:space="preserve"> volgens </w:t>
      </w:r>
      <w:r w:rsidR="003807B8">
        <w:rPr>
          <w:rFonts w:ascii="Arial" w:hAnsi="Arial" w:cs="Arial"/>
          <w:szCs w:val="18"/>
        </w:rPr>
        <w:t>Opdrachtnemer</w:t>
      </w:r>
      <w:r w:rsidR="00A24320" w:rsidRPr="00A24320">
        <w:rPr>
          <w:rFonts w:ascii="Arial" w:hAnsi="Arial" w:cs="Arial"/>
          <w:szCs w:val="18"/>
        </w:rPr>
        <w:t xml:space="preserve">. </w:t>
      </w:r>
    </w:p>
    <w:p w14:paraId="076E4997" w14:textId="6F90ADDF" w:rsidR="00A24320" w:rsidRPr="00A24320" w:rsidRDefault="00A24320" w:rsidP="00A24320">
      <w:pPr>
        <w:rPr>
          <w:rFonts w:ascii="Arial" w:hAnsi="Arial" w:cs="Arial"/>
          <w:szCs w:val="18"/>
        </w:rPr>
      </w:pPr>
      <w:r w:rsidRPr="00A24320">
        <w:rPr>
          <w:rFonts w:ascii="Arial" w:hAnsi="Arial" w:cs="Arial"/>
          <w:szCs w:val="18"/>
        </w:rPr>
        <w:t xml:space="preserve">Tevens bestaat naar aanleiding van deze aanbesteding de mogelijkheid dat er een nieuw te contracteren </w:t>
      </w:r>
      <w:r w:rsidR="003807B8">
        <w:rPr>
          <w:rFonts w:ascii="Arial" w:hAnsi="Arial" w:cs="Arial"/>
          <w:szCs w:val="18"/>
        </w:rPr>
        <w:t>Opdrachtnemer</w:t>
      </w:r>
      <w:r w:rsidRPr="00A24320">
        <w:rPr>
          <w:rFonts w:ascii="Arial" w:hAnsi="Arial" w:cs="Arial"/>
          <w:szCs w:val="18"/>
        </w:rPr>
        <w:t xml:space="preserve"> gecontracteerd wordt. </w:t>
      </w:r>
      <w:r w:rsidR="00583BD2">
        <w:rPr>
          <w:rFonts w:ascii="Arial" w:hAnsi="Arial" w:cs="Arial"/>
          <w:szCs w:val="18"/>
        </w:rPr>
        <w:t>Opdrachtgever</w:t>
      </w:r>
      <w:r w:rsidRPr="00A24320">
        <w:rPr>
          <w:rFonts w:ascii="Arial" w:hAnsi="Arial" w:cs="Arial"/>
          <w:szCs w:val="18"/>
        </w:rPr>
        <w:t xml:space="preserve"> wenst een soepele overgang hierbij. Om het inzicht ten aanzien van </w:t>
      </w:r>
      <w:r w:rsidR="00D72657">
        <w:rPr>
          <w:rFonts w:ascii="Arial" w:hAnsi="Arial" w:cs="Arial"/>
          <w:szCs w:val="18"/>
        </w:rPr>
        <w:t>b</w:t>
      </w:r>
      <w:r w:rsidRPr="00A24320">
        <w:rPr>
          <w:rFonts w:ascii="Arial" w:hAnsi="Arial" w:cs="Arial"/>
          <w:szCs w:val="18"/>
        </w:rPr>
        <w:t xml:space="preserve">ovenstaande te vergroten heeft </w:t>
      </w:r>
      <w:r w:rsidR="00583BD2">
        <w:rPr>
          <w:rFonts w:ascii="Arial" w:hAnsi="Arial" w:cs="Arial"/>
          <w:szCs w:val="18"/>
        </w:rPr>
        <w:t>Opdrachtgever</w:t>
      </w:r>
      <w:r w:rsidRPr="00A24320">
        <w:rPr>
          <w:rFonts w:ascii="Arial" w:hAnsi="Arial" w:cs="Arial"/>
          <w:szCs w:val="18"/>
        </w:rPr>
        <w:t xml:space="preserve"> het verzoek in uw uitwerking ten behoeve van de </w:t>
      </w:r>
      <w:r w:rsidR="0012146C">
        <w:rPr>
          <w:rFonts w:ascii="Arial" w:hAnsi="Arial" w:cs="Arial"/>
          <w:szCs w:val="18"/>
        </w:rPr>
        <w:t>Inschrijving</w:t>
      </w:r>
      <w:r w:rsidRPr="00A24320">
        <w:rPr>
          <w:rFonts w:ascii="Arial" w:hAnsi="Arial" w:cs="Arial"/>
          <w:szCs w:val="18"/>
        </w:rPr>
        <w:t xml:space="preserve"> in te gaan op onderstaande wensen.</w:t>
      </w:r>
    </w:p>
    <w:p w14:paraId="2D09E4DF" w14:textId="77777777" w:rsidR="00A24320" w:rsidRPr="00A24320" w:rsidRDefault="00A24320" w:rsidP="00A24320">
      <w:pPr>
        <w:rPr>
          <w:rFonts w:ascii="Arial" w:hAnsi="Arial" w:cs="Arial"/>
        </w:rPr>
      </w:pPr>
    </w:p>
    <w:p w14:paraId="6F9E0FA2" w14:textId="7257440A" w:rsidR="00A24320" w:rsidRPr="001721E7" w:rsidRDefault="00F44B85" w:rsidP="00A24320">
      <w:pPr>
        <w:rPr>
          <w:rFonts w:ascii="Arial" w:hAnsi="Arial" w:cs="Arial"/>
          <w:szCs w:val="18"/>
        </w:rPr>
      </w:pPr>
      <w:r>
        <w:rPr>
          <w:rFonts w:ascii="Arial" w:hAnsi="Arial" w:cs="Arial"/>
          <w:b/>
          <w:szCs w:val="18"/>
        </w:rPr>
        <w:lastRenderedPageBreak/>
        <w:t xml:space="preserve">Wens 6 </w:t>
      </w:r>
      <w:r w:rsidR="00A24320" w:rsidRPr="001721E7">
        <w:rPr>
          <w:rFonts w:ascii="Arial" w:hAnsi="Arial" w:cs="Arial"/>
          <w:b/>
          <w:szCs w:val="18"/>
        </w:rPr>
        <w:t>Controleplan.</w:t>
      </w:r>
      <w:r w:rsidR="00A24320" w:rsidRPr="001721E7">
        <w:rPr>
          <w:rFonts w:ascii="Arial" w:hAnsi="Arial" w:cs="Arial"/>
          <w:szCs w:val="18"/>
        </w:rPr>
        <w:t xml:space="preserve"> </w:t>
      </w:r>
      <w:r w:rsidR="00583BD2">
        <w:rPr>
          <w:rFonts w:ascii="Arial" w:hAnsi="Arial" w:cs="Arial"/>
          <w:szCs w:val="18"/>
        </w:rPr>
        <w:t>Opdrachtgever</w:t>
      </w:r>
      <w:r w:rsidR="00A24320" w:rsidRPr="001721E7">
        <w:rPr>
          <w:rFonts w:ascii="Arial" w:hAnsi="Arial" w:cs="Arial"/>
          <w:szCs w:val="18"/>
        </w:rPr>
        <w:t xml:space="preserve"> wenst inzage </w:t>
      </w:r>
      <w:r w:rsidR="00C41684">
        <w:rPr>
          <w:rFonts w:ascii="Arial" w:hAnsi="Arial" w:cs="Arial"/>
          <w:szCs w:val="18"/>
        </w:rPr>
        <w:t xml:space="preserve">in </w:t>
      </w:r>
      <w:r w:rsidR="00A24320" w:rsidRPr="001721E7">
        <w:rPr>
          <w:rFonts w:ascii="Arial" w:hAnsi="Arial" w:cs="Arial"/>
          <w:szCs w:val="18"/>
        </w:rPr>
        <w:t xml:space="preserve">het door </w:t>
      </w:r>
      <w:r w:rsidR="003807B8">
        <w:rPr>
          <w:rFonts w:ascii="Arial" w:hAnsi="Arial" w:cs="Arial"/>
          <w:szCs w:val="18"/>
        </w:rPr>
        <w:t>Opdrachtnemer</w:t>
      </w:r>
      <w:r w:rsidR="00A24320" w:rsidRPr="001721E7">
        <w:rPr>
          <w:rFonts w:ascii="Arial" w:hAnsi="Arial" w:cs="Arial"/>
          <w:szCs w:val="18"/>
        </w:rPr>
        <w:t xml:space="preserve"> op te stellen (en jaarlijks te actualiseren) Controleplan. U wordt verzocht in uw </w:t>
      </w:r>
      <w:r w:rsidR="0012146C">
        <w:rPr>
          <w:rFonts w:ascii="Arial" w:hAnsi="Arial" w:cs="Arial"/>
          <w:szCs w:val="18"/>
        </w:rPr>
        <w:t>Inschrijving</w:t>
      </w:r>
      <w:r w:rsidR="00A24320" w:rsidRPr="001721E7">
        <w:rPr>
          <w:rFonts w:ascii="Arial" w:hAnsi="Arial" w:cs="Arial"/>
          <w:szCs w:val="18"/>
        </w:rPr>
        <w:t xml:space="preserve"> dit inzicht te verschaffen aan de hand</w:t>
      </w:r>
      <w:r w:rsidR="00094E8A">
        <w:rPr>
          <w:rFonts w:ascii="Arial" w:hAnsi="Arial" w:cs="Arial"/>
          <w:szCs w:val="18"/>
        </w:rPr>
        <w:t xml:space="preserve"> van een toepasbaar gemaakt </w:t>
      </w:r>
      <w:r w:rsidR="00A24320" w:rsidRPr="001721E7">
        <w:rPr>
          <w:rFonts w:ascii="Arial" w:hAnsi="Arial" w:cs="Arial"/>
          <w:szCs w:val="18"/>
        </w:rPr>
        <w:t>voorbeeld.</w:t>
      </w:r>
    </w:p>
    <w:p w14:paraId="1DCAA4C7" w14:textId="77777777" w:rsidR="00A24320" w:rsidRPr="001721E7" w:rsidRDefault="00A24320" w:rsidP="00A24320">
      <w:pPr>
        <w:rPr>
          <w:rFonts w:ascii="Arial" w:hAnsi="Arial" w:cs="Arial"/>
          <w:szCs w:val="18"/>
        </w:rPr>
      </w:pPr>
    </w:p>
    <w:p w14:paraId="02202191" w14:textId="1F3EB51F" w:rsidR="00A24320" w:rsidRPr="001721E7" w:rsidRDefault="00A24320" w:rsidP="00A24320">
      <w:pPr>
        <w:rPr>
          <w:rFonts w:ascii="Arial" w:hAnsi="Arial" w:cs="Arial"/>
          <w:szCs w:val="18"/>
          <w:u w:val="single"/>
        </w:rPr>
      </w:pPr>
      <w:r w:rsidRPr="001721E7">
        <w:rPr>
          <w:rFonts w:ascii="Arial" w:hAnsi="Arial" w:cs="Arial"/>
          <w:szCs w:val="18"/>
          <w:u w:val="single"/>
        </w:rPr>
        <w:t>Beoordeling wens 6:</w:t>
      </w:r>
    </w:p>
    <w:p w14:paraId="25B45ECA" w14:textId="308D3EA6" w:rsidR="00A24320" w:rsidRPr="001721E7" w:rsidRDefault="00A24320" w:rsidP="00A24320">
      <w:pPr>
        <w:rPr>
          <w:rFonts w:ascii="Arial" w:hAnsi="Arial" w:cs="Arial"/>
          <w:szCs w:val="18"/>
        </w:rPr>
      </w:pPr>
      <w:r w:rsidRPr="001721E7">
        <w:rPr>
          <w:rFonts w:ascii="Arial" w:hAnsi="Arial" w:cs="Arial"/>
          <w:szCs w:val="18"/>
        </w:rPr>
        <w:t xml:space="preserve">Het beoordelingsteam zal de uitwerking van dit onderdeel van de </w:t>
      </w:r>
      <w:r w:rsidR="0012146C">
        <w:rPr>
          <w:rFonts w:ascii="Arial" w:hAnsi="Arial" w:cs="Arial"/>
          <w:szCs w:val="18"/>
        </w:rPr>
        <w:t>Inschrijving</w:t>
      </w:r>
      <w:r w:rsidR="00063B1E">
        <w:rPr>
          <w:rFonts w:ascii="Arial" w:hAnsi="Arial" w:cs="Arial"/>
          <w:szCs w:val="18"/>
        </w:rPr>
        <w:t xml:space="preserve"> beoordelen aan de hand van het </w:t>
      </w:r>
      <w:r w:rsidRPr="001721E7">
        <w:rPr>
          <w:rFonts w:ascii="Arial" w:hAnsi="Arial" w:cs="Arial"/>
          <w:szCs w:val="18"/>
        </w:rPr>
        <w:t>uitgewerkt</w:t>
      </w:r>
      <w:r w:rsidR="00063B1E">
        <w:rPr>
          <w:rFonts w:ascii="Arial" w:hAnsi="Arial" w:cs="Arial"/>
          <w:szCs w:val="18"/>
        </w:rPr>
        <w:t>e</w:t>
      </w:r>
      <w:r w:rsidRPr="001721E7">
        <w:rPr>
          <w:rFonts w:ascii="Arial" w:hAnsi="Arial" w:cs="Arial"/>
          <w:szCs w:val="18"/>
        </w:rPr>
        <w:t xml:space="preserve"> Controleplan, waarin bij</w:t>
      </w:r>
      <w:r w:rsidR="00D06BE7">
        <w:rPr>
          <w:rFonts w:ascii="Arial" w:hAnsi="Arial" w:cs="Arial"/>
          <w:szCs w:val="18"/>
        </w:rPr>
        <w:t xml:space="preserve"> </w:t>
      </w:r>
      <w:r w:rsidRPr="001721E7">
        <w:rPr>
          <w:rFonts w:ascii="Arial" w:hAnsi="Arial" w:cs="Arial"/>
          <w:szCs w:val="18"/>
        </w:rPr>
        <w:t xml:space="preserve">voorkeur minimaal de volgende punten worden meegenomen, concreet en helder wordt gemaakt voor de </w:t>
      </w:r>
      <w:r w:rsidR="00CA29CA">
        <w:rPr>
          <w:rFonts w:ascii="Arial" w:hAnsi="Arial" w:cs="Arial"/>
          <w:szCs w:val="18"/>
        </w:rPr>
        <w:t>BUas</w:t>
      </w:r>
      <w:r w:rsidRPr="001721E7">
        <w:rPr>
          <w:rFonts w:ascii="Arial" w:hAnsi="Arial" w:cs="Arial"/>
          <w:szCs w:val="18"/>
        </w:rPr>
        <w:t xml:space="preserve"> situatie:</w:t>
      </w:r>
    </w:p>
    <w:p w14:paraId="13A53E2F" w14:textId="77777777" w:rsidR="00A24320" w:rsidRPr="001721E7" w:rsidRDefault="00A24320" w:rsidP="00A24320">
      <w:pPr>
        <w:ind w:left="708"/>
        <w:rPr>
          <w:rFonts w:ascii="Arial" w:hAnsi="Arial" w:cs="Arial"/>
          <w:szCs w:val="18"/>
        </w:rPr>
      </w:pPr>
      <w:r w:rsidRPr="001721E7">
        <w:rPr>
          <w:rFonts w:ascii="Arial" w:hAnsi="Arial" w:cs="Arial"/>
          <w:szCs w:val="18"/>
        </w:rPr>
        <w:t>a.</w:t>
      </w:r>
      <w:r w:rsidRPr="001721E7">
        <w:rPr>
          <w:rFonts w:ascii="Arial" w:hAnsi="Arial" w:cs="Arial"/>
          <w:szCs w:val="18"/>
        </w:rPr>
        <w:tab/>
      </w:r>
      <w:r w:rsidR="00C90BED">
        <w:rPr>
          <w:rFonts w:ascii="Arial" w:hAnsi="Arial" w:cs="Arial"/>
          <w:szCs w:val="18"/>
        </w:rPr>
        <w:tab/>
      </w:r>
      <w:r w:rsidRPr="001721E7">
        <w:rPr>
          <w:rFonts w:ascii="Arial" w:hAnsi="Arial" w:cs="Arial"/>
          <w:szCs w:val="18"/>
        </w:rPr>
        <w:t xml:space="preserve">het risicoprofiel van </w:t>
      </w:r>
      <w:r w:rsidR="00583BD2">
        <w:rPr>
          <w:rFonts w:ascii="Arial" w:hAnsi="Arial" w:cs="Arial"/>
          <w:szCs w:val="18"/>
        </w:rPr>
        <w:t>Opdrachtgever</w:t>
      </w:r>
      <w:r w:rsidR="00094E8A">
        <w:rPr>
          <w:rFonts w:ascii="Arial" w:hAnsi="Arial" w:cs="Arial"/>
          <w:szCs w:val="18"/>
        </w:rPr>
        <w:t xml:space="preserve"> en/of de sector</w:t>
      </w:r>
      <w:r w:rsidRPr="001721E7">
        <w:rPr>
          <w:rFonts w:ascii="Arial" w:hAnsi="Arial" w:cs="Arial"/>
          <w:szCs w:val="18"/>
        </w:rPr>
        <w:t>;</w:t>
      </w:r>
    </w:p>
    <w:p w14:paraId="454F508A" w14:textId="77777777" w:rsidR="00A24320" w:rsidRPr="001721E7" w:rsidRDefault="00A24320" w:rsidP="00A24320">
      <w:pPr>
        <w:ind w:left="708"/>
        <w:rPr>
          <w:rFonts w:ascii="Arial" w:hAnsi="Arial" w:cs="Arial"/>
          <w:szCs w:val="18"/>
        </w:rPr>
      </w:pPr>
      <w:r w:rsidRPr="001721E7">
        <w:rPr>
          <w:rFonts w:ascii="Arial" w:hAnsi="Arial" w:cs="Arial"/>
          <w:szCs w:val="18"/>
        </w:rPr>
        <w:t>b.</w:t>
      </w:r>
      <w:r w:rsidRPr="001721E7">
        <w:rPr>
          <w:rFonts w:ascii="Arial" w:hAnsi="Arial" w:cs="Arial"/>
          <w:szCs w:val="18"/>
        </w:rPr>
        <w:tab/>
      </w:r>
      <w:r w:rsidR="00C90BED">
        <w:rPr>
          <w:rFonts w:ascii="Arial" w:hAnsi="Arial" w:cs="Arial"/>
          <w:szCs w:val="18"/>
        </w:rPr>
        <w:tab/>
      </w:r>
      <w:r w:rsidRPr="001721E7">
        <w:rPr>
          <w:rFonts w:ascii="Arial" w:hAnsi="Arial" w:cs="Arial"/>
          <w:szCs w:val="18"/>
        </w:rPr>
        <w:t xml:space="preserve">de internal audit activiteiten van de </w:t>
      </w:r>
      <w:r w:rsidR="00583BD2">
        <w:rPr>
          <w:rFonts w:ascii="Arial" w:hAnsi="Arial" w:cs="Arial"/>
          <w:szCs w:val="18"/>
        </w:rPr>
        <w:t>Opdrachtgever</w:t>
      </w:r>
      <w:r w:rsidRPr="001721E7">
        <w:rPr>
          <w:rFonts w:ascii="Arial" w:hAnsi="Arial" w:cs="Arial"/>
          <w:szCs w:val="18"/>
        </w:rPr>
        <w:t>;</w:t>
      </w:r>
    </w:p>
    <w:p w14:paraId="0ED19235" w14:textId="339EEA39" w:rsidR="00A24320" w:rsidRPr="001721E7" w:rsidRDefault="00A24320" w:rsidP="00A24320">
      <w:pPr>
        <w:ind w:left="708"/>
        <w:rPr>
          <w:rFonts w:ascii="Arial" w:hAnsi="Arial" w:cs="Arial"/>
          <w:szCs w:val="18"/>
        </w:rPr>
      </w:pPr>
      <w:r w:rsidRPr="001721E7">
        <w:rPr>
          <w:rFonts w:ascii="Arial" w:hAnsi="Arial" w:cs="Arial"/>
          <w:szCs w:val="18"/>
        </w:rPr>
        <w:t>c.</w:t>
      </w:r>
      <w:r w:rsidRPr="001721E7">
        <w:rPr>
          <w:rFonts w:ascii="Arial" w:hAnsi="Arial" w:cs="Arial"/>
          <w:szCs w:val="18"/>
        </w:rPr>
        <w:tab/>
      </w:r>
      <w:r w:rsidR="00C90BED">
        <w:rPr>
          <w:rFonts w:ascii="Arial" w:hAnsi="Arial" w:cs="Arial"/>
          <w:szCs w:val="18"/>
        </w:rPr>
        <w:tab/>
      </w:r>
      <w:r w:rsidR="008829B5">
        <w:rPr>
          <w:rFonts w:ascii="Arial" w:hAnsi="Arial" w:cs="Arial"/>
          <w:szCs w:val="18"/>
        </w:rPr>
        <w:t>de opzet en omvang van de</w:t>
      </w:r>
      <w:r w:rsidRPr="001721E7">
        <w:rPr>
          <w:rFonts w:ascii="Arial" w:hAnsi="Arial" w:cs="Arial"/>
          <w:szCs w:val="18"/>
        </w:rPr>
        <w:t xml:space="preserve"> interim</w:t>
      </w:r>
      <w:r w:rsidR="00D72657">
        <w:rPr>
          <w:rFonts w:ascii="Arial" w:hAnsi="Arial" w:cs="Arial"/>
          <w:szCs w:val="18"/>
        </w:rPr>
        <w:t>-</w:t>
      </w:r>
      <w:r w:rsidRPr="001721E7">
        <w:rPr>
          <w:rFonts w:ascii="Arial" w:hAnsi="Arial" w:cs="Arial"/>
          <w:szCs w:val="18"/>
        </w:rPr>
        <w:t xml:space="preserve">controle door </w:t>
      </w:r>
      <w:r w:rsidR="003807B8">
        <w:rPr>
          <w:rFonts w:ascii="Arial" w:hAnsi="Arial" w:cs="Arial"/>
          <w:szCs w:val="18"/>
        </w:rPr>
        <w:t>Opdrachtnemer</w:t>
      </w:r>
      <w:r w:rsidRPr="001721E7">
        <w:rPr>
          <w:rFonts w:ascii="Arial" w:hAnsi="Arial" w:cs="Arial"/>
          <w:szCs w:val="18"/>
        </w:rPr>
        <w:t>;</w:t>
      </w:r>
    </w:p>
    <w:p w14:paraId="18E2A717" w14:textId="77777777" w:rsidR="00A24320" w:rsidRPr="001721E7" w:rsidRDefault="00C90BED" w:rsidP="00C90BED">
      <w:pPr>
        <w:ind w:left="709"/>
        <w:rPr>
          <w:rFonts w:ascii="Arial" w:hAnsi="Arial" w:cs="Arial"/>
          <w:szCs w:val="18"/>
        </w:rPr>
      </w:pPr>
      <w:r>
        <w:rPr>
          <w:rFonts w:ascii="Arial" w:hAnsi="Arial" w:cs="Arial"/>
          <w:szCs w:val="18"/>
        </w:rPr>
        <w:t>d.</w:t>
      </w:r>
      <w:r>
        <w:rPr>
          <w:rFonts w:ascii="Arial" w:hAnsi="Arial" w:cs="Arial"/>
          <w:szCs w:val="18"/>
        </w:rPr>
        <w:tab/>
      </w:r>
      <w:r>
        <w:rPr>
          <w:rFonts w:ascii="Arial" w:hAnsi="Arial" w:cs="Arial"/>
          <w:szCs w:val="18"/>
        </w:rPr>
        <w:tab/>
      </w:r>
      <w:r w:rsidR="00A24320" w:rsidRPr="001721E7">
        <w:rPr>
          <w:rFonts w:ascii="Arial" w:hAnsi="Arial" w:cs="Arial"/>
          <w:szCs w:val="18"/>
        </w:rPr>
        <w:t xml:space="preserve">de opzet van de controle door </w:t>
      </w:r>
      <w:r w:rsidR="003807B8">
        <w:rPr>
          <w:rFonts w:ascii="Arial" w:hAnsi="Arial" w:cs="Arial"/>
          <w:szCs w:val="18"/>
        </w:rPr>
        <w:t>Opdrachtnemer</w:t>
      </w:r>
      <w:r w:rsidR="008829B5">
        <w:rPr>
          <w:rFonts w:ascii="Arial" w:hAnsi="Arial" w:cs="Arial"/>
          <w:szCs w:val="18"/>
        </w:rPr>
        <w:t xml:space="preserve"> op de jaarcijfers </w:t>
      </w:r>
      <w:r w:rsidR="00A24320" w:rsidRPr="001721E7">
        <w:rPr>
          <w:rFonts w:ascii="Arial" w:hAnsi="Arial" w:cs="Arial"/>
          <w:szCs w:val="18"/>
        </w:rPr>
        <w:t>en de bekostiging</w:t>
      </w:r>
      <w:r w:rsidR="008829B5">
        <w:rPr>
          <w:rFonts w:ascii="Arial" w:hAnsi="Arial" w:cs="Arial"/>
          <w:szCs w:val="18"/>
        </w:rPr>
        <w:t>sgegevens</w:t>
      </w:r>
      <w:r w:rsidR="00A24320" w:rsidRPr="001721E7">
        <w:rPr>
          <w:rFonts w:ascii="Arial" w:hAnsi="Arial" w:cs="Arial"/>
          <w:szCs w:val="18"/>
        </w:rPr>
        <w:t xml:space="preserve"> en de verlangde acties van </w:t>
      </w:r>
      <w:r w:rsidR="00583BD2">
        <w:rPr>
          <w:rFonts w:ascii="Arial" w:hAnsi="Arial" w:cs="Arial"/>
          <w:szCs w:val="18"/>
        </w:rPr>
        <w:t>Opdrachtgever</w:t>
      </w:r>
      <w:r w:rsidR="00A24320" w:rsidRPr="001721E7">
        <w:rPr>
          <w:rFonts w:ascii="Arial" w:hAnsi="Arial" w:cs="Arial"/>
          <w:szCs w:val="18"/>
        </w:rPr>
        <w:t>;</w:t>
      </w:r>
    </w:p>
    <w:p w14:paraId="4A30DACC" w14:textId="77777777" w:rsidR="00A24320" w:rsidRPr="001721E7" w:rsidRDefault="00A24320" w:rsidP="00C90BED">
      <w:pPr>
        <w:ind w:left="709"/>
        <w:rPr>
          <w:rFonts w:ascii="Arial" w:hAnsi="Arial" w:cs="Arial"/>
          <w:szCs w:val="18"/>
        </w:rPr>
      </w:pPr>
      <w:r w:rsidRPr="001721E7">
        <w:rPr>
          <w:rFonts w:ascii="Arial" w:hAnsi="Arial" w:cs="Arial"/>
          <w:szCs w:val="18"/>
        </w:rPr>
        <w:t>e.</w:t>
      </w:r>
      <w:r w:rsidRPr="001721E7">
        <w:rPr>
          <w:rFonts w:ascii="Arial" w:hAnsi="Arial" w:cs="Arial"/>
          <w:szCs w:val="18"/>
        </w:rPr>
        <w:tab/>
      </w:r>
      <w:r w:rsidR="00C90BED">
        <w:rPr>
          <w:rFonts w:ascii="Arial" w:hAnsi="Arial" w:cs="Arial"/>
          <w:szCs w:val="18"/>
        </w:rPr>
        <w:tab/>
      </w:r>
      <w:r w:rsidRPr="001721E7">
        <w:rPr>
          <w:rFonts w:ascii="Arial" w:hAnsi="Arial" w:cs="Arial"/>
          <w:szCs w:val="18"/>
        </w:rPr>
        <w:t xml:space="preserve">de wijze van invulling door </w:t>
      </w:r>
      <w:r w:rsidR="00583BD2">
        <w:rPr>
          <w:rFonts w:ascii="Arial" w:hAnsi="Arial" w:cs="Arial"/>
          <w:szCs w:val="18"/>
        </w:rPr>
        <w:t>Opdrachtgever</w:t>
      </w:r>
      <w:r w:rsidRPr="001721E7">
        <w:rPr>
          <w:rFonts w:ascii="Arial" w:hAnsi="Arial" w:cs="Arial"/>
          <w:szCs w:val="18"/>
        </w:rPr>
        <w:t xml:space="preserve"> op de controle van de jaarrekening, inclusief accenten die </w:t>
      </w:r>
      <w:r w:rsidR="003807B8">
        <w:rPr>
          <w:rFonts w:ascii="Arial" w:hAnsi="Arial" w:cs="Arial"/>
          <w:szCs w:val="18"/>
        </w:rPr>
        <w:t>Opdrachtnemer</w:t>
      </w:r>
      <w:r w:rsidRPr="001721E7">
        <w:rPr>
          <w:rFonts w:ascii="Arial" w:hAnsi="Arial" w:cs="Arial"/>
          <w:szCs w:val="18"/>
        </w:rPr>
        <w:t xml:space="preserve"> wil leggen.</w:t>
      </w:r>
    </w:p>
    <w:p w14:paraId="4F469BDA" w14:textId="77777777" w:rsidR="00A24320" w:rsidRPr="001721E7" w:rsidRDefault="00A24320" w:rsidP="00A24320">
      <w:pPr>
        <w:ind w:left="1413" w:hanging="705"/>
        <w:rPr>
          <w:rFonts w:ascii="Arial" w:hAnsi="Arial" w:cs="Arial"/>
          <w:szCs w:val="18"/>
        </w:rPr>
      </w:pPr>
    </w:p>
    <w:p w14:paraId="62D5C892" w14:textId="77777777" w:rsidR="00A24320" w:rsidRDefault="00A24320" w:rsidP="00A24320">
      <w:pPr>
        <w:rPr>
          <w:rFonts w:ascii="Arial" w:hAnsi="Arial" w:cs="Arial"/>
          <w:szCs w:val="18"/>
        </w:rPr>
      </w:pPr>
      <w:r w:rsidRPr="001721E7">
        <w:rPr>
          <w:rFonts w:ascii="Arial" w:hAnsi="Arial" w:cs="Arial"/>
          <w:szCs w:val="18"/>
        </w:rPr>
        <w:t>Beoordeling vindt plaats op basis van de mate waarin het Controlepla</w:t>
      </w:r>
      <w:r w:rsidR="00063B1E">
        <w:rPr>
          <w:rFonts w:ascii="Arial" w:hAnsi="Arial" w:cs="Arial"/>
          <w:szCs w:val="18"/>
        </w:rPr>
        <w:t>n concreet is gemaakt voor Opdrachtgever</w:t>
      </w:r>
      <w:r w:rsidRPr="001721E7">
        <w:rPr>
          <w:rFonts w:ascii="Arial" w:hAnsi="Arial" w:cs="Arial"/>
          <w:szCs w:val="18"/>
        </w:rPr>
        <w:t xml:space="preserve">, met behandeling van genoemde punten en tot een passend geheel is gemaakt waarin wij de rol van </w:t>
      </w:r>
      <w:r w:rsidR="00583BD2">
        <w:rPr>
          <w:rFonts w:ascii="Arial" w:hAnsi="Arial" w:cs="Arial"/>
          <w:szCs w:val="18"/>
        </w:rPr>
        <w:t>Opdrachtgever</w:t>
      </w:r>
      <w:r w:rsidRPr="001721E7">
        <w:rPr>
          <w:rFonts w:ascii="Arial" w:hAnsi="Arial" w:cs="Arial"/>
          <w:szCs w:val="18"/>
        </w:rPr>
        <w:t xml:space="preserve"> en de rol van de controlerend accountant adequaat tot uiting vinden komen.</w:t>
      </w:r>
    </w:p>
    <w:p w14:paraId="3E7C62BB" w14:textId="77777777" w:rsidR="001721E7" w:rsidRPr="001721E7" w:rsidRDefault="001721E7" w:rsidP="00A24320">
      <w:pPr>
        <w:rPr>
          <w:rFonts w:ascii="Arial" w:hAnsi="Arial" w:cs="Arial"/>
          <w:szCs w:val="18"/>
        </w:rPr>
      </w:pPr>
    </w:p>
    <w:p w14:paraId="08D078C2" w14:textId="56D99966" w:rsidR="00A24320" w:rsidRDefault="001721E7" w:rsidP="001674B7">
      <w:pPr>
        <w:pStyle w:val="Eis11"/>
      </w:pPr>
      <w:r w:rsidRPr="00DA4272">
        <w:t xml:space="preserve">U kunt </w:t>
      </w:r>
      <w:r w:rsidR="00ED2EA9" w:rsidRPr="00DA4272">
        <w:rPr>
          <w:b/>
        </w:rPr>
        <w:t>maximaal 65</w:t>
      </w:r>
      <w:r w:rsidRPr="00DA4272">
        <w:rPr>
          <w:b/>
        </w:rPr>
        <w:t xml:space="preserve"> punten</w:t>
      </w:r>
      <w:r w:rsidRPr="00DA4272">
        <w:t xml:space="preserve"> behalen</w:t>
      </w:r>
      <w:r w:rsidRPr="000552D7">
        <w:t xml:space="preserve"> bij deze wens.</w:t>
      </w:r>
    </w:p>
    <w:p w14:paraId="0C0F2052" w14:textId="77777777" w:rsidR="00842AC9" w:rsidRPr="00842AC9" w:rsidRDefault="00842AC9" w:rsidP="00842AC9">
      <w:pPr>
        <w:pStyle w:val="Eis11"/>
        <w:rPr>
          <w:b/>
          <w:bCs/>
          <w:u w:val="single"/>
        </w:rPr>
      </w:pPr>
      <w:r w:rsidRPr="00842AC9">
        <w:rPr>
          <w:b/>
          <w:bCs/>
          <w:u w:val="single"/>
        </w:rPr>
        <w:t>Uitwerking door Inschrijver:</w:t>
      </w:r>
    </w:p>
    <w:p w14:paraId="74DEC00F" w14:textId="77777777" w:rsidR="00842AC9" w:rsidRPr="001674B7" w:rsidRDefault="00842AC9" w:rsidP="001674B7">
      <w:pPr>
        <w:pStyle w:val="Eis11"/>
      </w:pPr>
    </w:p>
    <w:p w14:paraId="40B55197" w14:textId="63924760" w:rsidR="00A24320" w:rsidRPr="001721E7" w:rsidRDefault="00F44B85" w:rsidP="00A24320">
      <w:pPr>
        <w:rPr>
          <w:rFonts w:ascii="Arial" w:hAnsi="Arial" w:cs="Arial"/>
          <w:szCs w:val="18"/>
        </w:rPr>
      </w:pPr>
      <w:r>
        <w:rPr>
          <w:rFonts w:ascii="Arial" w:hAnsi="Arial" w:cs="Arial"/>
          <w:b/>
          <w:szCs w:val="18"/>
        </w:rPr>
        <w:t xml:space="preserve">Wens 7 </w:t>
      </w:r>
      <w:r w:rsidR="00A24320" w:rsidRPr="001721E7">
        <w:rPr>
          <w:rFonts w:ascii="Arial" w:hAnsi="Arial" w:cs="Arial"/>
          <w:b/>
          <w:szCs w:val="18"/>
        </w:rPr>
        <w:t>Inzicht inzet.</w:t>
      </w:r>
      <w:r w:rsidR="00A24320" w:rsidRPr="001721E7">
        <w:rPr>
          <w:rFonts w:ascii="Arial" w:hAnsi="Arial" w:cs="Arial"/>
          <w:szCs w:val="18"/>
        </w:rPr>
        <w:t xml:space="preserve"> </w:t>
      </w:r>
      <w:r w:rsidR="00583BD2">
        <w:rPr>
          <w:rFonts w:ascii="Arial" w:hAnsi="Arial" w:cs="Arial"/>
          <w:szCs w:val="18"/>
        </w:rPr>
        <w:t>Opdrachtgever</w:t>
      </w:r>
      <w:r w:rsidR="00A24320" w:rsidRPr="001721E7">
        <w:rPr>
          <w:rFonts w:ascii="Arial" w:hAnsi="Arial" w:cs="Arial"/>
          <w:szCs w:val="18"/>
        </w:rPr>
        <w:t xml:space="preserve"> wenst inzicht te krijgen in de relatie tussen de inzet van </w:t>
      </w:r>
      <w:r w:rsidR="003807B8">
        <w:rPr>
          <w:rFonts w:ascii="Arial" w:hAnsi="Arial" w:cs="Arial"/>
          <w:szCs w:val="18"/>
        </w:rPr>
        <w:t>Opdrachtnemer</w:t>
      </w:r>
      <w:r w:rsidR="00A24320" w:rsidRPr="001721E7">
        <w:rPr>
          <w:rFonts w:ascii="Arial" w:hAnsi="Arial" w:cs="Arial"/>
          <w:szCs w:val="18"/>
        </w:rPr>
        <w:t xml:space="preserve"> en het Controleplan. U wordt verzocht inzicht te geven in de gecalculeerde benodigde ureninzet per functieniveau met een specificatie naar Interimcontrole, Jaarcijferscontrole en </w:t>
      </w:r>
      <w:r w:rsidR="00A24320" w:rsidRPr="00DA4272">
        <w:rPr>
          <w:rFonts w:ascii="Arial" w:hAnsi="Arial" w:cs="Arial"/>
          <w:szCs w:val="18"/>
        </w:rPr>
        <w:t>Bekostigingscontrole. U</w:t>
      </w:r>
      <w:r w:rsidR="00A24320" w:rsidRPr="001721E7">
        <w:rPr>
          <w:rFonts w:ascii="Arial" w:hAnsi="Arial" w:cs="Arial"/>
          <w:szCs w:val="18"/>
        </w:rPr>
        <w:t xml:space="preserve"> dient dit inzicht aan de hand van een geanonimiseerd actueel voorbeeld te verschaffen.</w:t>
      </w:r>
    </w:p>
    <w:p w14:paraId="0707E0A8" w14:textId="77777777" w:rsidR="00A24320" w:rsidRPr="001721E7" w:rsidRDefault="00A24320" w:rsidP="00A24320">
      <w:pPr>
        <w:rPr>
          <w:rFonts w:ascii="Arial" w:hAnsi="Arial" w:cs="Arial"/>
          <w:szCs w:val="18"/>
          <w:u w:val="single"/>
        </w:rPr>
      </w:pPr>
    </w:p>
    <w:p w14:paraId="5442357E" w14:textId="79111E41" w:rsidR="00A24320" w:rsidRPr="001721E7" w:rsidRDefault="00A24320" w:rsidP="00A24320">
      <w:pPr>
        <w:rPr>
          <w:rFonts w:ascii="Arial" w:hAnsi="Arial" w:cs="Arial"/>
          <w:szCs w:val="18"/>
          <w:u w:val="single"/>
        </w:rPr>
      </w:pPr>
      <w:r w:rsidRPr="001721E7">
        <w:rPr>
          <w:rFonts w:ascii="Arial" w:hAnsi="Arial" w:cs="Arial"/>
          <w:szCs w:val="18"/>
          <w:u w:val="single"/>
        </w:rPr>
        <w:t xml:space="preserve">Beoordeling wens </w:t>
      </w:r>
      <w:r w:rsidR="00F44B85">
        <w:rPr>
          <w:rFonts w:ascii="Arial" w:hAnsi="Arial" w:cs="Arial"/>
          <w:szCs w:val="18"/>
          <w:u w:val="single"/>
        </w:rPr>
        <w:t>7</w:t>
      </w:r>
      <w:r w:rsidRPr="001721E7">
        <w:rPr>
          <w:rFonts w:ascii="Arial" w:hAnsi="Arial" w:cs="Arial"/>
          <w:szCs w:val="18"/>
          <w:u w:val="single"/>
        </w:rPr>
        <w:t>:</w:t>
      </w:r>
    </w:p>
    <w:p w14:paraId="0B0AFFEA" w14:textId="77777777" w:rsidR="00A24320" w:rsidRPr="001721E7" w:rsidRDefault="00A24320" w:rsidP="00A24320">
      <w:pPr>
        <w:rPr>
          <w:rFonts w:ascii="Arial" w:hAnsi="Arial" w:cs="Arial"/>
          <w:szCs w:val="18"/>
        </w:rPr>
      </w:pPr>
      <w:r w:rsidRPr="001721E7">
        <w:rPr>
          <w:rFonts w:ascii="Arial" w:hAnsi="Arial" w:cs="Arial"/>
          <w:szCs w:val="18"/>
        </w:rPr>
        <w:t xml:space="preserve">Het beoordelingsteam zal de uitwerking van dit onderdeel van de </w:t>
      </w:r>
      <w:r w:rsidR="0012146C">
        <w:rPr>
          <w:rFonts w:ascii="Arial" w:hAnsi="Arial" w:cs="Arial"/>
          <w:szCs w:val="18"/>
        </w:rPr>
        <w:t>Inschrijving</w:t>
      </w:r>
      <w:r w:rsidRPr="001721E7">
        <w:rPr>
          <w:rFonts w:ascii="Arial" w:hAnsi="Arial" w:cs="Arial"/>
          <w:szCs w:val="18"/>
        </w:rPr>
        <w:t xml:space="preserve"> beoordelen op basis van de compleetheid in het gegeven inzicht en de mate waarin de door </w:t>
      </w:r>
      <w:r w:rsidR="0012146C">
        <w:rPr>
          <w:rFonts w:ascii="Arial" w:hAnsi="Arial" w:cs="Arial"/>
          <w:szCs w:val="18"/>
        </w:rPr>
        <w:t>Inschrijver</w:t>
      </w:r>
      <w:r w:rsidRPr="001721E7">
        <w:rPr>
          <w:rFonts w:ascii="Arial" w:hAnsi="Arial" w:cs="Arial"/>
          <w:szCs w:val="18"/>
        </w:rPr>
        <w:t xml:space="preserve"> in te zetten uren en functieniveaus bij de verschillende controles als passend wordt beschouwd.</w:t>
      </w:r>
    </w:p>
    <w:p w14:paraId="40085F04" w14:textId="77777777" w:rsidR="00A24320" w:rsidRDefault="00A24320" w:rsidP="00A24320">
      <w:pPr>
        <w:rPr>
          <w:rFonts w:ascii="Arial" w:hAnsi="Arial" w:cs="Arial"/>
          <w:szCs w:val="18"/>
        </w:rPr>
      </w:pPr>
    </w:p>
    <w:p w14:paraId="45439B97" w14:textId="256E10EE" w:rsidR="001721E7" w:rsidRDefault="001721E7" w:rsidP="001674B7">
      <w:pPr>
        <w:pStyle w:val="Eis11"/>
      </w:pPr>
      <w:r w:rsidRPr="000552D7">
        <w:t xml:space="preserve">U kunt </w:t>
      </w:r>
      <w:r w:rsidR="00ED2EA9" w:rsidRPr="00DA4272">
        <w:rPr>
          <w:b/>
        </w:rPr>
        <w:t xml:space="preserve">maximaal </w:t>
      </w:r>
      <w:r w:rsidR="00DA4272">
        <w:rPr>
          <w:b/>
        </w:rPr>
        <w:t>4</w:t>
      </w:r>
      <w:r w:rsidR="00ED2EA9" w:rsidRPr="00DA4272">
        <w:rPr>
          <w:b/>
        </w:rPr>
        <w:t>5</w:t>
      </w:r>
      <w:r w:rsidRPr="00DA4272">
        <w:rPr>
          <w:b/>
        </w:rPr>
        <w:t xml:space="preserve"> punten</w:t>
      </w:r>
      <w:r w:rsidRPr="00DA4272">
        <w:t xml:space="preserve"> behalen</w:t>
      </w:r>
      <w:r w:rsidRPr="000552D7">
        <w:t xml:space="preserve"> bij deze wens.</w:t>
      </w:r>
    </w:p>
    <w:p w14:paraId="74962B1F" w14:textId="77777777" w:rsidR="00842AC9" w:rsidRPr="00842AC9" w:rsidRDefault="00842AC9" w:rsidP="00842AC9">
      <w:pPr>
        <w:pStyle w:val="Eis11"/>
        <w:rPr>
          <w:b/>
          <w:bCs/>
          <w:u w:val="single"/>
        </w:rPr>
      </w:pPr>
      <w:r w:rsidRPr="00842AC9">
        <w:rPr>
          <w:b/>
          <w:bCs/>
          <w:u w:val="single"/>
        </w:rPr>
        <w:t>Uitwerking door Inschrijver:</w:t>
      </w:r>
    </w:p>
    <w:p w14:paraId="0A8C3775" w14:textId="77777777" w:rsidR="00842AC9" w:rsidRPr="001674B7" w:rsidRDefault="00842AC9" w:rsidP="001674B7">
      <w:pPr>
        <w:pStyle w:val="Eis11"/>
      </w:pPr>
    </w:p>
    <w:p w14:paraId="4DB4BA1C" w14:textId="57E9B88C" w:rsidR="00A24320" w:rsidRPr="00AC4816" w:rsidRDefault="00F44B85" w:rsidP="00A24320">
      <w:pPr>
        <w:ind w:hanging="9"/>
        <w:rPr>
          <w:rFonts w:ascii="Arial" w:hAnsi="Arial" w:cs="Arial"/>
          <w:szCs w:val="18"/>
        </w:rPr>
      </w:pPr>
      <w:r>
        <w:rPr>
          <w:rFonts w:ascii="Arial" w:hAnsi="Arial" w:cs="Arial"/>
          <w:b/>
          <w:szCs w:val="18"/>
        </w:rPr>
        <w:t xml:space="preserve">Wens 8 </w:t>
      </w:r>
      <w:r w:rsidR="00A24320" w:rsidRPr="001721E7">
        <w:rPr>
          <w:rFonts w:ascii="Arial" w:hAnsi="Arial" w:cs="Arial"/>
          <w:b/>
          <w:szCs w:val="18"/>
        </w:rPr>
        <w:t>Betrokkenheid.</w:t>
      </w:r>
      <w:r w:rsidR="00A24320" w:rsidRPr="001721E7">
        <w:rPr>
          <w:rFonts w:ascii="Arial" w:hAnsi="Arial" w:cs="Arial"/>
          <w:szCs w:val="18"/>
        </w:rPr>
        <w:t xml:space="preserve"> </w:t>
      </w:r>
      <w:r w:rsidR="0012146C">
        <w:rPr>
          <w:rFonts w:ascii="Arial" w:hAnsi="Arial" w:cs="Arial"/>
          <w:szCs w:val="18"/>
        </w:rPr>
        <w:t>Inschrijver</w:t>
      </w:r>
      <w:r w:rsidR="00A24320" w:rsidRPr="001721E7">
        <w:rPr>
          <w:rFonts w:ascii="Arial" w:hAnsi="Arial" w:cs="Arial"/>
          <w:szCs w:val="18"/>
        </w:rPr>
        <w:t xml:space="preserve"> wordt verzocht aan te geven of, en zo ja, waarom betrokkenheid van de </w:t>
      </w:r>
      <w:r w:rsidR="00583BD2">
        <w:rPr>
          <w:rFonts w:ascii="Arial" w:hAnsi="Arial" w:cs="Arial"/>
          <w:szCs w:val="18"/>
        </w:rPr>
        <w:t>Opdrachtgever</w:t>
      </w:r>
      <w:r w:rsidR="00A24320" w:rsidRPr="001721E7">
        <w:rPr>
          <w:rFonts w:ascii="Arial" w:hAnsi="Arial" w:cs="Arial"/>
          <w:szCs w:val="18"/>
        </w:rPr>
        <w:t xml:space="preserve"> bij de totstandkoming van het Controleplan waarde vindt toevoegen aan de kwaliteit, effectiviteit en efficiency van de door </w:t>
      </w:r>
      <w:r w:rsidR="003807B8">
        <w:rPr>
          <w:rFonts w:ascii="Arial" w:hAnsi="Arial" w:cs="Arial"/>
          <w:szCs w:val="18"/>
        </w:rPr>
        <w:t>Opdrachtnemer</w:t>
      </w:r>
      <w:r w:rsidR="00A24320" w:rsidRPr="001721E7">
        <w:rPr>
          <w:rFonts w:ascii="Arial" w:hAnsi="Arial" w:cs="Arial"/>
          <w:szCs w:val="18"/>
        </w:rPr>
        <w:t xml:space="preserve"> uit te voeren opdracht.  In het geval de betrokkenheid van </w:t>
      </w:r>
      <w:r w:rsidR="00583BD2">
        <w:rPr>
          <w:rFonts w:ascii="Arial" w:hAnsi="Arial" w:cs="Arial"/>
          <w:szCs w:val="18"/>
        </w:rPr>
        <w:t>Opdrachtgever</w:t>
      </w:r>
      <w:r w:rsidR="00A24320" w:rsidRPr="001721E7">
        <w:rPr>
          <w:rFonts w:ascii="Arial" w:hAnsi="Arial" w:cs="Arial"/>
          <w:szCs w:val="18"/>
        </w:rPr>
        <w:t xml:space="preserve"> gewenst is, in uw uitwerking dan tevens aan te geven in hoeverre- en op welke wijze de </w:t>
      </w:r>
      <w:r w:rsidR="00583BD2">
        <w:rPr>
          <w:rFonts w:ascii="Arial" w:hAnsi="Arial" w:cs="Arial"/>
          <w:szCs w:val="18"/>
        </w:rPr>
        <w:t>Opdrachtgever</w:t>
      </w:r>
      <w:r w:rsidR="00A24320" w:rsidRPr="001721E7">
        <w:rPr>
          <w:rFonts w:ascii="Arial" w:hAnsi="Arial" w:cs="Arial"/>
          <w:szCs w:val="18"/>
        </w:rPr>
        <w:t xml:space="preserve"> betrokken dient te worden bij de opzet en jaarlijkse actualisatie van </w:t>
      </w:r>
      <w:r w:rsidR="00A24320" w:rsidRPr="009827D6">
        <w:rPr>
          <w:rFonts w:ascii="Arial" w:hAnsi="Arial" w:cs="Arial"/>
          <w:szCs w:val="18"/>
        </w:rPr>
        <w:t xml:space="preserve">het Controleplan. U wordt tevens verzocht aan te geven op welke wijze u om wilt gaan met het eventueel ontstaan of voorkomen van meerkosten ten opzichte van de gevraagde aanneemsom (wens </w:t>
      </w:r>
      <w:r w:rsidR="009827D6" w:rsidRPr="009827D6">
        <w:rPr>
          <w:rFonts w:ascii="Arial" w:hAnsi="Arial" w:cs="Arial"/>
          <w:szCs w:val="18"/>
        </w:rPr>
        <w:t>16 en 17</w:t>
      </w:r>
      <w:r w:rsidR="00A24320" w:rsidRPr="009827D6">
        <w:rPr>
          <w:rFonts w:ascii="Arial" w:hAnsi="Arial" w:cs="Arial"/>
          <w:szCs w:val="18"/>
        </w:rPr>
        <w:t>).</w:t>
      </w:r>
    </w:p>
    <w:p w14:paraId="29549E3D" w14:textId="77777777" w:rsidR="00A24320" w:rsidRPr="00AC4816" w:rsidRDefault="00A24320" w:rsidP="00A24320">
      <w:pPr>
        <w:ind w:firstLine="168"/>
        <w:rPr>
          <w:rFonts w:ascii="Arial" w:hAnsi="Arial" w:cs="Arial"/>
          <w:szCs w:val="18"/>
        </w:rPr>
      </w:pPr>
    </w:p>
    <w:p w14:paraId="2E474A60" w14:textId="4E259A00" w:rsidR="00A24320" w:rsidRPr="00AC4816" w:rsidRDefault="001721E7" w:rsidP="00A24320">
      <w:pPr>
        <w:ind w:hanging="9"/>
        <w:rPr>
          <w:rFonts w:ascii="Arial" w:hAnsi="Arial" w:cs="Arial"/>
          <w:szCs w:val="18"/>
          <w:u w:val="single"/>
        </w:rPr>
      </w:pPr>
      <w:r w:rsidRPr="00AC4816">
        <w:rPr>
          <w:rFonts w:ascii="Arial" w:hAnsi="Arial" w:cs="Arial"/>
          <w:szCs w:val="18"/>
          <w:u w:val="single"/>
        </w:rPr>
        <w:t xml:space="preserve">Beoordeling wens </w:t>
      </w:r>
      <w:r w:rsidR="00F44B85">
        <w:rPr>
          <w:rFonts w:ascii="Arial" w:hAnsi="Arial" w:cs="Arial"/>
          <w:szCs w:val="18"/>
          <w:u w:val="single"/>
        </w:rPr>
        <w:t>8</w:t>
      </w:r>
      <w:r w:rsidR="00A24320" w:rsidRPr="00AC4816">
        <w:rPr>
          <w:rFonts w:ascii="Arial" w:hAnsi="Arial" w:cs="Arial"/>
          <w:szCs w:val="18"/>
          <w:u w:val="single"/>
        </w:rPr>
        <w:t>:</w:t>
      </w:r>
    </w:p>
    <w:p w14:paraId="7FFD11E6" w14:textId="77777777" w:rsidR="00A24320" w:rsidRPr="001721E7" w:rsidRDefault="00A24320" w:rsidP="00A24320">
      <w:pPr>
        <w:ind w:hanging="9"/>
        <w:rPr>
          <w:rFonts w:ascii="Arial" w:hAnsi="Arial" w:cs="Arial"/>
          <w:szCs w:val="18"/>
        </w:rPr>
      </w:pPr>
      <w:r w:rsidRPr="00AC4816">
        <w:rPr>
          <w:rFonts w:ascii="Arial" w:hAnsi="Arial" w:cs="Arial"/>
          <w:szCs w:val="18"/>
        </w:rPr>
        <w:lastRenderedPageBreak/>
        <w:t>Het beoordelingsteam</w:t>
      </w:r>
      <w:r w:rsidRPr="001721E7">
        <w:rPr>
          <w:rFonts w:ascii="Arial" w:hAnsi="Arial" w:cs="Arial"/>
          <w:szCs w:val="18"/>
        </w:rPr>
        <w:t xml:space="preserve"> zal de uitwerking van dit onderdeel van de </w:t>
      </w:r>
      <w:r w:rsidR="0012146C">
        <w:rPr>
          <w:rFonts w:ascii="Arial" w:hAnsi="Arial" w:cs="Arial"/>
          <w:szCs w:val="18"/>
        </w:rPr>
        <w:t>Inschrijving</w:t>
      </w:r>
      <w:r w:rsidRPr="001721E7">
        <w:rPr>
          <w:rFonts w:ascii="Arial" w:hAnsi="Arial" w:cs="Arial"/>
          <w:szCs w:val="18"/>
        </w:rPr>
        <w:t xml:space="preserve"> beoordelen aan de hand van de duidelijkheid van de uitwerking, en de mate waarin de uitwerking passend en realistisch wordt geacht in termen van het bevorderen van het tot stand komen van een effectief Controleplan met behoud van gescheiden verantwoordelijkheden. Daarnaast zal sterk gelet worden op de passende en tijdige maatregelen </w:t>
      </w:r>
      <w:r w:rsidR="00063B1E">
        <w:rPr>
          <w:rFonts w:ascii="Arial" w:hAnsi="Arial" w:cs="Arial"/>
          <w:szCs w:val="18"/>
        </w:rPr>
        <w:t xml:space="preserve">die </w:t>
      </w:r>
      <w:r w:rsidRPr="001721E7">
        <w:rPr>
          <w:rFonts w:ascii="Arial" w:hAnsi="Arial" w:cs="Arial"/>
          <w:szCs w:val="18"/>
        </w:rPr>
        <w:t xml:space="preserve">voorgesteld worden waardoor geen of in beperkte mate meerkosten kunnen ontstaan.  Voor </w:t>
      </w:r>
      <w:r w:rsidR="00583BD2">
        <w:rPr>
          <w:rFonts w:ascii="Arial" w:hAnsi="Arial" w:cs="Arial"/>
          <w:szCs w:val="18"/>
        </w:rPr>
        <w:t>Opdrachtgever</w:t>
      </w:r>
      <w:r w:rsidRPr="001721E7">
        <w:rPr>
          <w:rFonts w:ascii="Arial" w:hAnsi="Arial" w:cs="Arial"/>
          <w:szCs w:val="18"/>
        </w:rPr>
        <w:t xml:space="preserve"> geldt het principe dat alle kosten in de prijsstelling (lees= aanneemsom) zijn opgenomen. Daarmee wenst </w:t>
      </w:r>
      <w:r w:rsidR="00583BD2">
        <w:rPr>
          <w:rFonts w:ascii="Arial" w:hAnsi="Arial" w:cs="Arial"/>
          <w:szCs w:val="18"/>
        </w:rPr>
        <w:t>Opdrachtgever</w:t>
      </w:r>
      <w:r w:rsidRPr="001721E7">
        <w:rPr>
          <w:rFonts w:ascii="Arial" w:hAnsi="Arial" w:cs="Arial"/>
          <w:szCs w:val="18"/>
        </w:rPr>
        <w:t xml:space="preserve"> geen extra kosten tegen te komen c.q. te willen betalen behoudens door overmacht veroorzaakte situaties.</w:t>
      </w:r>
    </w:p>
    <w:p w14:paraId="2AA49A45" w14:textId="77777777" w:rsidR="00A24320" w:rsidRDefault="00A24320" w:rsidP="00A24320">
      <w:pPr>
        <w:rPr>
          <w:rFonts w:ascii="Arial" w:hAnsi="Arial" w:cs="Arial"/>
          <w:szCs w:val="18"/>
        </w:rPr>
      </w:pPr>
    </w:p>
    <w:p w14:paraId="6BF748A0" w14:textId="4088FF4D" w:rsidR="00BA40E7" w:rsidRPr="00D11570" w:rsidRDefault="001721E7" w:rsidP="00D11570">
      <w:pPr>
        <w:pStyle w:val="Eis11"/>
      </w:pPr>
      <w:r w:rsidRPr="004128B8">
        <w:t xml:space="preserve">U kunt </w:t>
      </w:r>
      <w:r w:rsidR="00ED2EA9" w:rsidRPr="004128B8">
        <w:rPr>
          <w:b/>
        </w:rPr>
        <w:t>maximaal 45</w:t>
      </w:r>
      <w:r w:rsidRPr="004128B8">
        <w:rPr>
          <w:b/>
        </w:rPr>
        <w:t xml:space="preserve"> punten</w:t>
      </w:r>
      <w:r w:rsidRPr="004128B8">
        <w:t xml:space="preserve"> behalen</w:t>
      </w:r>
      <w:r w:rsidRPr="000552D7">
        <w:t xml:space="preserve"> bij deze wens.</w:t>
      </w:r>
    </w:p>
    <w:p w14:paraId="7985DC2C" w14:textId="77777777" w:rsidR="00842AC9" w:rsidRPr="00842AC9" w:rsidRDefault="00842AC9" w:rsidP="00842AC9">
      <w:pPr>
        <w:pStyle w:val="Eis11"/>
        <w:rPr>
          <w:b/>
          <w:bCs/>
          <w:u w:val="single"/>
        </w:rPr>
      </w:pPr>
      <w:r w:rsidRPr="00842AC9">
        <w:rPr>
          <w:b/>
          <w:bCs/>
          <w:u w:val="single"/>
        </w:rPr>
        <w:t>Uitwerking door Inschrijver:</w:t>
      </w:r>
    </w:p>
    <w:p w14:paraId="78EBA1DA" w14:textId="77777777" w:rsidR="00BA40E7" w:rsidRPr="001721E7" w:rsidRDefault="00BA40E7" w:rsidP="00A24320">
      <w:pPr>
        <w:rPr>
          <w:rFonts w:ascii="Arial" w:hAnsi="Arial" w:cs="Arial"/>
          <w:szCs w:val="18"/>
        </w:rPr>
      </w:pPr>
    </w:p>
    <w:p w14:paraId="508C90E4" w14:textId="0BAF60F0" w:rsidR="001721E7" w:rsidRPr="001721E7" w:rsidRDefault="00F44B85" w:rsidP="001721E7">
      <w:pPr>
        <w:rPr>
          <w:rFonts w:ascii="Arial" w:hAnsi="Arial" w:cs="Arial"/>
          <w:szCs w:val="18"/>
        </w:rPr>
      </w:pPr>
      <w:r>
        <w:rPr>
          <w:rFonts w:ascii="Arial" w:hAnsi="Arial" w:cs="Arial"/>
          <w:b/>
          <w:szCs w:val="18"/>
        </w:rPr>
        <w:t xml:space="preserve">Wens 9 </w:t>
      </w:r>
      <w:r w:rsidR="001721E7" w:rsidRPr="001721E7">
        <w:rPr>
          <w:rFonts w:ascii="Arial" w:hAnsi="Arial" w:cs="Arial"/>
          <w:b/>
          <w:szCs w:val="18"/>
        </w:rPr>
        <w:t>Overgang.</w:t>
      </w:r>
      <w:r w:rsidR="001721E7" w:rsidRPr="001721E7">
        <w:rPr>
          <w:rFonts w:ascii="Arial" w:hAnsi="Arial" w:cs="Arial"/>
          <w:szCs w:val="18"/>
        </w:rPr>
        <w:t xml:space="preserve"> Op welke wijze zal voor onderhavige opdracht een overgang van de huidige situatie naar de onderhavige nieuw te contracteren dienstverlening gerealiseerd worden? Wat is het</w:t>
      </w:r>
      <w:r w:rsidR="008829B5">
        <w:rPr>
          <w:rFonts w:ascii="Arial" w:hAnsi="Arial" w:cs="Arial"/>
          <w:szCs w:val="18"/>
        </w:rPr>
        <w:t xml:space="preserve"> voorgestelde plan, wat betekent</w:t>
      </w:r>
      <w:r w:rsidR="001721E7" w:rsidRPr="001721E7">
        <w:rPr>
          <w:rFonts w:ascii="Arial" w:hAnsi="Arial" w:cs="Arial"/>
          <w:szCs w:val="18"/>
        </w:rPr>
        <w:t xml:space="preserve"> dit voor de inzet van </w:t>
      </w:r>
      <w:r w:rsidR="003807B8">
        <w:rPr>
          <w:rFonts w:ascii="Arial" w:hAnsi="Arial" w:cs="Arial"/>
          <w:szCs w:val="18"/>
        </w:rPr>
        <w:t>Opdrachtnemer</w:t>
      </w:r>
      <w:r w:rsidR="001721E7" w:rsidRPr="001721E7">
        <w:rPr>
          <w:rFonts w:ascii="Arial" w:hAnsi="Arial" w:cs="Arial"/>
          <w:szCs w:val="18"/>
        </w:rPr>
        <w:t xml:space="preserve"> (</w:t>
      </w:r>
      <w:r w:rsidR="00063B1E">
        <w:rPr>
          <w:rFonts w:ascii="Arial" w:hAnsi="Arial" w:cs="Arial"/>
          <w:szCs w:val="18"/>
        </w:rPr>
        <w:t xml:space="preserve">daar waar van toepassing ook uitgedrukt in het </w:t>
      </w:r>
      <w:r w:rsidR="001721E7" w:rsidRPr="001721E7">
        <w:rPr>
          <w:rFonts w:ascii="Arial" w:hAnsi="Arial" w:cs="Arial"/>
          <w:szCs w:val="18"/>
        </w:rPr>
        <w:t>aantal uren pe</w:t>
      </w:r>
      <w:r w:rsidR="008829B5">
        <w:rPr>
          <w:rFonts w:ascii="Arial" w:hAnsi="Arial" w:cs="Arial"/>
          <w:szCs w:val="18"/>
        </w:rPr>
        <w:t>r functieniveau) en wat betekent</w:t>
      </w:r>
      <w:r w:rsidR="001721E7" w:rsidRPr="001721E7">
        <w:rPr>
          <w:rFonts w:ascii="Arial" w:hAnsi="Arial" w:cs="Arial"/>
          <w:szCs w:val="18"/>
        </w:rPr>
        <w:t xml:space="preserve"> dit voor de inzet</w:t>
      </w:r>
      <w:r w:rsidR="00063B1E">
        <w:rPr>
          <w:rFonts w:ascii="Arial" w:hAnsi="Arial" w:cs="Arial"/>
          <w:szCs w:val="18"/>
        </w:rPr>
        <w:t xml:space="preserve"> (ook daar waar van toepassing uitgedrukt in indicatief ureninzet)</w:t>
      </w:r>
      <w:r w:rsidR="001721E7" w:rsidRPr="001721E7">
        <w:rPr>
          <w:rFonts w:ascii="Arial" w:hAnsi="Arial" w:cs="Arial"/>
          <w:szCs w:val="18"/>
        </w:rPr>
        <w:t xml:space="preserve"> van </w:t>
      </w:r>
      <w:r w:rsidR="00583BD2">
        <w:rPr>
          <w:rFonts w:ascii="Arial" w:hAnsi="Arial" w:cs="Arial"/>
          <w:szCs w:val="18"/>
        </w:rPr>
        <w:t>Opdrachtgever</w:t>
      </w:r>
      <w:r w:rsidR="001721E7" w:rsidRPr="001721E7">
        <w:rPr>
          <w:rFonts w:ascii="Arial" w:hAnsi="Arial" w:cs="Arial"/>
          <w:szCs w:val="18"/>
        </w:rPr>
        <w:t>?</w:t>
      </w:r>
    </w:p>
    <w:p w14:paraId="3B9F67A0" w14:textId="77777777" w:rsidR="001721E7" w:rsidRPr="001721E7" w:rsidRDefault="001721E7" w:rsidP="001721E7">
      <w:pPr>
        <w:ind w:left="795"/>
        <w:rPr>
          <w:rFonts w:ascii="Arial" w:hAnsi="Arial" w:cs="Arial"/>
          <w:szCs w:val="18"/>
        </w:rPr>
      </w:pPr>
    </w:p>
    <w:p w14:paraId="6D573512" w14:textId="69D7D472" w:rsidR="001721E7" w:rsidRPr="001721E7" w:rsidRDefault="001721E7" w:rsidP="001721E7">
      <w:pPr>
        <w:rPr>
          <w:rFonts w:ascii="Arial" w:hAnsi="Arial" w:cs="Arial"/>
          <w:szCs w:val="18"/>
          <w:u w:val="single"/>
        </w:rPr>
      </w:pPr>
      <w:r w:rsidRPr="001721E7">
        <w:rPr>
          <w:rFonts w:ascii="Arial" w:hAnsi="Arial" w:cs="Arial"/>
          <w:szCs w:val="18"/>
          <w:u w:val="single"/>
        </w:rPr>
        <w:t xml:space="preserve">Beoordeling wens </w:t>
      </w:r>
      <w:r w:rsidR="00F44B85">
        <w:rPr>
          <w:rFonts w:ascii="Arial" w:hAnsi="Arial" w:cs="Arial"/>
          <w:szCs w:val="18"/>
          <w:u w:val="single"/>
        </w:rPr>
        <w:t>9:</w:t>
      </w:r>
    </w:p>
    <w:p w14:paraId="459BEC79" w14:textId="77777777" w:rsidR="001721E7" w:rsidRPr="001721E7" w:rsidRDefault="001721E7" w:rsidP="001721E7">
      <w:pPr>
        <w:rPr>
          <w:rFonts w:ascii="Arial" w:hAnsi="Arial" w:cs="Arial"/>
          <w:szCs w:val="18"/>
        </w:rPr>
      </w:pPr>
      <w:r w:rsidRPr="001721E7">
        <w:rPr>
          <w:rFonts w:ascii="Arial" w:hAnsi="Arial" w:cs="Arial"/>
          <w:szCs w:val="18"/>
        </w:rPr>
        <w:t xml:space="preserve">Het beoordelingsteam zal de uitwerking van dit onderdeel van de </w:t>
      </w:r>
      <w:r w:rsidR="0012146C">
        <w:rPr>
          <w:rFonts w:ascii="Arial" w:hAnsi="Arial" w:cs="Arial"/>
          <w:szCs w:val="18"/>
        </w:rPr>
        <w:t>Inschrijving</w:t>
      </w:r>
      <w:r w:rsidR="00063B1E">
        <w:rPr>
          <w:rFonts w:ascii="Arial" w:hAnsi="Arial" w:cs="Arial"/>
          <w:szCs w:val="18"/>
        </w:rPr>
        <w:t xml:space="preserve"> </w:t>
      </w:r>
      <w:r w:rsidRPr="001721E7">
        <w:rPr>
          <w:rFonts w:ascii="Arial" w:hAnsi="Arial" w:cs="Arial"/>
          <w:szCs w:val="18"/>
        </w:rPr>
        <w:t xml:space="preserve">beoordelen aan de hand van de mate van redelijkheid en omvang van het plan en de hierin opgenomen </w:t>
      </w:r>
      <w:r w:rsidR="00063B1E">
        <w:rPr>
          <w:rFonts w:ascii="Arial" w:hAnsi="Arial" w:cs="Arial"/>
          <w:szCs w:val="18"/>
        </w:rPr>
        <w:t xml:space="preserve">mogelijke </w:t>
      </w:r>
      <w:r w:rsidRPr="001721E7">
        <w:rPr>
          <w:rFonts w:ascii="Arial" w:hAnsi="Arial" w:cs="Arial"/>
          <w:szCs w:val="18"/>
        </w:rPr>
        <w:t xml:space="preserve">initiële werkzaamheden die </w:t>
      </w:r>
      <w:r w:rsidR="0012146C">
        <w:rPr>
          <w:rFonts w:ascii="Arial" w:hAnsi="Arial" w:cs="Arial"/>
          <w:szCs w:val="18"/>
        </w:rPr>
        <w:t>Inschrijver</w:t>
      </w:r>
      <w:r w:rsidRPr="001721E7">
        <w:rPr>
          <w:rFonts w:ascii="Arial" w:hAnsi="Arial" w:cs="Arial"/>
          <w:szCs w:val="18"/>
        </w:rPr>
        <w:t xml:space="preserve"> bij contractering gaat uitvoeren. Daarnaast wordt </w:t>
      </w:r>
      <w:r w:rsidR="00063B1E">
        <w:rPr>
          <w:rFonts w:ascii="Arial" w:hAnsi="Arial" w:cs="Arial"/>
          <w:szCs w:val="18"/>
        </w:rPr>
        <w:t xml:space="preserve">de mogelijk </w:t>
      </w:r>
      <w:r w:rsidRPr="001721E7">
        <w:rPr>
          <w:rFonts w:ascii="Arial" w:hAnsi="Arial" w:cs="Arial"/>
          <w:szCs w:val="18"/>
        </w:rPr>
        <w:t xml:space="preserve">hierbij behorende </w:t>
      </w:r>
      <w:r w:rsidR="00063B1E">
        <w:rPr>
          <w:rFonts w:ascii="Arial" w:hAnsi="Arial" w:cs="Arial"/>
          <w:szCs w:val="18"/>
        </w:rPr>
        <w:t xml:space="preserve">extra </w:t>
      </w:r>
      <w:r w:rsidRPr="001721E7">
        <w:rPr>
          <w:rFonts w:ascii="Arial" w:hAnsi="Arial" w:cs="Arial"/>
          <w:szCs w:val="18"/>
        </w:rPr>
        <w:t xml:space="preserve">inzet door </w:t>
      </w:r>
      <w:r w:rsidR="003807B8">
        <w:rPr>
          <w:rFonts w:ascii="Arial" w:hAnsi="Arial" w:cs="Arial"/>
          <w:szCs w:val="18"/>
        </w:rPr>
        <w:t>Opdrachtnemer</w:t>
      </w:r>
      <w:r w:rsidRPr="001721E7">
        <w:rPr>
          <w:rFonts w:ascii="Arial" w:hAnsi="Arial" w:cs="Arial"/>
          <w:szCs w:val="18"/>
        </w:rPr>
        <w:t xml:space="preserve"> (aantal uren per functieniveau) en inzet door </w:t>
      </w:r>
      <w:r w:rsidR="00583BD2">
        <w:rPr>
          <w:rFonts w:ascii="Arial" w:hAnsi="Arial" w:cs="Arial"/>
          <w:szCs w:val="18"/>
        </w:rPr>
        <w:t>Opdrachtgever</w:t>
      </w:r>
      <w:r w:rsidRPr="001721E7">
        <w:rPr>
          <w:rFonts w:ascii="Arial" w:hAnsi="Arial" w:cs="Arial"/>
          <w:szCs w:val="18"/>
        </w:rPr>
        <w:t xml:space="preserve"> op redelijkheid en omvang beoordeeld. </w:t>
      </w:r>
    </w:p>
    <w:p w14:paraId="09CBBE65" w14:textId="77777777" w:rsidR="001721E7" w:rsidRPr="001721E7" w:rsidRDefault="001721E7" w:rsidP="001721E7">
      <w:pPr>
        <w:rPr>
          <w:rFonts w:ascii="Arial" w:hAnsi="Arial" w:cs="Arial"/>
          <w:szCs w:val="18"/>
        </w:rPr>
      </w:pPr>
      <w:r w:rsidRPr="001721E7">
        <w:rPr>
          <w:rFonts w:ascii="Arial" w:hAnsi="Arial" w:cs="Arial"/>
          <w:szCs w:val="18"/>
        </w:rPr>
        <w:t xml:space="preserve">Indien de huidige partij voornemens is in te schrijven op deze gepubliceerde offerteaanvraag, wordt van deze </w:t>
      </w:r>
      <w:r w:rsidR="0012146C">
        <w:rPr>
          <w:rFonts w:ascii="Arial" w:hAnsi="Arial" w:cs="Arial"/>
          <w:szCs w:val="18"/>
        </w:rPr>
        <w:t>Inschrijver</w:t>
      </w:r>
      <w:r w:rsidRPr="001721E7">
        <w:rPr>
          <w:rFonts w:ascii="Arial" w:hAnsi="Arial" w:cs="Arial"/>
          <w:szCs w:val="18"/>
        </w:rPr>
        <w:t xml:space="preserve"> verwacht dat de offerte uitgaat vanuit een volledig nieuwe situatie. Verwijzingen naar bestaande situaties</w:t>
      </w:r>
      <w:r>
        <w:rPr>
          <w:rFonts w:ascii="Arial" w:hAnsi="Arial" w:cs="Arial"/>
          <w:szCs w:val="18"/>
        </w:rPr>
        <w:t xml:space="preserve"> door de huidige partij </w:t>
      </w:r>
      <w:r w:rsidRPr="001721E7">
        <w:rPr>
          <w:rFonts w:ascii="Arial" w:hAnsi="Arial" w:cs="Arial"/>
          <w:szCs w:val="18"/>
        </w:rPr>
        <w:t>in te dienen Offerte</w:t>
      </w:r>
      <w:r>
        <w:rPr>
          <w:rFonts w:ascii="Arial" w:hAnsi="Arial" w:cs="Arial"/>
          <w:szCs w:val="18"/>
        </w:rPr>
        <w:t xml:space="preserve"> zijn niet toegestaan</w:t>
      </w:r>
      <w:r w:rsidRPr="001721E7">
        <w:rPr>
          <w:rFonts w:ascii="Arial" w:hAnsi="Arial" w:cs="Arial"/>
          <w:szCs w:val="18"/>
        </w:rPr>
        <w:t>.</w:t>
      </w:r>
    </w:p>
    <w:p w14:paraId="6853D366" w14:textId="77777777" w:rsidR="00A24320" w:rsidRDefault="00A24320" w:rsidP="00A24320">
      <w:pPr>
        <w:rPr>
          <w:rFonts w:ascii="Arial" w:hAnsi="Arial" w:cs="Arial"/>
        </w:rPr>
      </w:pPr>
    </w:p>
    <w:p w14:paraId="72E1DE6C" w14:textId="04F2EC15" w:rsidR="001721E7" w:rsidRDefault="001721E7" w:rsidP="001721E7">
      <w:pPr>
        <w:pStyle w:val="Eis11"/>
      </w:pPr>
      <w:r w:rsidRPr="000552D7">
        <w:t xml:space="preserve">U kunt </w:t>
      </w:r>
      <w:r w:rsidR="00ED2EA9" w:rsidRPr="004128B8">
        <w:rPr>
          <w:b/>
        </w:rPr>
        <w:t xml:space="preserve">maximaal </w:t>
      </w:r>
      <w:r w:rsidR="004128B8" w:rsidRPr="004128B8">
        <w:rPr>
          <w:b/>
        </w:rPr>
        <w:t>2</w:t>
      </w:r>
      <w:r w:rsidR="00ED2EA9" w:rsidRPr="004128B8">
        <w:rPr>
          <w:b/>
        </w:rPr>
        <w:t>5</w:t>
      </w:r>
      <w:r w:rsidRPr="004128B8">
        <w:rPr>
          <w:b/>
        </w:rPr>
        <w:t xml:space="preserve"> punten</w:t>
      </w:r>
      <w:r w:rsidRPr="004128B8">
        <w:t xml:space="preserve"> behalen bij deze wens.</w:t>
      </w:r>
    </w:p>
    <w:p w14:paraId="77F98A4E" w14:textId="77777777" w:rsidR="00842AC9" w:rsidRPr="00842AC9" w:rsidRDefault="00842AC9" w:rsidP="00842AC9">
      <w:pPr>
        <w:pStyle w:val="Eis11"/>
        <w:rPr>
          <w:b/>
          <w:bCs/>
          <w:u w:val="single"/>
        </w:rPr>
      </w:pPr>
      <w:r w:rsidRPr="00842AC9">
        <w:rPr>
          <w:b/>
          <w:bCs/>
          <w:u w:val="single"/>
        </w:rPr>
        <w:t>Uitwerking door Inschrijver:</w:t>
      </w:r>
    </w:p>
    <w:p w14:paraId="76579135" w14:textId="77777777" w:rsidR="00842AC9" w:rsidRPr="00A24320" w:rsidRDefault="00842AC9" w:rsidP="001721E7">
      <w:pPr>
        <w:pStyle w:val="Eis11"/>
      </w:pPr>
    </w:p>
    <w:p w14:paraId="5E1EC46D" w14:textId="77777777" w:rsidR="00377700" w:rsidRPr="001721E7" w:rsidRDefault="00F36DE9" w:rsidP="00F44B85">
      <w:pPr>
        <w:pStyle w:val="Kop2"/>
        <w:numPr>
          <w:ilvl w:val="0"/>
          <w:numId w:val="0"/>
        </w:numPr>
        <w:tabs>
          <w:tab w:val="left" w:pos="540"/>
        </w:tabs>
        <w:rPr>
          <w:rFonts w:ascii="Arial" w:hAnsi="Arial"/>
        </w:rPr>
      </w:pPr>
      <w:r>
        <w:rPr>
          <w:rFonts w:ascii="Arial" w:hAnsi="Arial"/>
        </w:rPr>
        <w:t>W</w:t>
      </w:r>
      <w:r w:rsidR="00377700" w:rsidRPr="001721E7">
        <w:rPr>
          <w:rFonts w:ascii="Arial" w:hAnsi="Arial"/>
        </w:rPr>
        <w:t xml:space="preserve">ensen ten aanzien van </w:t>
      </w:r>
      <w:r w:rsidR="00A24320" w:rsidRPr="001721E7">
        <w:rPr>
          <w:rFonts w:ascii="Arial" w:hAnsi="Arial"/>
        </w:rPr>
        <w:t>communicatie en samenwerking</w:t>
      </w:r>
    </w:p>
    <w:p w14:paraId="5D6278B7" w14:textId="77777777" w:rsidR="000F7873" w:rsidRPr="00FF74DD" w:rsidRDefault="000F7873" w:rsidP="000F7873">
      <w:pPr>
        <w:rPr>
          <w:rFonts w:ascii="Arial" w:hAnsi="Arial" w:cs="Arial"/>
          <w:szCs w:val="18"/>
        </w:rPr>
      </w:pPr>
      <w:r w:rsidRPr="00FF74DD">
        <w:rPr>
          <w:rFonts w:ascii="Arial" w:hAnsi="Arial" w:cs="Arial"/>
          <w:szCs w:val="18"/>
        </w:rPr>
        <w:t xml:space="preserve">In het kader van de opdracht (hoofdstuk 1) benoemde eindproducten heeft </w:t>
      </w:r>
      <w:r w:rsidR="00583BD2">
        <w:rPr>
          <w:rFonts w:ascii="Arial" w:hAnsi="Arial" w:cs="Arial"/>
          <w:szCs w:val="18"/>
        </w:rPr>
        <w:t>Opdrachtgever</w:t>
      </w:r>
      <w:r w:rsidRPr="00FF74DD">
        <w:rPr>
          <w:rFonts w:ascii="Arial" w:hAnsi="Arial" w:cs="Arial"/>
          <w:szCs w:val="18"/>
        </w:rPr>
        <w:t xml:space="preserve"> de wens nader inzicht te krijgen in de voorgestelde wijze van communicatie en samenwerking. </w:t>
      </w:r>
    </w:p>
    <w:p w14:paraId="25BDECA2" w14:textId="77777777" w:rsidR="000F7873" w:rsidRPr="00FF74DD" w:rsidRDefault="000F7873" w:rsidP="000F7873">
      <w:pPr>
        <w:rPr>
          <w:rFonts w:ascii="Arial" w:hAnsi="Arial" w:cs="Arial"/>
          <w:szCs w:val="18"/>
        </w:rPr>
      </w:pPr>
      <w:r w:rsidRPr="00FF74DD">
        <w:rPr>
          <w:rFonts w:ascii="Arial" w:hAnsi="Arial" w:cs="Arial"/>
          <w:szCs w:val="18"/>
        </w:rPr>
        <w:t xml:space="preserve">Om het inzicht ten aanzien van bovenstaande te vergroten heeft </w:t>
      </w:r>
      <w:r w:rsidR="00583BD2">
        <w:rPr>
          <w:rFonts w:ascii="Arial" w:hAnsi="Arial" w:cs="Arial"/>
          <w:szCs w:val="18"/>
        </w:rPr>
        <w:t>Opdrachtgever</w:t>
      </w:r>
      <w:r w:rsidRPr="00FF74DD">
        <w:rPr>
          <w:rFonts w:ascii="Arial" w:hAnsi="Arial" w:cs="Arial"/>
          <w:szCs w:val="18"/>
        </w:rPr>
        <w:t xml:space="preserve"> het verzoek in uw uitwerking ten behoeve van de </w:t>
      </w:r>
      <w:r w:rsidR="0012146C">
        <w:rPr>
          <w:rFonts w:ascii="Arial" w:hAnsi="Arial" w:cs="Arial"/>
          <w:szCs w:val="18"/>
        </w:rPr>
        <w:t>Inschrijving</w:t>
      </w:r>
      <w:r w:rsidRPr="00FF74DD">
        <w:rPr>
          <w:rFonts w:ascii="Arial" w:hAnsi="Arial" w:cs="Arial"/>
          <w:szCs w:val="18"/>
        </w:rPr>
        <w:t xml:space="preserve"> in te gaan op onderstaande wensen.</w:t>
      </w:r>
    </w:p>
    <w:p w14:paraId="022BC8C4" w14:textId="77777777" w:rsidR="00AC4816" w:rsidRDefault="00AC4816" w:rsidP="000F7873">
      <w:pPr>
        <w:rPr>
          <w:rFonts w:ascii="Arial" w:hAnsi="Arial" w:cs="Arial"/>
          <w:b/>
          <w:szCs w:val="18"/>
        </w:rPr>
      </w:pPr>
    </w:p>
    <w:p w14:paraId="64C1A65F" w14:textId="007FE0AB" w:rsidR="000F7873" w:rsidRPr="00FF74DD" w:rsidRDefault="00F44B85" w:rsidP="000F7873">
      <w:pPr>
        <w:rPr>
          <w:rFonts w:ascii="Arial" w:hAnsi="Arial" w:cs="Arial"/>
          <w:szCs w:val="18"/>
        </w:rPr>
      </w:pPr>
      <w:r>
        <w:rPr>
          <w:rFonts w:ascii="Arial" w:hAnsi="Arial" w:cs="Arial"/>
          <w:b/>
          <w:szCs w:val="18"/>
        </w:rPr>
        <w:t xml:space="preserve">Wens 10 </w:t>
      </w:r>
      <w:r w:rsidR="000F7873" w:rsidRPr="00FF74DD">
        <w:rPr>
          <w:rFonts w:ascii="Arial" w:hAnsi="Arial" w:cs="Arial"/>
          <w:b/>
          <w:szCs w:val="18"/>
        </w:rPr>
        <w:t>Communicatie.</w:t>
      </w:r>
      <w:r w:rsidR="000F7873" w:rsidRPr="00FF74DD">
        <w:rPr>
          <w:rFonts w:ascii="Arial" w:hAnsi="Arial" w:cs="Arial"/>
          <w:szCs w:val="18"/>
        </w:rPr>
        <w:t xml:space="preserve"> Op welke wijze gaat u invulling geven aan de communicatie met </w:t>
      </w:r>
      <w:r w:rsidR="00583BD2">
        <w:rPr>
          <w:rFonts w:ascii="Arial" w:hAnsi="Arial" w:cs="Arial"/>
          <w:szCs w:val="18"/>
        </w:rPr>
        <w:t>Opdrachtgever</w:t>
      </w:r>
      <w:r w:rsidR="000F7873" w:rsidRPr="00FF74DD">
        <w:rPr>
          <w:rFonts w:ascii="Arial" w:hAnsi="Arial" w:cs="Arial"/>
          <w:szCs w:val="18"/>
        </w:rPr>
        <w:t>? U dient daarbij minimaal de volgende aspecten aan de orde te laten komen:</w:t>
      </w:r>
    </w:p>
    <w:p w14:paraId="741879EE" w14:textId="77777777" w:rsidR="000F7873" w:rsidRPr="00FF74DD" w:rsidRDefault="000F7873" w:rsidP="009B5DE9">
      <w:pPr>
        <w:numPr>
          <w:ilvl w:val="1"/>
          <w:numId w:val="30"/>
        </w:numPr>
        <w:ind w:left="567" w:hanging="567"/>
        <w:rPr>
          <w:rFonts w:ascii="Arial" w:hAnsi="Arial" w:cs="Arial"/>
          <w:szCs w:val="18"/>
        </w:rPr>
      </w:pPr>
      <w:r w:rsidRPr="00FF74DD">
        <w:rPr>
          <w:rFonts w:ascii="Arial" w:hAnsi="Arial" w:cs="Arial"/>
          <w:szCs w:val="18"/>
        </w:rPr>
        <w:t>de afstemming over risico analyse en controle-aanpak;</w:t>
      </w:r>
    </w:p>
    <w:p w14:paraId="6A0A941F" w14:textId="57760938" w:rsidR="000F7873" w:rsidRPr="00FF74DD" w:rsidRDefault="00D72657" w:rsidP="009B5DE9">
      <w:pPr>
        <w:numPr>
          <w:ilvl w:val="1"/>
          <w:numId w:val="30"/>
        </w:numPr>
        <w:ind w:left="426" w:hanging="426"/>
        <w:rPr>
          <w:rFonts w:ascii="Arial" w:hAnsi="Arial" w:cs="Arial"/>
          <w:szCs w:val="18"/>
        </w:rPr>
      </w:pPr>
      <w:r>
        <w:rPr>
          <w:rFonts w:ascii="Arial" w:hAnsi="Arial" w:cs="Arial"/>
          <w:szCs w:val="18"/>
        </w:rPr>
        <w:t xml:space="preserve">  </w:t>
      </w:r>
      <w:r w:rsidR="000F7873" w:rsidRPr="00FF74DD">
        <w:rPr>
          <w:rFonts w:ascii="Arial" w:hAnsi="Arial" w:cs="Arial"/>
          <w:szCs w:val="18"/>
        </w:rPr>
        <w:t>de voorbereidingen op de diverse controles;</w:t>
      </w:r>
    </w:p>
    <w:p w14:paraId="32E1626C" w14:textId="120B49DE" w:rsidR="000F7873" w:rsidRPr="00FF74DD" w:rsidRDefault="00D72657" w:rsidP="009B5DE9">
      <w:pPr>
        <w:numPr>
          <w:ilvl w:val="1"/>
          <w:numId w:val="30"/>
        </w:numPr>
        <w:ind w:left="426" w:hanging="426"/>
        <w:rPr>
          <w:rFonts w:ascii="Arial" w:hAnsi="Arial" w:cs="Arial"/>
          <w:szCs w:val="18"/>
        </w:rPr>
      </w:pPr>
      <w:r>
        <w:rPr>
          <w:rFonts w:ascii="Arial" w:hAnsi="Arial" w:cs="Arial"/>
          <w:szCs w:val="18"/>
        </w:rPr>
        <w:t xml:space="preserve">  </w:t>
      </w:r>
      <w:r w:rsidR="000F7873" w:rsidRPr="00FF74DD">
        <w:rPr>
          <w:rFonts w:ascii="Arial" w:hAnsi="Arial" w:cs="Arial"/>
          <w:szCs w:val="18"/>
        </w:rPr>
        <w:t xml:space="preserve">planning en wat, hoe en wanneer op te leveren door </w:t>
      </w:r>
      <w:r w:rsidR="00583BD2">
        <w:rPr>
          <w:rFonts w:ascii="Arial" w:hAnsi="Arial" w:cs="Arial"/>
          <w:szCs w:val="18"/>
        </w:rPr>
        <w:t>Opdrachtgever</w:t>
      </w:r>
      <w:r w:rsidR="000F7873" w:rsidRPr="00FF74DD">
        <w:rPr>
          <w:rFonts w:ascii="Arial" w:hAnsi="Arial" w:cs="Arial"/>
          <w:szCs w:val="18"/>
        </w:rPr>
        <w:t>;</w:t>
      </w:r>
    </w:p>
    <w:p w14:paraId="0B899810" w14:textId="30163B47" w:rsidR="000F7873" w:rsidRPr="00FF74DD" w:rsidRDefault="00D72657" w:rsidP="009B5DE9">
      <w:pPr>
        <w:numPr>
          <w:ilvl w:val="1"/>
          <w:numId w:val="30"/>
        </w:numPr>
        <w:ind w:left="426" w:hanging="426"/>
        <w:rPr>
          <w:rFonts w:ascii="Arial" w:hAnsi="Arial" w:cs="Arial"/>
          <w:szCs w:val="18"/>
        </w:rPr>
      </w:pPr>
      <w:r>
        <w:rPr>
          <w:rFonts w:ascii="Arial" w:hAnsi="Arial" w:cs="Arial"/>
          <w:szCs w:val="18"/>
        </w:rPr>
        <w:t xml:space="preserve">  </w:t>
      </w:r>
      <w:r w:rsidR="000F7873" w:rsidRPr="00FF74DD">
        <w:rPr>
          <w:rFonts w:ascii="Arial" w:hAnsi="Arial" w:cs="Arial"/>
          <w:szCs w:val="18"/>
        </w:rPr>
        <w:t>voortgangscontrole tijdens de controles en terugkoppeling;</w:t>
      </w:r>
    </w:p>
    <w:p w14:paraId="389B5496" w14:textId="30906881" w:rsidR="000F7873" w:rsidRPr="00FF74DD" w:rsidRDefault="00D72657" w:rsidP="009B5DE9">
      <w:pPr>
        <w:numPr>
          <w:ilvl w:val="1"/>
          <w:numId w:val="30"/>
        </w:numPr>
        <w:ind w:left="426" w:hanging="426"/>
        <w:rPr>
          <w:rFonts w:ascii="Arial" w:hAnsi="Arial" w:cs="Arial"/>
          <w:szCs w:val="18"/>
        </w:rPr>
      </w:pPr>
      <w:r>
        <w:rPr>
          <w:rFonts w:ascii="Arial" w:hAnsi="Arial" w:cs="Arial"/>
          <w:szCs w:val="18"/>
        </w:rPr>
        <w:t xml:space="preserve">  </w:t>
      </w:r>
      <w:r w:rsidR="000F7873" w:rsidRPr="00FF74DD">
        <w:rPr>
          <w:rFonts w:ascii="Arial" w:hAnsi="Arial" w:cs="Arial"/>
          <w:szCs w:val="18"/>
        </w:rPr>
        <w:t>het vormgeven aan (eind)evaluatie;</w:t>
      </w:r>
    </w:p>
    <w:p w14:paraId="3A08CFDD" w14:textId="671A6D63" w:rsidR="00F36DE9" w:rsidRPr="00FF74DD" w:rsidRDefault="00F36DE9" w:rsidP="00F36DE9">
      <w:pPr>
        <w:ind w:left="284" w:hanging="284"/>
        <w:rPr>
          <w:rFonts w:ascii="Arial" w:hAnsi="Arial" w:cs="Arial"/>
          <w:szCs w:val="18"/>
        </w:rPr>
      </w:pPr>
      <w:r w:rsidRPr="00FF74DD">
        <w:rPr>
          <w:rFonts w:ascii="Arial" w:hAnsi="Arial" w:cs="Arial"/>
          <w:szCs w:val="18"/>
        </w:rPr>
        <w:t xml:space="preserve">f.  </w:t>
      </w:r>
      <w:r w:rsidR="00D72657">
        <w:rPr>
          <w:rFonts w:ascii="Arial" w:hAnsi="Arial" w:cs="Arial"/>
          <w:szCs w:val="18"/>
        </w:rPr>
        <w:t xml:space="preserve">      </w:t>
      </w:r>
      <w:r w:rsidR="000F7873" w:rsidRPr="00FF74DD">
        <w:rPr>
          <w:rFonts w:ascii="Arial" w:hAnsi="Arial" w:cs="Arial"/>
          <w:szCs w:val="18"/>
        </w:rPr>
        <w:t>de wijze waarop de communicatie met de ve</w:t>
      </w:r>
      <w:r w:rsidRPr="00FF74DD">
        <w:rPr>
          <w:rFonts w:ascii="Arial" w:hAnsi="Arial" w:cs="Arial"/>
          <w:szCs w:val="18"/>
        </w:rPr>
        <w:t>rschillende stakeholders van de</w:t>
      </w:r>
    </w:p>
    <w:p w14:paraId="7F1B3529" w14:textId="77777777" w:rsidR="000F7873" w:rsidRPr="00FF74DD" w:rsidRDefault="00583BD2" w:rsidP="00F36DE9">
      <w:pPr>
        <w:ind w:left="284" w:hanging="284"/>
        <w:rPr>
          <w:rFonts w:ascii="Arial" w:hAnsi="Arial" w:cs="Arial"/>
          <w:szCs w:val="18"/>
        </w:rPr>
      </w:pPr>
      <w:r>
        <w:rPr>
          <w:rFonts w:ascii="Arial" w:hAnsi="Arial" w:cs="Arial"/>
          <w:szCs w:val="18"/>
        </w:rPr>
        <w:t>Opdrachtgever</w:t>
      </w:r>
      <w:r w:rsidR="000F7873" w:rsidRPr="00FF74DD">
        <w:rPr>
          <w:rFonts w:ascii="Arial" w:hAnsi="Arial" w:cs="Arial"/>
          <w:szCs w:val="18"/>
        </w:rPr>
        <w:t xml:space="preserve"> vorm zal worden gegeven.</w:t>
      </w:r>
    </w:p>
    <w:p w14:paraId="51D36AF7" w14:textId="77777777" w:rsidR="000F7873" w:rsidRPr="00FF74DD" w:rsidRDefault="000F7873" w:rsidP="000F7873">
      <w:pPr>
        <w:ind w:left="1440"/>
        <w:rPr>
          <w:rFonts w:ascii="Arial" w:hAnsi="Arial" w:cs="Arial"/>
          <w:szCs w:val="18"/>
        </w:rPr>
      </w:pPr>
    </w:p>
    <w:p w14:paraId="36BB7659" w14:textId="75141C60" w:rsidR="000F7873" w:rsidRPr="00FF74DD" w:rsidRDefault="00F36DE9" w:rsidP="000F7873">
      <w:pPr>
        <w:rPr>
          <w:rFonts w:ascii="Arial" w:hAnsi="Arial" w:cs="Arial"/>
          <w:szCs w:val="18"/>
          <w:u w:val="single"/>
        </w:rPr>
      </w:pPr>
      <w:r w:rsidRPr="00FF74DD">
        <w:rPr>
          <w:rFonts w:ascii="Arial" w:hAnsi="Arial" w:cs="Arial"/>
          <w:szCs w:val="18"/>
          <w:u w:val="single"/>
        </w:rPr>
        <w:t xml:space="preserve">Beoordeling wens </w:t>
      </w:r>
      <w:r w:rsidR="00F44B85">
        <w:rPr>
          <w:rFonts w:ascii="Arial" w:hAnsi="Arial" w:cs="Arial"/>
          <w:szCs w:val="18"/>
          <w:u w:val="single"/>
        </w:rPr>
        <w:t>10</w:t>
      </w:r>
      <w:r w:rsidR="000F7873" w:rsidRPr="00FF74DD">
        <w:rPr>
          <w:rFonts w:ascii="Arial" w:hAnsi="Arial" w:cs="Arial"/>
          <w:szCs w:val="18"/>
          <w:u w:val="single"/>
        </w:rPr>
        <w:t>:</w:t>
      </w:r>
    </w:p>
    <w:p w14:paraId="50B80E65" w14:textId="7146ACF3" w:rsidR="000F7873" w:rsidRPr="00FF74DD" w:rsidRDefault="000F7873" w:rsidP="000F7873">
      <w:pPr>
        <w:rPr>
          <w:rFonts w:ascii="Arial" w:hAnsi="Arial" w:cs="Arial"/>
          <w:szCs w:val="18"/>
        </w:rPr>
      </w:pPr>
      <w:r w:rsidRPr="00FF74DD">
        <w:rPr>
          <w:rFonts w:ascii="Arial" w:hAnsi="Arial" w:cs="Arial"/>
          <w:szCs w:val="18"/>
        </w:rPr>
        <w:lastRenderedPageBreak/>
        <w:t xml:space="preserve">Bij de beoordeling van de uitwerking van dit onderdeel van de </w:t>
      </w:r>
      <w:r w:rsidR="0012146C">
        <w:rPr>
          <w:rFonts w:ascii="Arial" w:hAnsi="Arial" w:cs="Arial"/>
          <w:szCs w:val="18"/>
        </w:rPr>
        <w:t>Inschrijving</w:t>
      </w:r>
      <w:r w:rsidRPr="00FF74DD">
        <w:rPr>
          <w:rFonts w:ascii="Arial" w:hAnsi="Arial" w:cs="Arial"/>
          <w:szCs w:val="18"/>
        </w:rPr>
        <w:t xml:space="preserve"> zal het beoordelingsteam minimaal letten op de genoemde minimaal uit te werken aspecten. Bij de mate waaraan de uitwerking aan de werkwijze bij </w:t>
      </w:r>
      <w:r w:rsidR="00583BD2">
        <w:rPr>
          <w:rFonts w:ascii="Arial" w:hAnsi="Arial" w:cs="Arial"/>
          <w:szCs w:val="18"/>
        </w:rPr>
        <w:t>Opdrachtgever</w:t>
      </w:r>
      <w:r w:rsidRPr="00FF74DD">
        <w:rPr>
          <w:rFonts w:ascii="Arial" w:hAnsi="Arial" w:cs="Arial"/>
          <w:szCs w:val="18"/>
        </w:rPr>
        <w:t xml:space="preserve"> het beste past, zal nader gekeken worden naar de mate van borging (structureel/ ad hoc), de planning (momenten, reactiesnelheid en frequentie) de wijze waarop en met wie de communicatie plaats gaat vinden (mondeling of anders, wie met wie, formeel /informeel). </w:t>
      </w:r>
    </w:p>
    <w:p w14:paraId="400D1F45" w14:textId="77777777" w:rsidR="00F36DE9" w:rsidRPr="00FF74DD" w:rsidRDefault="00F36DE9" w:rsidP="000F7873">
      <w:pPr>
        <w:rPr>
          <w:rFonts w:ascii="Arial" w:hAnsi="Arial" w:cs="Arial"/>
          <w:szCs w:val="18"/>
        </w:rPr>
      </w:pPr>
    </w:p>
    <w:p w14:paraId="52756718" w14:textId="0AD890E3" w:rsidR="000F7873" w:rsidRDefault="00F36DE9" w:rsidP="000552D7">
      <w:pPr>
        <w:pStyle w:val="Eis11"/>
        <w:rPr>
          <w:szCs w:val="18"/>
        </w:rPr>
      </w:pPr>
      <w:r w:rsidRPr="00FF74DD">
        <w:rPr>
          <w:szCs w:val="18"/>
        </w:rPr>
        <w:t xml:space="preserve">U kunt </w:t>
      </w:r>
      <w:r w:rsidR="00ED2EA9" w:rsidRPr="004128B8">
        <w:rPr>
          <w:b/>
          <w:szCs w:val="18"/>
        </w:rPr>
        <w:t>maximaal 80</w:t>
      </w:r>
      <w:r w:rsidRPr="004128B8">
        <w:rPr>
          <w:b/>
          <w:szCs w:val="18"/>
        </w:rPr>
        <w:t xml:space="preserve"> punten</w:t>
      </w:r>
      <w:r w:rsidRPr="00FF74DD">
        <w:rPr>
          <w:szCs w:val="18"/>
        </w:rPr>
        <w:t xml:space="preserve"> behalen bij deze wens.</w:t>
      </w:r>
    </w:p>
    <w:p w14:paraId="54FDDECB" w14:textId="77777777" w:rsidR="00842AC9" w:rsidRPr="00842AC9" w:rsidRDefault="00842AC9" w:rsidP="00842AC9">
      <w:pPr>
        <w:pStyle w:val="Eis11"/>
        <w:rPr>
          <w:b/>
          <w:bCs/>
          <w:u w:val="single"/>
        </w:rPr>
      </w:pPr>
      <w:r w:rsidRPr="00842AC9">
        <w:rPr>
          <w:b/>
          <w:bCs/>
          <w:u w:val="single"/>
        </w:rPr>
        <w:t>Uitwerking door Inschrijver:</w:t>
      </w:r>
    </w:p>
    <w:p w14:paraId="313B1521" w14:textId="77777777" w:rsidR="00842AC9" w:rsidRPr="00FF74DD" w:rsidRDefault="00842AC9" w:rsidP="000552D7">
      <w:pPr>
        <w:pStyle w:val="Eis11"/>
        <w:rPr>
          <w:szCs w:val="18"/>
        </w:rPr>
      </w:pPr>
    </w:p>
    <w:p w14:paraId="7D00D310" w14:textId="2DF20CE1" w:rsidR="00F36DE9" w:rsidRPr="00FF74DD" w:rsidRDefault="00F44B85" w:rsidP="00F36DE9">
      <w:pPr>
        <w:rPr>
          <w:rFonts w:ascii="Arial" w:hAnsi="Arial" w:cs="Arial"/>
          <w:szCs w:val="18"/>
        </w:rPr>
      </w:pPr>
      <w:r>
        <w:rPr>
          <w:rFonts w:ascii="Arial" w:hAnsi="Arial" w:cs="Arial"/>
          <w:b/>
          <w:szCs w:val="18"/>
        </w:rPr>
        <w:t xml:space="preserve">Wens 11 </w:t>
      </w:r>
      <w:r w:rsidR="00F36DE9" w:rsidRPr="00FF74DD">
        <w:rPr>
          <w:rFonts w:ascii="Arial" w:hAnsi="Arial" w:cs="Arial"/>
          <w:b/>
          <w:szCs w:val="18"/>
        </w:rPr>
        <w:t>Aanvullende eisen en/of wensen.</w:t>
      </w:r>
      <w:r w:rsidR="00F36DE9" w:rsidRPr="00FF74DD">
        <w:rPr>
          <w:rFonts w:ascii="Arial" w:hAnsi="Arial" w:cs="Arial"/>
          <w:szCs w:val="18"/>
        </w:rPr>
        <w:t xml:space="preserve"> Welke aanvullende eisen en/of wensen zou u willen stellen of willen initiëren aan </w:t>
      </w:r>
      <w:r w:rsidR="00583BD2">
        <w:rPr>
          <w:rFonts w:ascii="Arial" w:hAnsi="Arial" w:cs="Arial"/>
          <w:szCs w:val="18"/>
        </w:rPr>
        <w:t>Opdrachtgever</w:t>
      </w:r>
      <w:r w:rsidR="00F36DE9" w:rsidRPr="00FF74DD">
        <w:rPr>
          <w:rFonts w:ascii="Arial" w:hAnsi="Arial" w:cs="Arial"/>
          <w:szCs w:val="18"/>
        </w:rPr>
        <w:t xml:space="preserve"> om de communicatie en samenwerking tussen </w:t>
      </w:r>
      <w:r w:rsidR="003807B8">
        <w:rPr>
          <w:rFonts w:ascii="Arial" w:hAnsi="Arial" w:cs="Arial"/>
          <w:szCs w:val="18"/>
        </w:rPr>
        <w:t>Opdrachtnemer</w:t>
      </w:r>
      <w:r w:rsidR="00F36DE9" w:rsidRPr="00FF74DD">
        <w:rPr>
          <w:rFonts w:ascii="Arial" w:hAnsi="Arial" w:cs="Arial"/>
          <w:szCs w:val="18"/>
        </w:rPr>
        <w:t xml:space="preserve"> en </w:t>
      </w:r>
      <w:r w:rsidR="00583BD2">
        <w:rPr>
          <w:rFonts w:ascii="Arial" w:hAnsi="Arial" w:cs="Arial"/>
          <w:szCs w:val="18"/>
        </w:rPr>
        <w:t>Opdrachtgever</w:t>
      </w:r>
      <w:r w:rsidR="00F36DE9" w:rsidRPr="00FF74DD">
        <w:rPr>
          <w:rFonts w:ascii="Arial" w:hAnsi="Arial" w:cs="Arial"/>
          <w:szCs w:val="18"/>
        </w:rPr>
        <w:t xml:space="preserve"> in het kader van de uitvoering van onderhavige opdracht goed te laten verlopen? </w:t>
      </w:r>
    </w:p>
    <w:p w14:paraId="23AE1ABB" w14:textId="77777777" w:rsidR="00F36DE9" w:rsidRPr="00FF74DD" w:rsidRDefault="00F36DE9" w:rsidP="00F36DE9">
      <w:pPr>
        <w:rPr>
          <w:rFonts w:ascii="Arial" w:hAnsi="Arial" w:cs="Arial"/>
          <w:szCs w:val="18"/>
        </w:rPr>
      </w:pPr>
    </w:p>
    <w:p w14:paraId="69442C9B" w14:textId="63AC3DCA" w:rsidR="00F36DE9" w:rsidRPr="00FF74DD" w:rsidRDefault="00F36DE9" w:rsidP="00F36DE9">
      <w:pPr>
        <w:rPr>
          <w:rFonts w:ascii="Arial" w:hAnsi="Arial" w:cs="Arial"/>
          <w:szCs w:val="18"/>
          <w:u w:val="single"/>
        </w:rPr>
      </w:pPr>
      <w:r w:rsidRPr="00FF74DD">
        <w:rPr>
          <w:rFonts w:ascii="Arial" w:hAnsi="Arial" w:cs="Arial"/>
          <w:szCs w:val="18"/>
          <w:u w:val="single"/>
        </w:rPr>
        <w:t xml:space="preserve">Beoordeling wens </w:t>
      </w:r>
      <w:r w:rsidR="00F44B85">
        <w:rPr>
          <w:rFonts w:ascii="Arial" w:hAnsi="Arial" w:cs="Arial"/>
          <w:szCs w:val="18"/>
          <w:u w:val="single"/>
        </w:rPr>
        <w:t>11</w:t>
      </w:r>
      <w:r w:rsidRPr="00FF74DD">
        <w:rPr>
          <w:rFonts w:ascii="Arial" w:hAnsi="Arial" w:cs="Arial"/>
          <w:szCs w:val="18"/>
          <w:u w:val="single"/>
        </w:rPr>
        <w:t>:</w:t>
      </w:r>
    </w:p>
    <w:p w14:paraId="77702ABE" w14:textId="77777777" w:rsidR="00F36DE9" w:rsidRPr="00FF74DD" w:rsidRDefault="00F36DE9" w:rsidP="00F36DE9">
      <w:pPr>
        <w:rPr>
          <w:rFonts w:ascii="Arial" w:hAnsi="Arial" w:cs="Arial"/>
          <w:szCs w:val="18"/>
        </w:rPr>
      </w:pPr>
      <w:r w:rsidRPr="00FF74DD">
        <w:rPr>
          <w:rFonts w:ascii="Arial" w:hAnsi="Arial" w:cs="Arial"/>
          <w:szCs w:val="18"/>
        </w:rPr>
        <w:t xml:space="preserve">Bij de beoordeling van de uitwerking van dit onderdeel van de </w:t>
      </w:r>
      <w:r w:rsidR="0012146C">
        <w:rPr>
          <w:rFonts w:ascii="Arial" w:hAnsi="Arial" w:cs="Arial"/>
          <w:szCs w:val="18"/>
        </w:rPr>
        <w:t>Inschrijving</w:t>
      </w:r>
      <w:r w:rsidRPr="00FF74DD">
        <w:rPr>
          <w:rFonts w:ascii="Arial" w:hAnsi="Arial" w:cs="Arial"/>
          <w:szCs w:val="18"/>
        </w:rPr>
        <w:t xml:space="preserve"> zal het beoordelingsteam de helderheid en relevantie van de aangegeven eisen en wensen waarderen.  </w:t>
      </w:r>
    </w:p>
    <w:p w14:paraId="2524C591" w14:textId="77777777" w:rsidR="00F36DE9" w:rsidRPr="00FF74DD" w:rsidRDefault="00F36DE9" w:rsidP="00F36DE9">
      <w:pPr>
        <w:rPr>
          <w:rFonts w:ascii="Arial" w:hAnsi="Arial" w:cs="Arial"/>
          <w:szCs w:val="18"/>
        </w:rPr>
      </w:pPr>
    </w:p>
    <w:p w14:paraId="0EBC1FF9" w14:textId="74FFC6A5" w:rsidR="00F36DE9" w:rsidRDefault="00F36DE9" w:rsidP="000552D7">
      <w:pPr>
        <w:pStyle w:val="Eis11"/>
        <w:rPr>
          <w:szCs w:val="18"/>
        </w:rPr>
      </w:pPr>
      <w:r w:rsidRPr="004128B8">
        <w:rPr>
          <w:szCs w:val="18"/>
        </w:rPr>
        <w:t xml:space="preserve">U kunt </w:t>
      </w:r>
      <w:r w:rsidR="00ED2EA9" w:rsidRPr="004128B8">
        <w:rPr>
          <w:b/>
          <w:szCs w:val="18"/>
        </w:rPr>
        <w:t>maximaal 40</w:t>
      </w:r>
      <w:r w:rsidRPr="004128B8">
        <w:rPr>
          <w:b/>
          <w:szCs w:val="18"/>
        </w:rPr>
        <w:t xml:space="preserve"> punten</w:t>
      </w:r>
      <w:r w:rsidRPr="004128B8">
        <w:rPr>
          <w:szCs w:val="18"/>
        </w:rPr>
        <w:t xml:space="preserve"> behalen</w:t>
      </w:r>
      <w:r w:rsidRPr="00FF74DD">
        <w:rPr>
          <w:szCs w:val="18"/>
        </w:rPr>
        <w:t xml:space="preserve"> bij deze wens.</w:t>
      </w:r>
    </w:p>
    <w:p w14:paraId="5863BA10" w14:textId="77777777" w:rsidR="00842AC9" w:rsidRPr="00842AC9" w:rsidRDefault="00842AC9" w:rsidP="00842AC9">
      <w:pPr>
        <w:pStyle w:val="Eis11"/>
        <w:rPr>
          <w:b/>
          <w:bCs/>
          <w:u w:val="single"/>
        </w:rPr>
      </w:pPr>
      <w:r w:rsidRPr="00842AC9">
        <w:rPr>
          <w:b/>
          <w:bCs/>
          <w:u w:val="single"/>
        </w:rPr>
        <w:t>Uitwerking door Inschrijver:</w:t>
      </w:r>
    </w:p>
    <w:p w14:paraId="1374A0E1" w14:textId="77777777" w:rsidR="00842AC9" w:rsidRPr="00FF74DD" w:rsidRDefault="00842AC9" w:rsidP="000552D7">
      <w:pPr>
        <w:pStyle w:val="Eis11"/>
        <w:rPr>
          <w:szCs w:val="18"/>
        </w:rPr>
      </w:pPr>
    </w:p>
    <w:p w14:paraId="62235431" w14:textId="5AFE0DED" w:rsidR="00F36DE9" w:rsidRPr="00FF74DD" w:rsidRDefault="001674B7" w:rsidP="00F36DE9">
      <w:pPr>
        <w:rPr>
          <w:rFonts w:ascii="Arial" w:hAnsi="Arial" w:cs="Arial"/>
          <w:szCs w:val="18"/>
        </w:rPr>
      </w:pPr>
      <w:r>
        <w:rPr>
          <w:rFonts w:ascii="Arial" w:hAnsi="Arial" w:cs="Arial"/>
          <w:b/>
          <w:szCs w:val="18"/>
        </w:rPr>
        <w:t xml:space="preserve">Wens 12 </w:t>
      </w:r>
      <w:r w:rsidR="00F36DE9" w:rsidRPr="00FF74DD">
        <w:rPr>
          <w:rFonts w:ascii="Arial" w:hAnsi="Arial" w:cs="Arial"/>
          <w:b/>
          <w:szCs w:val="18"/>
        </w:rPr>
        <w:t>Evaluatie.</w:t>
      </w:r>
      <w:r w:rsidR="00F36DE9" w:rsidRPr="00FF74DD">
        <w:rPr>
          <w:rFonts w:ascii="Arial" w:hAnsi="Arial" w:cs="Arial"/>
          <w:szCs w:val="18"/>
        </w:rPr>
        <w:t xml:space="preserve"> Op welke wijze wilt u jaarlijks de samenwerking tussen </w:t>
      </w:r>
      <w:r w:rsidR="003807B8">
        <w:rPr>
          <w:rFonts w:ascii="Arial" w:hAnsi="Arial" w:cs="Arial"/>
          <w:szCs w:val="18"/>
        </w:rPr>
        <w:t>Opdrachtnemer</w:t>
      </w:r>
      <w:r w:rsidR="00F36DE9" w:rsidRPr="00FF74DD">
        <w:rPr>
          <w:rFonts w:ascii="Arial" w:hAnsi="Arial" w:cs="Arial"/>
          <w:szCs w:val="18"/>
        </w:rPr>
        <w:t xml:space="preserve"> en </w:t>
      </w:r>
      <w:r w:rsidR="00583BD2">
        <w:rPr>
          <w:rFonts w:ascii="Arial" w:hAnsi="Arial" w:cs="Arial"/>
          <w:szCs w:val="18"/>
        </w:rPr>
        <w:t>Opdrachtgever</w:t>
      </w:r>
      <w:r w:rsidR="00F36DE9" w:rsidRPr="00FF74DD">
        <w:rPr>
          <w:rFonts w:ascii="Arial" w:hAnsi="Arial" w:cs="Arial"/>
          <w:szCs w:val="18"/>
        </w:rPr>
        <w:t xml:space="preserve"> evalueren? </w:t>
      </w:r>
    </w:p>
    <w:p w14:paraId="0061D99C" w14:textId="77777777" w:rsidR="00F36DE9" w:rsidRPr="00FF74DD" w:rsidRDefault="00F36DE9" w:rsidP="00F36DE9">
      <w:pPr>
        <w:ind w:left="708"/>
        <w:rPr>
          <w:rFonts w:ascii="Arial" w:hAnsi="Arial" w:cs="Arial"/>
          <w:szCs w:val="18"/>
        </w:rPr>
      </w:pPr>
    </w:p>
    <w:p w14:paraId="44E5E82C" w14:textId="54E47B3E" w:rsidR="00F36DE9" w:rsidRPr="00FF74DD" w:rsidRDefault="00F36DE9" w:rsidP="00F36DE9">
      <w:pPr>
        <w:rPr>
          <w:rFonts w:ascii="Arial" w:hAnsi="Arial" w:cs="Arial"/>
          <w:szCs w:val="18"/>
          <w:u w:val="single"/>
        </w:rPr>
      </w:pPr>
      <w:r w:rsidRPr="00FF74DD">
        <w:rPr>
          <w:rFonts w:ascii="Arial" w:hAnsi="Arial" w:cs="Arial"/>
          <w:szCs w:val="18"/>
          <w:u w:val="single"/>
        </w:rPr>
        <w:t xml:space="preserve">Beoordeling wens </w:t>
      </w:r>
      <w:r w:rsidR="001674B7">
        <w:rPr>
          <w:rFonts w:ascii="Arial" w:hAnsi="Arial" w:cs="Arial"/>
          <w:szCs w:val="18"/>
          <w:u w:val="single"/>
        </w:rPr>
        <w:t>12</w:t>
      </w:r>
      <w:r w:rsidRPr="00FF74DD">
        <w:rPr>
          <w:rFonts w:ascii="Arial" w:hAnsi="Arial" w:cs="Arial"/>
          <w:szCs w:val="18"/>
          <w:u w:val="single"/>
        </w:rPr>
        <w:t>:</w:t>
      </w:r>
    </w:p>
    <w:p w14:paraId="4308CA29" w14:textId="77777777" w:rsidR="00F36DE9" w:rsidRPr="00252158" w:rsidRDefault="00F36DE9" w:rsidP="00F36DE9">
      <w:pPr>
        <w:rPr>
          <w:rFonts w:ascii="Arial" w:hAnsi="Arial" w:cs="Arial"/>
          <w:szCs w:val="18"/>
        </w:rPr>
      </w:pPr>
      <w:r w:rsidRPr="00FF74DD">
        <w:rPr>
          <w:rFonts w:ascii="Arial" w:hAnsi="Arial" w:cs="Arial"/>
          <w:szCs w:val="18"/>
        </w:rPr>
        <w:t xml:space="preserve">Bij de beoordeling van de uitwerking van dit onderdeel van de </w:t>
      </w:r>
      <w:r w:rsidR="0012146C">
        <w:rPr>
          <w:rFonts w:ascii="Arial" w:hAnsi="Arial" w:cs="Arial"/>
          <w:szCs w:val="18"/>
        </w:rPr>
        <w:t>Inschrijving</w:t>
      </w:r>
      <w:r w:rsidRPr="00FF74DD">
        <w:rPr>
          <w:rFonts w:ascii="Arial" w:hAnsi="Arial" w:cs="Arial"/>
          <w:szCs w:val="18"/>
        </w:rPr>
        <w:t xml:space="preserve"> zal het beoordelingsteam </w:t>
      </w:r>
      <w:r w:rsidRPr="00252158">
        <w:rPr>
          <w:rFonts w:ascii="Arial" w:hAnsi="Arial" w:cs="Arial"/>
          <w:szCs w:val="18"/>
        </w:rPr>
        <w:t xml:space="preserve">de mate waarin het voorstel het best passend is voor </w:t>
      </w:r>
      <w:r w:rsidR="00583BD2">
        <w:rPr>
          <w:rFonts w:ascii="Arial" w:hAnsi="Arial" w:cs="Arial"/>
          <w:szCs w:val="18"/>
        </w:rPr>
        <w:t>Opdrachtgever</w:t>
      </w:r>
      <w:r w:rsidRPr="00252158">
        <w:rPr>
          <w:rFonts w:ascii="Arial" w:hAnsi="Arial" w:cs="Arial"/>
          <w:szCs w:val="18"/>
        </w:rPr>
        <w:t xml:space="preserve"> waarderen. </w:t>
      </w:r>
    </w:p>
    <w:p w14:paraId="43405784" w14:textId="77777777" w:rsidR="00F36DE9" w:rsidRPr="00252158" w:rsidRDefault="00F36DE9" w:rsidP="00F36DE9">
      <w:pPr>
        <w:rPr>
          <w:rFonts w:ascii="Arial" w:hAnsi="Arial" w:cs="Arial"/>
          <w:szCs w:val="18"/>
        </w:rPr>
      </w:pPr>
    </w:p>
    <w:p w14:paraId="166A4DE1" w14:textId="6E2CC0AF" w:rsidR="00DF6AB0" w:rsidRDefault="00F36DE9" w:rsidP="00F36DE9">
      <w:pPr>
        <w:pStyle w:val="Eis11"/>
      </w:pPr>
      <w:r w:rsidRPr="00252158">
        <w:rPr>
          <w:szCs w:val="18"/>
        </w:rPr>
        <w:t xml:space="preserve">U kunt </w:t>
      </w:r>
      <w:r w:rsidR="00ED2EA9" w:rsidRPr="004128B8">
        <w:rPr>
          <w:b/>
          <w:szCs w:val="18"/>
        </w:rPr>
        <w:t>maximaal 30</w:t>
      </w:r>
      <w:r w:rsidRPr="004128B8">
        <w:rPr>
          <w:b/>
          <w:szCs w:val="18"/>
        </w:rPr>
        <w:t xml:space="preserve"> punten</w:t>
      </w:r>
      <w:r w:rsidRPr="004128B8">
        <w:rPr>
          <w:szCs w:val="18"/>
        </w:rPr>
        <w:t xml:space="preserve"> behalen</w:t>
      </w:r>
      <w:r w:rsidRPr="00252158">
        <w:rPr>
          <w:szCs w:val="18"/>
        </w:rPr>
        <w:t xml:space="preserve"> bij</w:t>
      </w:r>
      <w:r w:rsidRPr="00252158">
        <w:t xml:space="preserve"> deze wens.</w:t>
      </w:r>
    </w:p>
    <w:p w14:paraId="56DD1012" w14:textId="77777777" w:rsidR="00842AC9" w:rsidRPr="00842AC9" w:rsidRDefault="00842AC9" w:rsidP="00842AC9">
      <w:pPr>
        <w:pStyle w:val="Eis11"/>
        <w:rPr>
          <w:b/>
          <w:bCs/>
          <w:u w:val="single"/>
        </w:rPr>
      </w:pPr>
      <w:r w:rsidRPr="00842AC9">
        <w:rPr>
          <w:b/>
          <w:bCs/>
          <w:u w:val="single"/>
        </w:rPr>
        <w:t>Uitwerking door Inschrijver:</w:t>
      </w:r>
    </w:p>
    <w:p w14:paraId="45E8EC70" w14:textId="77777777" w:rsidR="00842AC9" w:rsidRDefault="00842AC9" w:rsidP="00F36DE9">
      <w:pPr>
        <w:pStyle w:val="Eis11"/>
      </w:pPr>
    </w:p>
    <w:p w14:paraId="073A6BEF" w14:textId="3185CFFA" w:rsidR="00ED2EA9" w:rsidRPr="00216453" w:rsidRDefault="001674B7" w:rsidP="00ED2EA9">
      <w:pPr>
        <w:tabs>
          <w:tab w:val="left" w:pos="0"/>
        </w:tabs>
        <w:rPr>
          <w:rFonts w:ascii="Arial" w:hAnsi="Arial" w:cs="Arial"/>
          <w:szCs w:val="18"/>
        </w:rPr>
      </w:pPr>
      <w:r>
        <w:rPr>
          <w:rFonts w:ascii="Arial" w:hAnsi="Arial" w:cs="Arial"/>
          <w:b/>
          <w:bCs/>
          <w:szCs w:val="18"/>
        </w:rPr>
        <w:t>Wens 13</w:t>
      </w:r>
      <w:r w:rsidR="00324B03">
        <w:rPr>
          <w:rFonts w:ascii="Arial" w:hAnsi="Arial" w:cs="Arial"/>
          <w:b/>
          <w:bCs/>
          <w:szCs w:val="18"/>
        </w:rPr>
        <w:t xml:space="preserve"> </w:t>
      </w:r>
      <w:r w:rsidR="00ED2EA9" w:rsidRPr="00BA40E7">
        <w:rPr>
          <w:rFonts w:ascii="Arial" w:hAnsi="Arial" w:cs="Arial"/>
          <w:b/>
          <w:bCs/>
          <w:szCs w:val="18"/>
        </w:rPr>
        <w:t>Proactiviteit.</w:t>
      </w:r>
      <w:r w:rsidR="00ED2EA9" w:rsidRPr="00216453">
        <w:rPr>
          <w:rFonts w:ascii="Arial" w:hAnsi="Arial" w:cs="Arial"/>
          <w:szCs w:val="18"/>
        </w:rPr>
        <w:t xml:space="preserve"> Op welke wijze gaat </w:t>
      </w:r>
      <w:r w:rsidR="0012146C">
        <w:rPr>
          <w:rFonts w:ascii="Arial" w:hAnsi="Arial" w:cs="Arial"/>
          <w:szCs w:val="18"/>
        </w:rPr>
        <w:t>Inschrijver</w:t>
      </w:r>
      <w:r w:rsidR="00ED2EA9" w:rsidRPr="00216453">
        <w:rPr>
          <w:rFonts w:ascii="Arial" w:hAnsi="Arial" w:cs="Arial"/>
          <w:szCs w:val="18"/>
        </w:rPr>
        <w:t xml:space="preserve"> proactief, niet-efficiënt verlopende activiteiten met betrekking tot onderhavige dienstverlening herkennen en oplossen?</w:t>
      </w:r>
    </w:p>
    <w:p w14:paraId="674B7654" w14:textId="77777777" w:rsidR="00ED2EA9" w:rsidRPr="00216453" w:rsidRDefault="00ED2EA9" w:rsidP="00ED2EA9">
      <w:pPr>
        <w:tabs>
          <w:tab w:val="left" w:pos="540"/>
        </w:tabs>
        <w:ind w:left="540" w:hanging="540"/>
        <w:rPr>
          <w:rFonts w:ascii="Arial" w:hAnsi="Arial" w:cs="Arial"/>
          <w:szCs w:val="18"/>
        </w:rPr>
      </w:pPr>
    </w:p>
    <w:p w14:paraId="550771CB" w14:textId="230E791A" w:rsidR="00ED2EA9" w:rsidRPr="00216453" w:rsidRDefault="00ED2EA9" w:rsidP="00ED2EA9">
      <w:pPr>
        <w:tabs>
          <w:tab w:val="left" w:pos="540"/>
        </w:tabs>
        <w:ind w:left="540" w:hanging="540"/>
        <w:rPr>
          <w:rFonts w:ascii="Arial" w:hAnsi="Arial" w:cs="Arial"/>
          <w:szCs w:val="18"/>
          <w:u w:val="single"/>
        </w:rPr>
      </w:pPr>
      <w:r w:rsidRPr="00216453">
        <w:rPr>
          <w:rFonts w:ascii="Arial" w:hAnsi="Arial" w:cs="Arial"/>
          <w:szCs w:val="18"/>
          <w:u w:val="single"/>
        </w:rPr>
        <w:t xml:space="preserve">Beoordeling wens </w:t>
      </w:r>
      <w:r w:rsidR="001674B7">
        <w:rPr>
          <w:rFonts w:ascii="Arial" w:hAnsi="Arial" w:cs="Arial"/>
          <w:szCs w:val="18"/>
          <w:u w:val="single"/>
        </w:rPr>
        <w:t>13</w:t>
      </w:r>
      <w:r w:rsidRPr="00216453">
        <w:rPr>
          <w:rFonts w:ascii="Arial" w:hAnsi="Arial" w:cs="Arial"/>
          <w:szCs w:val="18"/>
          <w:u w:val="single"/>
        </w:rPr>
        <w:t>:</w:t>
      </w:r>
    </w:p>
    <w:p w14:paraId="19A56D90" w14:textId="77777777" w:rsidR="00ED2EA9" w:rsidRPr="00216453" w:rsidRDefault="00ED2EA9" w:rsidP="00ED2EA9">
      <w:pPr>
        <w:tabs>
          <w:tab w:val="left" w:pos="0"/>
        </w:tabs>
        <w:rPr>
          <w:rFonts w:ascii="Arial" w:hAnsi="Arial" w:cs="Arial"/>
          <w:szCs w:val="18"/>
        </w:rPr>
      </w:pPr>
      <w:r w:rsidRPr="00216453">
        <w:rPr>
          <w:rFonts w:ascii="Arial" w:hAnsi="Arial" w:cs="Arial"/>
          <w:szCs w:val="18"/>
        </w:rPr>
        <w:t xml:space="preserve">Bij de beoordeling van de uitwerking van dit onderdeel van de </w:t>
      </w:r>
      <w:r w:rsidR="0012146C">
        <w:rPr>
          <w:rFonts w:ascii="Arial" w:hAnsi="Arial" w:cs="Arial"/>
          <w:szCs w:val="18"/>
        </w:rPr>
        <w:t>Inschrijving</w:t>
      </w:r>
      <w:r w:rsidRPr="00216453">
        <w:rPr>
          <w:rFonts w:ascii="Arial" w:hAnsi="Arial" w:cs="Arial"/>
          <w:szCs w:val="18"/>
        </w:rPr>
        <w:t xml:space="preserve"> zal het beoordelingsteam de mate van proactiviteit en de in te zetten methoden (inclusief de eventueel daarmee samenhangende kosten) voor </w:t>
      </w:r>
      <w:r w:rsidR="00583BD2">
        <w:rPr>
          <w:rFonts w:ascii="Arial" w:hAnsi="Arial" w:cs="Arial"/>
          <w:szCs w:val="18"/>
        </w:rPr>
        <w:t>Opdrachtgever</w:t>
      </w:r>
      <w:r w:rsidRPr="00216453">
        <w:rPr>
          <w:rFonts w:ascii="Arial" w:hAnsi="Arial" w:cs="Arial"/>
          <w:szCs w:val="18"/>
        </w:rPr>
        <w:t xml:space="preserve"> op effect en toepasbaarheid waarderen.</w:t>
      </w:r>
    </w:p>
    <w:p w14:paraId="7A68E79A" w14:textId="77777777" w:rsidR="00ED2EA9" w:rsidRPr="00216453" w:rsidRDefault="00ED2EA9" w:rsidP="00ED2EA9">
      <w:pPr>
        <w:tabs>
          <w:tab w:val="left" w:pos="0"/>
        </w:tabs>
        <w:rPr>
          <w:rFonts w:ascii="Arial" w:hAnsi="Arial" w:cs="Arial"/>
          <w:szCs w:val="18"/>
        </w:rPr>
      </w:pPr>
    </w:p>
    <w:p w14:paraId="45D664AC" w14:textId="0F6E9ABF" w:rsidR="00842AC9" w:rsidRDefault="00ED2EA9" w:rsidP="00F36DE9">
      <w:pPr>
        <w:pStyle w:val="Eis11"/>
        <w:rPr>
          <w:szCs w:val="18"/>
        </w:rPr>
      </w:pPr>
      <w:r w:rsidRPr="00216453">
        <w:rPr>
          <w:szCs w:val="18"/>
        </w:rPr>
        <w:t xml:space="preserve">U kunt </w:t>
      </w:r>
      <w:r w:rsidRPr="004128B8">
        <w:rPr>
          <w:b/>
          <w:szCs w:val="18"/>
        </w:rPr>
        <w:t xml:space="preserve">maximaal </w:t>
      </w:r>
      <w:r w:rsidR="004128B8">
        <w:rPr>
          <w:b/>
          <w:szCs w:val="18"/>
        </w:rPr>
        <w:t>30</w:t>
      </w:r>
      <w:r w:rsidRPr="004128B8">
        <w:rPr>
          <w:b/>
          <w:szCs w:val="18"/>
        </w:rPr>
        <w:t xml:space="preserve"> punten</w:t>
      </w:r>
      <w:r w:rsidRPr="004128B8">
        <w:rPr>
          <w:szCs w:val="18"/>
        </w:rPr>
        <w:t xml:space="preserve"> behalen</w:t>
      </w:r>
      <w:r w:rsidRPr="00216453">
        <w:rPr>
          <w:szCs w:val="18"/>
        </w:rPr>
        <w:t xml:space="preserve"> bij deze wens.</w:t>
      </w:r>
    </w:p>
    <w:p w14:paraId="337D1BD8" w14:textId="77777777" w:rsidR="00842AC9" w:rsidRPr="00842AC9" w:rsidRDefault="00842AC9" w:rsidP="00842AC9">
      <w:pPr>
        <w:pStyle w:val="Eis11"/>
        <w:rPr>
          <w:b/>
          <w:bCs/>
          <w:u w:val="single"/>
        </w:rPr>
      </w:pPr>
      <w:r w:rsidRPr="00842AC9">
        <w:rPr>
          <w:b/>
          <w:bCs/>
          <w:u w:val="single"/>
        </w:rPr>
        <w:t>Uitwerking door Inschrijver:</w:t>
      </w:r>
    </w:p>
    <w:p w14:paraId="637994E9" w14:textId="77777777" w:rsidR="00842AC9" w:rsidRPr="00AC4816" w:rsidRDefault="00842AC9" w:rsidP="00F36DE9">
      <w:pPr>
        <w:pStyle w:val="Eis11"/>
        <w:rPr>
          <w:szCs w:val="18"/>
        </w:rPr>
      </w:pPr>
    </w:p>
    <w:p w14:paraId="3BDFD19A" w14:textId="77777777" w:rsidR="00216453" w:rsidRPr="00216453" w:rsidRDefault="00216453" w:rsidP="001674B7">
      <w:pPr>
        <w:pStyle w:val="Kop2"/>
        <w:numPr>
          <w:ilvl w:val="0"/>
          <w:numId w:val="0"/>
        </w:numPr>
        <w:tabs>
          <w:tab w:val="left" w:pos="540"/>
        </w:tabs>
        <w:rPr>
          <w:rFonts w:ascii="Arial" w:hAnsi="Arial"/>
          <w:szCs w:val="18"/>
        </w:rPr>
      </w:pPr>
      <w:r w:rsidRPr="00216453">
        <w:rPr>
          <w:rFonts w:ascii="Arial" w:hAnsi="Arial"/>
          <w:szCs w:val="18"/>
        </w:rPr>
        <w:lastRenderedPageBreak/>
        <w:t>Wensen ten aanzien van bijzondere controleverklaringen</w:t>
      </w:r>
    </w:p>
    <w:p w14:paraId="1478D1DF" w14:textId="77777777" w:rsidR="00216453" w:rsidRPr="00216453" w:rsidRDefault="00216453" w:rsidP="00216453">
      <w:pPr>
        <w:rPr>
          <w:rFonts w:ascii="Arial" w:hAnsi="Arial" w:cs="Arial"/>
          <w:szCs w:val="18"/>
        </w:rPr>
      </w:pPr>
    </w:p>
    <w:p w14:paraId="7A181214" w14:textId="2C2C71C6" w:rsidR="00216453" w:rsidRPr="00216453" w:rsidRDefault="001674B7" w:rsidP="00216453">
      <w:pPr>
        <w:rPr>
          <w:rFonts w:ascii="Arial" w:hAnsi="Arial" w:cs="Arial"/>
          <w:szCs w:val="18"/>
        </w:rPr>
      </w:pPr>
      <w:r w:rsidRPr="00324B03">
        <w:rPr>
          <w:rFonts w:ascii="Arial" w:hAnsi="Arial" w:cs="Arial"/>
          <w:b/>
          <w:bCs/>
          <w:szCs w:val="18"/>
        </w:rPr>
        <w:t xml:space="preserve">Wens 14 </w:t>
      </w:r>
      <w:r w:rsidR="00216453" w:rsidRPr="00324B03">
        <w:rPr>
          <w:rFonts w:ascii="Arial" w:hAnsi="Arial" w:cs="Arial"/>
          <w:b/>
          <w:bCs/>
          <w:szCs w:val="18"/>
        </w:rPr>
        <w:t>Ervaring</w:t>
      </w:r>
      <w:r w:rsidR="00216453" w:rsidRPr="004128B8">
        <w:rPr>
          <w:rFonts w:ascii="Arial" w:hAnsi="Arial" w:cs="Arial"/>
          <w:b/>
          <w:szCs w:val="18"/>
        </w:rPr>
        <w:t>.</w:t>
      </w:r>
      <w:r w:rsidR="00216453" w:rsidRPr="004128B8">
        <w:rPr>
          <w:rFonts w:ascii="Arial" w:hAnsi="Arial" w:cs="Arial"/>
          <w:szCs w:val="18"/>
        </w:rPr>
        <w:t xml:space="preserve"> </w:t>
      </w:r>
      <w:r w:rsidR="00583BD2" w:rsidRPr="004128B8">
        <w:rPr>
          <w:rFonts w:ascii="Arial" w:hAnsi="Arial" w:cs="Arial"/>
          <w:szCs w:val="18"/>
        </w:rPr>
        <w:t>Opdrachtgever</w:t>
      </w:r>
      <w:r w:rsidR="00216453" w:rsidRPr="004128B8">
        <w:rPr>
          <w:rFonts w:ascii="Arial" w:hAnsi="Arial" w:cs="Arial"/>
          <w:szCs w:val="18"/>
        </w:rPr>
        <w:t xml:space="preserve"> wenst aantoonbare ervaring door </w:t>
      </w:r>
      <w:r w:rsidR="003807B8" w:rsidRPr="004128B8">
        <w:rPr>
          <w:rFonts w:ascii="Arial" w:hAnsi="Arial" w:cs="Arial"/>
          <w:szCs w:val="18"/>
        </w:rPr>
        <w:t>Opdrachtnemer</w:t>
      </w:r>
      <w:r w:rsidR="00216453" w:rsidRPr="004128B8">
        <w:rPr>
          <w:rFonts w:ascii="Arial" w:hAnsi="Arial" w:cs="Arial"/>
          <w:szCs w:val="18"/>
        </w:rPr>
        <w:t xml:space="preserve"> met het afgeven van controleverklaringen op projectsubsidies, alsmede het laten uitvoeren van deze werkzaamheden door medewerkers die kennis </w:t>
      </w:r>
      <w:r w:rsidR="00956B27" w:rsidRPr="004128B8">
        <w:rPr>
          <w:rFonts w:ascii="Arial" w:hAnsi="Arial" w:cs="Arial"/>
          <w:szCs w:val="18"/>
        </w:rPr>
        <w:t xml:space="preserve">hebben of krijgen op het gebied </w:t>
      </w:r>
      <w:r w:rsidR="00216453" w:rsidRPr="004128B8">
        <w:rPr>
          <w:rFonts w:ascii="Arial" w:hAnsi="Arial" w:cs="Arial"/>
          <w:szCs w:val="18"/>
        </w:rPr>
        <w:t xml:space="preserve">van relevante regelgeving van het Rijk, de Subsidie </w:t>
      </w:r>
      <w:r w:rsidR="004128B8" w:rsidRPr="004128B8">
        <w:rPr>
          <w:rFonts w:ascii="Arial" w:hAnsi="Arial" w:cs="Arial"/>
          <w:szCs w:val="18"/>
        </w:rPr>
        <w:t>programma’s/</w:t>
      </w:r>
      <w:r w:rsidR="00216453" w:rsidRPr="004128B8">
        <w:rPr>
          <w:rFonts w:ascii="Arial" w:hAnsi="Arial" w:cs="Arial"/>
          <w:szCs w:val="18"/>
        </w:rPr>
        <w:t>verordening</w:t>
      </w:r>
      <w:r w:rsidR="004128B8" w:rsidRPr="004128B8">
        <w:rPr>
          <w:rFonts w:ascii="Arial" w:hAnsi="Arial" w:cs="Arial"/>
          <w:szCs w:val="18"/>
        </w:rPr>
        <w:t>en op zowel gemeentelijk, provinciaal en Europees niveau</w:t>
      </w:r>
      <w:r w:rsidR="00216453" w:rsidRPr="004128B8">
        <w:rPr>
          <w:rFonts w:ascii="Arial" w:hAnsi="Arial" w:cs="Arial"/>
          <w:szCs w:val="18"/>
        </w:rPr>
        <w:t xml:space="preserve"> en de </w:t>
      </w:r>
      <w:r w:rsidR="004128B8" w:rsidRPr="004128B8">
        <w:rPr>
          <w:rFonts w:ascii="Arial" w:hAnsi="Arial" w:cs="Arial"/>
          <w:szCs w:val="18"/>
        </w:rPr>
        <w:t xml:space="preserve">(Interreg) </w:t>
      </w:r>
      <w:r w:rsidR="00216453" w:rsidRPr="004128B8">
        <w:rPr>
          <w:rFonts w:ascii="Arial" w:hAnsi="Arial" w:cs="Arial"/>
          <w:szCs w:val="18"/>
        </w:rPr>
        <w:t>regeling</w:t>
      </w:r>
      <w:r w:rsidR="004128B8" w:rsidRPr="004128B8">
        <w:rPr>
          <w:rFonts w:ascii="Arial" w:hAnsi="Arial" w:cs="Arial"/>
          <w:szCs w:val="18"/>
        </w:rPr>
        <w:t>en</w:t>
      </w:r>
      <w:r w:rsidR="00216453" w:rsidRPr="004128B8">
        <w:rPr>
          <w:rFonts w:ascii="Arial" w:hAnsi="Arial" w:cs="Arial"/>
          <w:szCs w:val="18"/>
        </w:rPr>
        <w:t>. Op welke wijze kunt u voldoen aan de voor de uitvoering van onderhavige opdracht gewenste ervaring</w:t>
      </w:r>
      <w:r w:rsidR="00956B27" w:rsidRPr="004128B8">
        <w:rPr>
          <w:rFonts w:ascii="Arial" w:hAnsi="Arial" w:cs="Arial"/>
          <w:szCs w:val="18"/>
        </w:rPr>
        <w:t xml:space="preserve"> en kennis</w:t>
      </w:r>
      <w:r w:rsidR="00216453" w:rsidRPr="004128B8">
        <w:rPr>
          <w:rFonts w:ascii="Arial" w:hAnsi="Arial" w:cs="Arial"/>
          <w:szCs w:val="18"/>
        </w:rPr>
        <w:t>?</w:t>
      </w:r>
    </w:p>
    <w:p w14:paraId="087A80B4" w14:textId="77777777" w:rsidR="00216453" w:rsidRPr="00216453" w:rsidRDefault="00216453" w:rsidP="00216453">
      <w:pPr>
        <w:rPr>
          <w:rFonts w:ascii="Arial" w:hAnsi="Arial" w:cs="Arial"/>
          <w:szCs w:val="18"/>
        </w:rPr>
      </w:pPr>
    </w:p>
    <w:p w14:paraId="5EA8418C" w14:textId="5D365B1B" w:rsidR="00216453" w:rsidRPr="00216453" w:rsidRDefault="00216453" w:rsidP="00216453">
      <w:pPr>
        <w:tabs>
          <w:tab w:val="left" w:pos="540"/>
        </w:tabs>
        <w:ind w:left="540" w:hanging="540"/>
        <w:rPr>
          <w:rFonts w:ascii="Arial" w:hAnsi="Arial" w:cs="Arial"/>
          <w:szCs w:val="18"/>
          <w:u w:val="single"/>
        </w:rPr>
      </w:pPr>
      <w:r w:rsidRPr="00216453">
        <w:rPr>
          <w:rFonts w:ascii="Arial" w:hAnsi="Arial" w:cs="Arial"/>
          <w:szCs w:val="18"/>
          <w:u w:val="single"/>
        </w:rPr>
        <w:t xml:space="preserve">Beoordeling wens </w:t>
      </w:r>
      <w:r w:rsidR="001674B7">
        <w:rPr>
          <w:rFonts w:ascii="Arial" w:hAnsi="Arial" w:cs="Arial"/>
          <w:szCs w:val="18"/>
          <w:u w:val="single"/>
        </w:rPr>
        <w:t>14</w:t>
      </w:r>
      <w:r w:rsidRPr="00216453">
        <w:rPr>
          <w:rFonts w:ascii="Arial" w:hAnsi="Arial" w:cs="Arial"/>
          <w:szCs w:val="18"/>
          <w:u w:val="single"/>
        </w:rPr>
        <w:t>:</w:t>
      </w:r>
    </w:p>
    <w:p w14:paraId="77E76EA0" w14:textId="496BF5C0" w:rsidR="00216453" w:rsidRPr="00216453" w:rsidRDefault="00216453" w:rsidP="00216453">
      <w:pPr>
        <w:tabs>
          <w:tab w:val="left" w:pos="0"/>
        </w:tabs>
        <w:rPr>
          <w:rFonts w:ascii="Arial" w:hAnsi="Arial" w:cs="Arial"/>
          <w:szCs w:val="18"/>
        </w:rPr>
      </w:pPr>
      <w:r w:rsidRPr="00216453">
        <w:rPr>
          <w:rFonts w:ascii="Arial" w:hAnsi="Arial" w:cs="Arial"/>
          <w:szCs w:val="18"/>
        </w:rPr>
        <w:t xml:space="preserve">Bij de beoordeling van de uitwerking van dit onderdeel van de </w:t>
      </w:r>
      <w:r w:rsidR="0012146C">
        <w:rPr>
          <w:rFonts w:ascii="Arial" w:hAnsi="Arial" w:cs="Arial"/>
          <w:szCs w:val="18"/>
        </w:rPr>
        <w:t>Inschrijving</w:t>
      </w:r>
      <w:r w:rsidRPr="00216453">
        <w:rPr>
          <w:rFonts w:ascii="Arial" w:hAnsi="Arial" w:cs="Arial"/>
          <w:szCs w:val="18"/>
        </w:rPr>
        <w:t xml:space="preserve"> zal het beoordelingsteam de mate van aang</w:t>
      </w:r>
      <w:r w:rsidR="00245C78">
        <w:rPr>
          <w:rFonts w:ascii="Arial" w:hAnsi="Arial" w:cs="Arial"/>
          <w:szCs w:val="18"/>
        </w:rPr>
        <w:t>eg</w:t>
      </w:r>
      <w:r w:rsidRPr="00216453">
        <w:rPr>
          <w:rFonts w:ascii="Arial" w:hAnsi="Arial" w:cs="Arial"/>
          <w:szCs w:val="18"/>
        </w:rPr>
        <w:t>even ervaring wegen, alsmede de mate van concreetheid waarmee deze ervaring wordt gepresenteerd</w:t>
      </w:r>
      <w:r w:rsidR="00956B27">
        <w:rPr>
          <w:rFonts w:ascii="Arial" w:hAnsi="Arial" w:cs="Arial"/>
          <w:szCs w:val="18"/>
        </w:rPr>
        <w:t xml:space="preserve"> en relevante kennis hebben en/of verkrijgen</w:t>
      </w:r>
      <w:r w:rsidRPr="00216453">
        <w:rPr>
          <w:rFonts w:ascii="Arial" w:hAnsi="Arial" w:cs="Arial"/>
          <w:szCs w:val="18"/>
        </w:rPr>
        <w:t>.</w:t>
      </w:r>
    </w:p>
    <w:p w14:paraId="048BD701" w14:textId="77777777" w:rsidR="00216453" w:rsidRPr="00216453" w:rsidRDefault="00216453" w:rsidP="00216453">
      <w:pPr>
        <w:tabs>
          <w:tab w:val="left" w:pos="0"/>
        </w:tabs>
        <w:rPr>
          <w:rFonts w:ascii="Arial" w:hAnsi="Arial" w:cs="Arial"/>
          <w:szCs w:val="18"/>
        </w:rPr>
      </w:pPr>
    </w:p>
    <w:p w14:paraId="03C403FB" w14:textId="1612D680" w:rsidR="00216453" w:rsidRPr="00216453" w:rsidRDefault="00216453" w:rsidP="00216453">
      <w:pPr>
        <w:pStyle w:val="Eis11"/>
        <w:rPr>
          <w:szCs w:val="18"/>
        </w:rPr>
      </w:pPr>
      <w:r w:rsidRPr="00216453">
        <w:rPr>
          <w:szCs w:val="18"/>
        </w:rPr>
        <w:t xml:space="preserve">U </w:t>
      </w:r>
      <w:r w:rsidRPr="00700CEE">
        <w:rPr>
          <w:szCs w:val="18"/>
        </w:rPr>
        <w:t xml:space="preserve">kunt </w:t>
      </w:r>
      <w:r w:rsidRPr="00700CEE">
        <w:rPr>
          <w:b/>
          <w:szCs w:val="18"/>
        </w:rPr>
        <w:t xml:space="preserve">maximaal </w:t>
      </w:r>
      <w:r w:rsidR="00700CEE" w:rsidRPr="00700CEE">
        <w:rPr>
          <w:b/>
          <w:szCs w:val="18"/>
        </w:rPr>
        <w:t>45</w:t>
      </w:r>
      <w:r w:rsidR="00956B27" w:rsidRPr="00700CEE">
        <w:rPr>
          <w:b/>
          <w:szCs w:val="18"/>
        </w:rPr>
        <w:t xml:space="preserve"> </w:t>
      </w:r>
      <w:r w:rsidRPr="00700CEE">
        <w:rPr>
          <w:b/>
          <w:szCs w:val="18"/>
        </w:rPr>
        <w:t>punten</w:t>
      </w:r>
      <w:r w:rsidRPr="00700CEE">
        <w:rPr>
          <w:szCs w:val="18"/>
        </w:rPr>
        <w:t xml:space="preserve"> behalen bij deze</w:t>
      </w:r>
      <w:r w:rsidRPr="00216453">
        <w:rPr>
          <w:szCs w:val="18"/>
        </w:rPr>
        <w:t xml:space="preserve"> wens.</w:t>
      </w:r>
    </w:p>
    <w:p w14:paraId="588C7A31" w14:textId="77777777" w:rsidR="00842AC9" w:rsidRPr="00842AC9" w:rsidRDefault="00842AC9" w:rsidP="00842AC9">
      <w:pPr>
        <w:pStyle w:val="Eis11"/>
        <w:rPr>
          <w:b/>
          <w:bCs/>
          <w:u w:val="single"/>
        </w:rPr>
      </w:pPr>
      <w:r w:rsidRPr="00842AC9">
        <w:rPr>
          <w:b/>
          <w:bCs/>
          <w:u w:val="single"/>
        </w:rPr>
        <w:t>Uitwerking door Inschrijver:</w:t>
      </w:r>
    </w:p>
    <w:p w14:paraId="11D953A8" w14:textId="77777777" w:rsidR="00216453" w:rsidRPr="009640C8" w:rsidRDefault="00216453" w:rsidP="00216453">
      <w:pPr>
        <w:rPr>
          <w:rFonts w:ascii="Arial" w:hAnsi="Arial" w:cs="Arial"/>
          <w:color w:val="000000" w:themeColor="text1"/>
          <w:szCs w:val="18"/>
        </w:rPr>
      </w:pPr>
    </w:p>
    <w:p w14:paraId="596B1298" w14:textId="148A4D5B" w:rsidR="00216453" w:rsidRPr="00216453" w:rsidRDefault="001674B7" w:rsidP="00216453">
      <w:pPr>
        <w:tabs>
          <w:tab w:val="left" w:pos="0"/>
        </w:tabs>
        <w:rPr>
          <w:rFonts w:ascii="Arial" w:hAnsi="Arial" w:cs="Arial"/>
          <w:szCs w:val="18"/>
        </w:rPr>
      </w:pPr>
      <w:r w:rsidRPr="00855F51">
        <w:rPr>
          <w:rFonts w:ascii="Arial" w:hAnsi="Arial" w:cs="Arial"/>
          <w:b/>
          <w:bCs/>
          <w:color w:val="000000" w:themeColor="text1"/>
          <w:szCs w:val="18"/>
        </w:rPr>
        <w:t xml:space="preserve">Wens 15 </w:t>
      </w:r>
      <w:r w:rsidR="00216453" w:rsidRPr="00855F51">
        <w:rPr>
          <w:rFonts w:ascii="Arial" w:hAnsi="Arial" w:cs="Arial"/>
          <w:b/>
          <w:bCs/>
          <w:color w:val="000000" w:themeColor="text1"/>
          <w:szCs w:val="18"/>
        </w:rPr>
        <w:t>Ondersteuning</w:t>
      </w:r>
      <w:r w:rsidR="00216453" w:rsidRPr="009640C8">
        <w:rPr>
          <w:rFonts w:ascii="Arial" w:hAnsi="Arial" w:cs="Arial"/>
          <w:b/>
          <w:color w:val="000000" w:themeColor="text1"/>
          <w:szCs w:val="18"/>
        </w:rPr>
        <w:t>.</w:t>
      </w:r>
      <w:r w:rsidR="00216453" w:rsidRPr="009640C8">
        <w:rPr>
          <w:rFonts w:ascii="Arial" w:hAnsi="Arial" w:cs="Arial"/>
          <w:color w:val="000000" w:themeColor="text1"/>
          <w:szCs w:val="18"/>
        </w:rPr>
        <w:t xml:space="preserve"> </w:t>
      </w:r>
      <w:r w:rsidR="00583BD2" w:rsidRPr="009640C8">
        <w:rPr>
          <w:rFonts w:ascii="Arial" w:hAnsi="Arial" w:cs="Arial"/>
          <w:color w:val="000000" w:themeColor="text1"/>
          <w:szCs w:val="18"/>
        </w:rPr>
        <w:t>Opdrachtgever</w:t>
      </w:r>
      <w:r w:rsidR="00216453" w:rsidRPr="009640C8">
        <w:rPr>
          <w:rFonts w:ascii="Arial" w:hAnsi="Arial" w:cs="Arial"/>
          <w:color w:val="000000" w:themeColor="text1"/>
          <w:szCs w:val="18"/>
        </w:rPr>
        <w:t xml:space="preserve"> wenst ondersteuning bij het effectief inrichten van de administratie, opdat aan de voorgeschreven subsidievereisten kan worden voldaan. Op welke wijze</w:t>
      </w:r>
      <w:r w:rsidR="00216453">
        <w:rPr>
          <w:rFonts w:ascii="Arial" w:hAnsi="Arial" w:cs="Arial"/>
          <w:szCs w:val="18"/>
        </w:rPr>
        <w:t xml:space="preserve"> stelt </w:t>
      </w:r>
      <w:r w:rsidR="0012146C">
        <w:rPr>
          <w:rFonts w:ascii="Arial" w:hAnsi="Arial" w:cs="Arial"/>
          <w:szCs w:val="18"/>
        </w:rPr>
        <w:t>Inschrijver</w:t>
      </w:r>
      <w:r w:rsidR="00216453">
        <w:rPr>
          <w:rFonts w:ascii="Arial" w:hAnsi="Arial" w:cs="Arial"/>
          <w:szCs w:val="18"/>
        </w:rPr>
        <w:t xml:space="preserve"> voor om deze inrichting te organiseren en welke rol is hier</w:t>
      </w:r>
      <w:r w:rsidR="001756F4">
        <w:rPr>
          <w:rFonts w:ascii="Arial" w:hAnsi="Arial" w:cs="Arial"/>
          <w:szCs w:val="18"/>
        </w:rPr>
        <w:t>in</w:t>
      </w:r>
      <w:r w:rsidR="00216453">
        <w:rPr>
          <w:rFonts w:ascii="Arial" w:hAnsi="Arial" w:cs="Arial"/>
          <w:szCs w:val="18"/>
        </w:rPr>
        <w:t xml:space="preserve"> voor de </w:t>
      </w:r>
      <w:r w:rsidR="00583BD2">
        <w:rPr>
          <w:rFonts w:ascii="Arial" w:hAnsi="Arial" w:cs="Arial"/>
          <w:szCs w:val="18"/>
        </w:rPr>
        <w:t>Opdrachtgever</w:t>
      </w:r>
      <w:r w:rsidR="00216453">
        <w:rPr>
          <w:rFonts w:ascii="Arial" w:hAnsi="Arial" w:cs="Arial"/>
          <w:szCs w:val="18"/>
        </w:rPr>
        <w:t xml:space="preserve"> weggelegd?</w:t>
      </w:r>
    </w:p>
    <w:p w14:paraId="7BB544C1" w14:textId="77777777" w:rsidR="00216453" w:rsidRPr="00216453" w:rsidRDefault="00216453" w:rsidP="00216453">
      <w:pPr>
        <w:tabs>
          <w:tab w:val="left" w:pos="540"/>
        </w:tabs>
        <w:ind w:left="540" w:hanging="540"/>
        <w:rPr>
          <w:rFonts w:ascii="Arial" w:hAnsi="Arial" w:cs="Arial"/>
          <w:szCs w:val="18"/>
        </w:rPr>
      </w:pPr>
    </w:p>
    <w:p w14:paraId="741BA3C2" w14:textId="0C18B63B" w:rsidR="00216453" w:rsidRPr="00216453" w:rsidRDefault="00216453" w:rsidP="00216453">
      <w:pPr>
        <w:tabs>
          <w:tab w:val="left" w:pos="540"/>
        </w:tabs>
        <w:ind w:left="540" w:hanging="540"/>
        <w:rPr>
          <w:rFonts w:ascii="Arial" w:hAnsi="Arial" w:cs="Arial"/>
          <w:i/>
          <w:szCs w:val="18"/>
          <w:u w:val="single"/>
        </w:rPr>
      </w:pPr>
      <w:r w:rsidRPr="00216453">
        <w:rPr>
          <w:rFonts w:ascii="Arial" w:hAnsi="Arial" w:cs="Arial"/>
          <w:szCs w:val="18"/>
          <w:u w:val="single"/>
        </w:rPr>
        <w:t xml:space="preserve">Beoordeling wens </w:t>
      </w:r>
      <w:r w:rsidR="001674B7">
        <w:rPr>
          <w:rFonts w:ascii="Arial" w:hAnsi="Arial" w:cs="Arial"/>
          <w:szCs w:val="18"/>
          <w:u w:val="single"/>
        </w:rPr>
        <w:t>15</w:t>
      </w:r>
      <w:r w:rsidRPr="00216453">
        <w:rPr>
          <w:rFonts w:ascii="Arial" w:hAnsi="Arial" w:cs="Arial"/>
          <w:szCs w:val="18"/>
          <w:u w:val="single"/>
        </w:rPr>
        <w:t>:</w:t>
      </w:r>
    </w:p>
    <w:p w14:paraId="63664F39" w14:textId="77777777" w:rsidR="00216453" w:rsidRPr="00216453" w:rsidRDefault="00216453" w:rsidP="00216453">
      <w:pPr>
        <w:tabs>
          <w:tab w:val="left" w:pos="0"/>
        </w:tabs>
        <w:rPr>
          <w:rFonts w:ascii="Arial" w:hAnsi="Arial" w:cs="Arial"/>
          <w:szCs w:val="18"/>
        </w:rPr>
      </w:pPr>
      <w:r w:rsidRPr="00216453">
        <w:rPr>
          <w:rFonts w:ascii="Arial" w:hAnsi="Arial" w:cs="Arial"/>
          <w:szCs w:val="18"/>
        </w:rPr>
        <w:t>Bij de beoordeling</w:t>
      </w:r>
      <w:r w:rsidRPr="00216453">
        <w:rPr>
          <w:rFonts w:ascii="Arial" w:hAnsi="Arial" w:cs="Arial"/>
          <w:i/>
          <w:szCs w:val="18"/>
        </w:rPr>
        <w:t xml:space="preserve"> </w:t>
      </w:r>
      <w:r w:rsidRPr="00216453">
        <w:rPr>
          <w:rFonts w:ascii="Arial" w:hAnsi="Arial" w:cs="Arial"/>
          <w:szCs w:val="18"/>
        </w:rPr>
        <w:t xml:space="preserve">van de uitwerking van dit onderdeel van de </w:t>
      </w:r>
      <w:r w:rsidR="0012146C">
        <w:rPr>
          <w:rFonts w:ascii="Arial" w:hAnsi="Arial" w:cs="Arial"/>
          <w:szCs w:val="18"/>
        </w:rPr>
        <w:t>Inschrijving</w:t>
      </w:r>
      <w:r w:rsidRPr="00216453">
        <w:rPr>
          <w:rFonts w:ascii="Arial" w:hAnsi="Arial" w:cs="Arial"/>
          <w:szCs w:val="18"/>
        </w:rPr>
        <w:t xml:space="preserve"> zal het beoordelingsteam de soort en mate van ondersteuning beoordelen op geschiktheid voor de </w:t>
      </w:r>
      <w:r w:rsidR="00583BD2">
        <w:rPr>
          <w:rFonts w:ascii="Arial" w:hAnsi="Arial" w:cs="Arial"/>
          <w:szCs w:val="18"/>
        </w:rPr>
        <w:t>Opdrachtgever</w:t>
      </w:r>
      <w:r w:rsidRPr="00216453">
        <w:rPr>
          <w:rFonts w:ascii="Arial" w:hAnsi="Arial" w:cs="Arial"/>
          <w:szCs w:val="18"/>
        </w:rPr>
        <w:t>.</w:t>
      </w:r>
      <w:r w:rsidR="00094E8A">
        <w:rPr>
          <w:rFonts w:ascii="Arial" w:hAnsi="Arial" w:cs="Arial"/>
          <w:szCs w:val="18"/>
        </w:rPr>
        <w:t xml:space="preserve"> </w:t>
      </w:r>
      <w:r w:rsidR="00B837D8">
        <w:rPr>
          <w:rFonts w:ascii="Arial" w:hAnsi="Arial" w:cs="Arial"/>
          <w:szCs w:val="18"/>
        </w:rPr>
        <w:t xml:space="preserve">Er zal ook gelet worden op de specifieke adviespunten die </w:t>
      </w:r>
      <w:r w:rsidR="0012146C">
        <w:rPr>
          <w:rFonts w:ascii="Arial" w:hAnsi="Arial" w:cs="Arial"/>
          <w:szCs w:val="18"/>
        </w:rPr>
        <w:t>Inschrijver</w:t>
      </w:r>
      <w:r w:rsidR="00B837D8">
        <w:rPr>
          <w:rFonts w:ascii="Arial" w:hAnsi="Arial" w:cs="Arial"/>
          <w:szCs w:val="18"/>
        </w:rPr>
        <w:t xml:space="preserve"> onder de aandacht van de Opdrachtgever wil brengen.</w:t>
      </w:r>
    </w:p>
    <w:p w14:paraId="66FA2063" w14:textId="77777777" w:rsidR="00216453" w:rsidRPr="00216453" w:rsidRDefault="00216453" w:rsidP="00216453">
      <w:pPr>
        <w:tabs>
          <w:tab w:val="left" w:pos="0"/>
        </w:tabs>
        <w:rPr>
          <w:rFonts w:ascii="Arial" w:hAnsi="Arial" w:cs="Arial"/>
          <w:szCs w:val="18"/>
        </w:rPr>
      </w:pPr>
    </w:p>
    <w:p w14:paraId="379E21B0" w14:textId="17B68656" w:rsidR="00216453" w:rsidRDefault="00216453" w:rsidP="00D11570">
      <w:pPr>
        <w:pStyle w:val="Eis11"/>
        <w:rPr>
          <w:szCs w:val="18"/>
        </w:rPr>
      </w:pPr>
      <w:r w:rsidRPr="00216453">
        <w:rPr>
          <w:szCs w:val="18"/>
        </w:rPr>
        <w:t xml:space="preserve">U </w:t>
      </w:r>
      <w:r w:rsidRPr="001E60C4">
        <w:rPr>
          <w:szCs w:val="18"/>
        </w:rPr>
        <w:t xml:space="preserve">kunt </w:t>
      </w:r>
      <w:r w:rsidRPr="001E60C4">
        <w:rPr>
          <w:b/>
          <w:szCs w:val="18"/>
        </w:rPr>
        <w:t>maximaa</w:t>
      </w:r>
      <w:r w:rsidR="00956B27" w:rsidRPr="001E60C4">
        <w:rPr>
          <w:b/>
          <w:szCs w:val="18"/>
        </w:rPr>
        <w:t>l 25</w:t>
      </w:r>
      <w:r w:rsidRPr="001E60C4">
        <w:rPr>
          <w:b/>
          <w:szCs w:val="18"/>
        </w:rPr>
        <w:t xml:space="preserve"> punten</w:t>
      </w:r>
      <w:r w:rsidRPr="001E60C4">
        <w:rPr>
          <w:szCs w:val="18"/>
        </w:rPr>
        <w:t xml:space="preserve"> behalen</w:t>
      </w:r>
      <w:r w:rsidRPr="00216453">
        <w:rPr>
          <w:szCs w:val="18"/>
        </w:rPr>
        <w:t xml:space="preserve"> bij deze wens.</w:t>
      </w:r>
    </w:p>
    <w:p w14:paraId="3C9F7B19" w14:textId="77777777" w:rsidR="00842AC9" w:rsidRPr="00842AC9" w:rsidRDefault="00842AC9" w:rsidP="00842AC9">
      <w:pPr>
        <w:pStyle w:val="Eis11"/>
        <w:rPr>
          <w:b/>
          <w:bCs/>
          <w:u w:val="single"/>
        </w:rPr>
      </w:pPr>
      <w:r w:rsidRPr="00842AC9">
        <w:rPr>
          <w:b/>
          <w:bCs/>
          <w:u w:val="single"/>
        </w:rPr>
        <w:t>Uitwerking door Inschrijver:</w:t>
      </w:r>
    </w:p>
    <w:p w14:paraId="504C561A" w14:textId="77777777" w:rsidR="00842AC9" w:rsidRPr="00D11570" w:rsidRDefault="00842AC9" w:rsidP="00D11570">
      <w:pPr>
        <w:pStyle w:val="Eis11"/>
        <w:rPr>
          <w:szCs w:val="18"/>
        </w:rPr>
      </w:pPr>
    </w:p>
    <w:p w14:paraId="487F2851" w14:textId="77777777" w:rsidR="00377700" w:rsidRDefault="00377700" w:rsidP="001674B7">
      <w:pPr>
        <w:pStyle w:val="Kop2"/>
        <w:numPr>
          <w:ilvl w:val="0"/>
          <w:numId w:val="0"/>
        </w:numPr>
        <w:tabs>
          <w:tab w:val="left" w:pos="540"/>
        </w:tabs>
        <w:rPr>
          <w:rFonts w:ascii="Arial" w:hAnsi="Arial"/>
        </w:rPr>
      </w:pPr>
      <w:r w:rsidRPr="00252158">
        <w:rPr>
          <w:rFonts w:ascii="Arial" w:hAnsi="Arial"/>
        </w:rPr>
        <w:t>Wensen ten aanzien van prijzen/tarieven</w:t>
      </w:r>
    </w:p>
    <w:p w14:paraId="513A7AED" w14:textId="77777777" w:rsidR="003E54C7" w:rsidRPr="003E54C7" w:rsidRDefault="003E54C7" w:rsidP="003E54C7"/>
    <w:p w14:paraId="579EA89D" w14:textId="77777777" w:rsidR="0065560D" w:rsidRDefault="001674B7" w:rsidP="0065560D">
      <w:pPr>
        <w:tabs>
          <w:tab w:val="left" w:pos="0"/>
        </w:tabs>
        <w:rPr>
          <w:rFonts w:ascii="Arial" w:hAnsi="Arial" w:cs="Arial"/>
          <w:szCs w:val="18"/>
        </w:rPr>
      </w:pPr>
      <w:r>
        <w:rPr>
          <w:rFonts w:ascii="Arial" w:hAnsi="Arial" w:cs="Arial"/>
          <w:b/>
          <w:szCs w:val="18"/>
        </w:rPr>
        <w:t>Wens 16</w:t>
      </w:r>
      <w:r>
        <w:rPr>
          <w:rFonts w:ascii="Arial" w:hAnsi="Arial" w:cs="Arial"/>
          <w:szCs w:val="18"/>
        </w:rPr>
        <w:t xml:space="preserve"> </w:t>
      </w:r>
      <w:r w:rsidR="00252158" w:rsidRPr="00252158">
        <w:rPr>
          <w:rFonts w:ascii="Arial" w:hAnsi="Arial" w:cs="Arial"/>
          <w:b/>
          <w:szCs w:val="18"/>
        </w:rPr>
        <w:t>Jaarrekening</w:t>
      </w:r>
      <w:r w:rsidR="003E54C7">
        <w:rPr>
          <w:rFonts w:ascii="Arial" w:hAnsi="Arial" w:cs="Arial"/>
          <w:b/>
          <w:szCs w:val="18"/>
        </w:rPr>
        <w:t>-</w:t>
      </w:r>
      <w:r w:rsidR="00252158" w:rsidRPr="00252158">
        <w:rPr>
          <w:rFonts w:ascii="Arial" w:hAnsi="Arial" w:cs="Arial"/>
          <w:b/>
          <w:szCs w:val="18"/>
        </w:rPr>
        <w:t xml:space="preserve"> </w:t>
      </w:r>
      <w:r w:rsidR="00E01EA3">
        <w:rPr>
          <w:rFonts w:ascii="Arial" w:hAnsi="Arial" w:cs="Arial"/>
          <w:b/>
          <w:szCs w:val="18"/>
        </w:rPr>
        <w:t xml:space="preserve">en bekostingscontrole </w:t>
      </w:r>
      <w:r w:rsidR="00CA29CA">
        <w:rPr>
          <w:rFonts w:ascii="Arial" w:hAnsi="Arial" w:cs="Arial"/>
          <w:b/>
          <w:szCs w:val="18"/>
        </w:rPr>
        <w:t>202</w:t>
      </w:r>
      <w:r w:rsidR="00D72657">
        <w:rPr>
          <w:rFonts w:ascii="Arial" w:hAnsi="Arial" w:cs="Arial"/>
          <w:b/>
          <w:szCs w:val="18"/>
        </w:rPr>
        <w:t>2</w:t>
      </w:r>
      <w:r w:rsidR="00252158" w:rsidRPr="00252158">
        <w:rPr>
          <w:rFonts w:ascii="Arial" w:hAnsi="Arial" w:cs="Arial"/>
          <w:b/>
          <w:szCs w:val="18"/>
        </w:rPr>
        <w:t>.</w:t>
      </w:r>
      <w:r w:rsidR="00252158" w:rsidRPr="00252158">
        <w:rPr>
          <w:rFonts w:ascii="Arial" w:hAnsi="Arial" w:cs="Arial"/>
          <w:szCs w:val="18"/>
        </w:rPr>
        <w:t xml:space="preserve"> </w:t>
      </w:r>
      <w:r w:rsidR="00583BD2">
        <w:rPr>
          <w:rFonts w:ascii="Arial" w:hAnsi="Arial" w:cs="Arial"/>
          <w:szCs w:val="18"/>
        </w:rPr>
        <w:t>Opdrachtgever</w:t>
      </w:r>
      <w:r w:rsidR="00252158" w:rsidRPr="00252158">
        <w:rPr>
          <w:rFonts w:ascii="Arial" w:hAnsi="Arial" w:cs="Arial"/>
          <w:szCs w:val="18"/>
        </w:rPr>
        <w:t xml:space="preserve"> wenst voor zowel de werkzaamheden met betrekking tot de jaarrekening controle (inclusief interim</w:t>
      </w:r>
      <w:r w:rsidR="00D72657">
        <w:rPr>
          <w:rFonts w:ascii="Arial" w:hAnsi="Arial" w:cs="Arial"/>
          <w:szCs w:val="18"/>
        </w:rPr>
        <w:t>-</w:t>
      </w:r>
      <w:r w:rsidR="00252158" w:rsidRPr="00252158">
        <w:rPr>
          <w:rFonts w:ascii="Arial" w:hAnsi="Arial" w:cs="Arial"/>
          <w:szCs w:val="18"/>
        </w:rPr>
        <w:t>controle) als voor de werkzaamheden voor de bekostigingscontrole een opgave van de aanneemsom gespecificeerd naar de onderdelen</w:t>
      </w:r>
      <w:r w:rsidR="00252158">
        <w:rPr>
          <w:rFonts w:ascii="Arial" w:hAnsi="Arial" w:cs="Arial"/>
          <w:szCs w:val="18"/>
        </w:rPr>
        <w:t>:</w:t>
      </w:r>
    </w:p>
    <w:p w14:paraId="05917858" w14:textId="77777777" w:rsidR="00906071" w:rsidRDefault="00252158" w:rsidP="00BB7D7B">
      <w:pPr>
        <w:pStyle w:val="Lijstalinea"/>
        <w:numPr>
          <w:ilvl w:val="0"/>
          <w:numId w:val="37"/>
        </w:numPr>
        <w:tabs>
          <w:tab w:val="left" w:pos="0"/>
        </w:tabs>
        <w:rPr>
          <w:rFonts w:ascii="Arial" w:hAnsi="Arial" w:cs="Arial"/>
          <w:szCs w:val="18"/>
        </w:rPr>
      </w:pPr>
      <w:r w:rsidRPr="00906071">
        <w:rPr>
          <w:rFonts w:ascii="Arial" w:hAnsi="Arial" w:cs="Arial"/>
          <w:szCs w:val="18"/>
        </w:rPr>
        <w:t>interim</w:t>
      </w:r>
      <w:r w:rsidR="00D72657" w:rsidRPr="00906071">
        <w:rPr>
          <w:rFonts w:ascii="Arial" w:hAnsi="Arial" w:cs="Arial"/>
          <w:szCs w:val="18"/>
        </w:rPr>
        <w:t>-</w:t>
      </w:r>
      <w:r w:rsidRPr="00906071">
        <w:rPr>
          <w:rFonts w:ascii="Arial" w:hAnsi="Arial" w:cs="Arial"/>
          <w:szCs w:val="18"/>
        </w:rPr>
        <w:t>controle</w:t>
      </w:r>
    </w:p>
    <w:p w14:paraId="2DCB245B" w14:textId="77777777" w:rsidR="00906071" w:rsidRDefault="00252158" w:rsidP="00906071">
      <w:pPr>
        <w:pStyle w:val="Lijstalinea"/>
        <w:numPr>
          <w:ilvl w:val="0"/>
          <w:numId w:val="37"/>
        </w:numPr>
        <w:tabs>
          <w:tab w:val="left" w:pos="0"/>
        </w:tabs>
        <w:rPr>
          <w:rFonts w:ascii="Arial" w:hAnsi="Arial" w:cs="Arial"/>
          <w:szCs w:val="18"/>
        </w:rPr>
      </w:pPr>
      <w:r w:rsidRPr="00906071">
        <w:rPr>
          <w:rFonts w:ascii="Arial" w:hAnsi="Arial" w:cs="Arial"/>
          <w:szCs w:val="18"/>
        </w:rPr>
        <w:t xml:space="preserve">jaarrekeningcontrole en </w:t>
      </w:r>
    </w:p>
    <w:p w14:paraId="6457B9F2" w14:textId="61A2635F" w:rsidR="00252158" w:rsidRPr="00906071" w:rsidRDefault="00252158" w:rsidP="00906071">
      <w:pPr>
        <w:pStyle w:val="Lijstalinea"/>
        <w:numPr>
          <w:ilvl w:val="0"/>
          <w:numId w:val="37"/>
        </w:numPr>
        <w:tabs>
          <w:tab w:val="left" w:pos="0"/>
        </w:tabs>
        <w:rPr>
          <w:rFonts w:ascii="Arial" w:hAnsi="Arial" w:cs="Arial"/>
          <w:szCs w:val="18"/>
        </w:rPr>
      </w:pPr>
      <w:r w:rsidRPr="00906071">
        <w:rPr>
          <w:rFonts w:ascii="Arial" w:hAnsi="Arial" w:cs="Arial"/>
          <w:szCs w:val="18"/>
        </w:rPr>
        <w:t xml:space="preserve">bekostigingscontrole. </w:t>
      </w:r>
    </w:p>
    <w:p w14:paraId="14855E4C" w14:textId="77777777" w:rsidR="00C90BED" w:rsidRDefault="00C90BED" w:rsidP="00252158">
      <w:pPr>
        <w:tabs>
          <w:tab w:val="left" w:pos="0"/>
        </w:tabs>
        <w:rPr>
          <w:rFonts w:ascii="Arial" w:hAnsi="Arial" w:cs="Arial"/>
          <w:szCs w:val="18"/>
        </w:rPr>
      </w:pPr>
    </w:p>
    <w:p w14:paraId="5B7F33DE" w14:textId="696B14E4" w:rsidR="00C90BED" w:rsidRPr="00DA3F25" w:rsidRDefault="00C90BED" w:rsidP="00C90BED">
      <w:pPr>
        <w:pStyle w:val="Eis11"/>
      </w:pPr>
      <w:r>
        <w:rPr>
          <w:szCs w:val="18"/>
        </w:rPr>
        <w:t xml:space="preserve">U dient bij de uitwerking </w:t>
      </w:r>
      <w:r w:rsidRPr="00A8700D">
        <w:rPr>
          <w:szCs w:val="18"/>
        </w:rPr>
        <w:t xml:space="preserve">van deze wens </w:t>
      </w:r>
      <w:r w:rsidR="00906071" w:rsidRPr="00A8700D">
        <w:rPr>
          <w:szCs w:val="18"/>
        </w:rPr>
        <w:t>Standaardformulier 3</w:t>
      </w:r>
      <w:r w:rsidRPr="00A8700D">
        <w:rPr>
          <w:szCs w:val="18"/>
        </w:rPr>
        <w:t xml:space="preserve"> </w:t>
      </w:r>
      <w:r w:rsidR="00726107" w:rsidRPr="00A8700D">
        <w:rPr>
          <w:szCs w:val="18"/>
        </w:rPr>
        <w:t>“</w:t>
      </w:r>
      <w:r w:rsidRPr="00A8700D">
        <w:rPr>
          <w:szCs w:val="18"/>
        </w:rPr>
        <w:t>Prijzentabel</w:t>
      </w:r>
      <w:r w:rsidR="003E54C7" w:rsidRPr="00A8700D">
        <w:rPr>
          <w:szCs w:val="18"/>
        </w:rPr>
        <w:t>, tabblad Structurele werkzaamheden, onderdeel A en B</w:t>
      </w:r>
      <w:r w:rsidR="00726107" w:rsidRPr="00A8700D">
        <w:rPr>
          <w:szCs w:val="18"/>
        </w:rPr>
        <w:t>”</w:t>
      </w:r>
      <w:r w:rsidRPr="00A8700D">
        <w:rPr>
          <w:szCs w:val="18"/>
        </w:rPr>
        <w:t xml:space="preserve"> te gebruiken. Het niet gebruiken van deze bijlage impliceert dat op dit onderdeel geen punten behaald kunnen worden.</w:t>
      </w:r>
      <w:r w:rsidRPr="00A8700D">
        <w:t xml:space="preserve"> U dient deze bijlage volledig in te vullen, te laten ondertekenen door een recht</w:t>
      </w:r>
      <w:r w:rsidR="00726107" w:rsidRPr="00A8700D">
        <w:t>s</w:t>
      </w:r>
      <w:r w:rsidRPr="00A8700D">
        <w:t>geldig daartoe bevoegde</w:t>
      </w:r>
      <w:r>
        <w:t xml:space="preserve"> persoon en deze bijlage bij</w:t>
      </w:r>
      <w:r w:rsidRPr="00DA3F25">
        <w:t xml:space="preserve"> uw offerte te voegen.  </w:t>
      </w:r>
    </w:p>
    <w:p w14:paraId="39F5B692" w14:textId="77777777" w:rsidR="00252158" w:rsidRPr="003E54C7" w:rsidRDefault="00C90BED" w:rsidP="003E54C7">
      <w:pPr>
        <w:pStyle w:val="Eis11"/>
      </w:pPr>
      <w:r w:rsidRPr="00DA3F25">
        <w:lastRenderedPageBreak/>
        <w:t xml:space="preserve">Noot: u dient bij het invullen van de bijlage </w:t>
      </w:r>
      <w:r w:rsidR="00726107">
        <w:t>“</w:t>
      </w:r>
      <w:r>
        <w:t>Prijzentabel</w:t>
      </w:r>
      <w:r w:rsidR="00726107">
        <w:t>”</w:t>
      </w:r>
      <w:r w:rsidRPr="00DA3F25">
        <w:t xml:space="preserve"> opgenomen instructies en de in</w:t>
      </w:r>
      <w:r>
        <w:t xml:space="preserve"> dit document opgenomen eisen e</w:t>
      </w:r>
      <w:r w:rsidRPr="00DA3F25">
        <w:t xml:space="preserve">n aandachtspunten in acht te nemen. </w:t>
      </w:r>
      <w:r w:rsidR="00726107">
        <w:t>Het zelfstandig wijzigen van de “Prijzentabel”</w:t>
      </w:r>
      <w:r w:rsidRPr="00DA3F25">
        <w:t xml:space="preserve"> leidt tot uitsluiting van deze aanbesteding.</w:t>
      </w:r>
    </w:p>
    <w:p w14:paraId="2269E099" w14:textId="00EDCA88" w:rsidR="00252158" w:rsidRPr="00252158" w:rsidRDefault="00252158" w:rsidP="00252158">
      <w:pPr>
        <w:tabs>
          <w:tab w:val="left" w:pos="540"/>
        </w:tabs>
        <w:ind w:left="540" w:hanging="540"/>
        <w:rPr>
          <w:rFonts w:ascii="Arial" w:hAnsi="Arial" w:cs="Arial"/>
          <w:szCs w:val="18"/>
          <w:u w:val="single"/>
        </w:rPr>
      </w:pPr>
      <w:r w:rsidRPr="00252158">
        <w:rPr>
          <w:rFonts w:ascii="Arial" w:hAnsi="Arial" w:cs="Arial"/>
          <w:szCs w:val="18"/>
          <w:u w:val="single"/>
        </w:rPr>
        <w:t xml:space="preserve">Beoordeling wens </w:t>
      </w:r>
      <w:r w:rsidR="001674B7">
        <w:rPr>
          <w:rFonts w:ascii="Arial" w:hAnsi="Arial" w:cs="Arial"/>
          <w:szCs w:val="18"/>
          <w:u w:val="single"/>
        </w:rPr>
        <w:t>16</w:t>
      </w:r>
      <w:r w:rsidRPr="00252158">
        <w:rPr>
          <w:rFonts w:ascii="Arial" w:hAnsi="Arial" w:cs="Arial"/>
          <w:szCs w:val="18"/>
          <w:u w:val="single"/>
        </w:rPr>
        <w:t>:</w:t>
      </w:r>
    </w:p>
    <w:p w14:paraId="52DA1417" w14:textId="5921CF7C" w:rsidR="00252158" w:rsidRDefault="00741021" w:rsidP="00252158">
      <w:pPr>
        <w:tabs>
          <w:tab w:val="left" w:pos="0"/>
        </w:tabs>
        <w:rPr>
          <w:rFonts w:ascii="Arial" w:hAnsi="Arial" w:cs="Arial"/>
          <w:szCs w:val="18"/>
        </w:rPr>
      </w:pPr>
      <w:r>
        <w:rPr>
          <w:rFonts w:ascii="Arial" w:hAnsi="Arial" w:cs="Arial"/>
          <w:szCs w:val="18"/>
        </w:rPr>
        <w:t xml:space="preserve">Voor de beoordeling van de </w:t>
      </w:r>
      <w:r w:rsidR="0012146C">
        <w:rPr>
          <w:rFonts w:ascii="Arial" w:hAnsi="Arial" w:cs="Arial"/>
          <w:szCs w:val="18"/>
        </w:rPr>
        <w:t>Inschrijving</w:t>
      </w:r>
      <w:r w:rsidR="00D72657">
        <w:rPr>
          <w:rFonts w:ascii="Arial" w:hAnsi="Arial" w:cs="Arial"/>
          <w:szCs w:val="18"/>
        </w:rPr>
        <w:t>s</w:t>
      </w:r>
      <w:r>
        <w:rPr>
          <w:rFonts w:ascii="Arial" w:hAnsi="Arial" w:cs="Arial"/>
          <w:szCs w:val="18"/>
        </w:rPr>
        <w:t>som op dit onderdeel</w:t>
      </w:r>
      <w:r w:rsidR="00252158" w:rsidRPr="00252158">
        <w:rPr>
          <w:rFonts w:ascii="Arial" w:hAnsi="Arial" w:cs="Arial"/>
          <w:szCs w:val="18"/>
        </w:rPr>
        <w:t xml:space="preserve">, wordt </w:t>
      </w:r>
      <w:r w:rsidR="00252158" w:rsidRPr="00AC4816">
        <w:rPr>
          <w:rFonts w:ascii="Arial" w:hAnsi="Arial" w:cs="Arial"/>
          <w:szCs w:val="18"/>
        </w:rPr>
        <w:t>verwezen naar paragraa</w:t>
      </w:r>
      <w:r w:rsidR="00AC4816" w:rsidRPr="00AC4816">
        <w:rPr>
          <w:rFonts w:ascii="Arial" w:hAnsi="Arial" w:cs="Arial"/>
          <w:szCs w:val="18"/>
        </w:rPr>
        <w:t>f 6.</w:t>
      </w:r>
      <w:r w:rsidR="00324B03">
        <w:rPr>
          <w:rFonts w:ascii="Arial" w:hAnsi="Arial" w:cs="Arial"/>
          <w:szCs w:val="18"/>
        </w:rPr>
        <w:t>3</w:t>
      </w:r>
      <w:r w:rsidR="00A8700D">
        <w:rPr>
          <w:rFonts w:ascii="Arial" w:hAnsi="Arial" w:cs="Arial"/>
          <w:szCs w:val="18"/>
        </w:rPr>
        <w:t xml:space="preserve"> in het Beschrijvend document</w:t>
      </w:r>
      <w:r w:rsidR="003E54C7" w:rsidRPr="00AC4816">
        <w:rPr>
          <w:rFonts w:ascii="Arial" w:hAnsi="Arial" w:cs="Arial"/>
          <w:szCs w:val="18"/>
        </w:rPr>
        <w:t>.</w:t>
      </w:r>
    </w:p>
    <w:p w14:paraId="13418D46" w14:textId="77777777" w:rsidR="00C93DA2" w:rsidRPr="00252158" w:rsidRDefault="00C93DA2" w:rsidP="00252158">
      <w:pPr>
        <w:tabs>
          <w:tab w:val="left" w:pos="0"/>
        </w:tabs>
        <w:rPr>
          <w:rFonts w:ascii="Arial" w:hAnsi="Arial" w:cs="Arial"/>
          <w:szCs w:val="18"/>
        </w:rPr>
      </w:pPr>
    </w:p>
    <w:p w14:paraId="54D584E1" w14:textId="4CA9D761" w:rsidR="00C93DA2" w:rsidRPr="00252158" w:rsidRDefault="00C93DA2" w:rsidP="00C93DA2">
      <w:pPr>
        <w:pStyle w:val="Eis11"/>
      </w:pPr>
      <w:r w:rsidRPr="00252158">
        <w:rPr>
          <w:szCs w:val="18"/>
        </w:rPr>
        <w:t xml:space="preserve">U kunt </w:t>
      </w:r>
      <w:r w:rsidRPr="00252158">
        <w:rPr>
          <w:b/>
          <w:szCs w:val="18"/>
        </w:rPr>
        <w:t xml:space="preserve">maximaal </w:t>
      </w:r>
      <w:r w:rsidR="003E54C7">
        <w:rPr>
          <w:b/>
          <w:szCs w:val="18"/>
        </w:rPr>
        <w:t>1</w:t>
      </w:r>
      <w:r w:rsidR="001756F4">
        <w:rPr>
          <w:b/>
          <w:szCs w:val="18"/>
        </w:rPr>
        <w:t>2</w:t>
      </w:r>
      <w:r w:rsidR="003E54C7">
        <w:rPr>
          <w:b/>
          <w:szCs w:val="18"/>
        </w:rPr>
        <w:t>0</w:t>
      </w:r>
      <w:r w:rsidRPr="00252158">
        <w:rPr>
          <w:b/>
          <w:szCs w:val="18"/>
        </w:rPr>
        <w:t xml:space="preserve"> punten</w:t>
      </w:r>
      <w:r w:rsidRPr="00252158">
        <w:rPr>
          <w:szCs w:val="18"/>
        </w:rPr>
        <w:t xml:space="preserve"> behalen bij</w:t>
      </w:r>
      <w:r w:rsidRPr="00252158">
        <w:t xml:space="preserve"> deze wens.</w:t>
      </w:r>
    </w:p>
    <w:p w14:paraId="1E578C66" w14:textId="77777777" w:rsidR="00252158" w:rsidRDefault="00252158" w:rsidP="00252158">
      <w:pPr>
        <w:tabs>
          <w:tab w:val="left" w:pos="0"/>
        </w:tabs>
        <w:rPr>
          <w:rFonts w:ascii="Arial" w:hAnsi="Arial" w:cs="Arial"/>
          <w:b/>
          <w:szCs w:val="18"/>
        </w:rPr>
      </w:pPr>
    </w:p>
    <w:p w14:paraId="1FB1E4AC" w14:textId="3051954E" w:rsidR="00174CB1" w:rsidRDefault="001674B7" w:rsidP="00252158">
      <w:pPr>
        <w:tabs>
          <w:tab w:val="left" w:pos="0"/>
        </w:tabs>
        <w:rPr>
          <w:rFonts w:ascii="Arial" w:hAnsi="Arial" w:cs="Arial"/>
          <w:szCs w:val="18"/>
        </w:rPr>
      </w:pPr>
      <w:r>
        <w:rPr>
          <w:rFonts w:ascii="Arial" w:hAnsi="Arial" w:cs="Arial"/>
          <w:b/>
          <w:szCs w:val="18"/>
        </w:rPr>
        <w:t>Wens 17</w:t>
      </w:r>
      <w:r w:rsidR="00252158" w:rsidRPr="00252158">
        <w:rPr>
          <w:rFonts w:ascii="Arial" w:hAnsi="Arial" w:cs="Arial"/>
          <w:szCs w:val="18"/>
        </w:rPr>
        <w:t xml:space="preserve"> </w:t>
      </w:r>
      <w:r w:rsidR="00252158">
        <w:rPr>
          <w:rFonts w:ascii="Arial" w:hAnsi="Arial" w:cs="Arial"/>
          <w:b/>
          <w:szCs w:val="18"/>
        </w:rPr>
        <w:t>Jaarrekening</w:t>
      </w:r>
      <w:r w:rsidR="003E54C7">
        <w:rPr>
          <w:rFonts w:ascii="Arial" w:hAnsi="Arial" w:cs="Arial"/>
          <w:b/>
          <w:szCs w:val="18"/>
        </w:rPr>
        <w:t>-</w:t>
      </w:r>
      <w:r w:rsidR="00252158">
        <w:rPr>
          <w:rFonts w:ascii="Arial" w:hAnsi="Arial" w:cs="Arial"/>
          <w:b/>
          <w:szCs w:val="18"/>
        </w:rPr>
        <w:t xml:space="preserve"> </w:t>
      </w:r>
      <w:r w:rsidR="00E01EA3">
        <w:rPr>
          <w:rFonts w:ascii="Arial" w:hAnsi="Arial" w:cs="Arial"/>
          <w:b/>
          <w:szCs w:val="18"/>
        </w:rPr>
        <w:t xml:space="preserve">en bekostingscontrole </w:t>
      </w:r>
      <w:r w:rsidR="00252158">
        <w:rPr>
          <w:rFonts w:ascii="Arial" w:hAnsi="Arial" w:cs="Arial"/>
          <w:b/>
          <w:szCs w:val="18"/>
        </w:rPr>
        <w:t>20</w:t>
      </w:r>
      <w:r w:rsidR="00D72657">
        <w:rPr>
          <w:rFonts w:ascii="Arial" w:hAnsi="Arial" w:cs="Arial"/>
          <w:b/>
          <w:szCs w:val="18"/>
        </w:rPr>
        <w:t>23</w:t>
      </w:r>
      <w:r w:rsidR="00252158" w:rsidRPr="00252158">
        <w:rPr>
          <w:rFonts w:ascii="Arial" w:hAnsi="Arial" w:cs="Arial"/>
          <w:b/>
          <w:szCs w:val="18"/>
        </w:rPr>
        <w:t>.</w:t>
      </w:r>
      <w:r w:rsidR="00252158" w:rsidRPr="00252158">
        <w:rPr>
          <w:rFonts w:ascii="Arial" w:hAnsi="Arial" w:cs="Arial"/>
          <w:szCs w:val="18"/>
        </w:rPr>
        <w:t xml:space="preserve"> </w:t>
      </w:r>
      <w:r w:rsidR="00583BD2">
        <w:rPr>
          <w:rFonts w:ascii="Arial" w:hAnsi="Arial" w:cs="Arial"/>
          <w:szCs w:val="18"/>
        </w:rPr>
        <w:t>Opdrachtgever</w:t>
      </w:r>
      <w:r w:rsidR="00252158" w:rsidRPr="00252158">
        <w:rPr>
          <w:rFonts w:ascii="Arial" w:hAnsi="Arial" w:cs="Arial"/>
          <w:szCs w:val="18"/>
        </w:rPr>
        <w:t xml:space="preserve"> wenst voor zowel de werkzaamheden met betrekking tot de jaarrekening controle (inclusief interim</w:t>
      </w:r>
      <w:r w:rsidR="00D72657">
        <w:rPr>
          <w:rFonts w:ascii="Arial" w:hAnsi="Arial" w:cs="Arial"/>
          <w:szCs w:val="18"/>
        </w:rPr>
        <w:t>-</w:t>
      </w:r>
      <w:r w:rsidR="00252158" w:rsidRPr="00252158">
        <w:rPr>
          <w:rFonts w:ascii="Arial" w:hAnsi="Arial" w:cs="Arial"/>
          <w:szCs w:val="18"/>
        </w:rPr>
        <w:t>controle) als voor de werkzaamheden voor de bekostigingscontrole een opgave van de aanneemsom gespecificeerd naar</w:t>
      </w:r>
      <w:r w:rsidR="00252158">
        <w:rPr>
          <w:rFonts w:ascii="Arial" w:hAnsi="Arial" w:cs="Arial"/>
          <w:szCs w:val="18"/>
        </w:rPr>
        <w:t xml:space="preserve"> de onderdelen: </w:t>
      </w:r>
    </w:p>
    <w:p w14:paraId="747FD185" w14:textId="77777777" w:rsidR="00906071" w:rsidRDefault="00252158" w:rsidP="00906071">
      <w:pPr>
        <w:pStyle w:val="Lijstalinea"/>
        <w:numPr>
          <w:ilvl w:val="0"/>
          <w:numId w:val="35"/>
        </w:numPr>
        <w:tabs>
          <w:tab w:val="left" w:pos="0"/>
        </w:tabs>
        <w:rPr>
          <w:rFonts w:ascii="Arial" w:hAnsi="Arial" w:cs="Arial"/>
          <w:szCs w:val="18"/>
        </w:rPr>
      </w:pPr>
      <w:r w:rsidRPr="001756F4">
        <w:rPr>
          <w:rFonts w:ascii="Arial" w:hAnsi="Arial" w:cs="Arial"/>
          <w:szCs w:val="18"/>
        </w:rPr>
        <w:t>interim</w:t>
      </w:r>
      <w:r w:rsidR="00D72657" w:rsidRPr="001756F4">
        <w:rPr>
          <w:rFonts w:ascii="Arial" w:hAnsi="Arial" w:cs="Arial"/>
          <w:szCs w:val="18"/>
        </w:rPr>
        <w:t>-</w:t>
      </w:r>
      <w:r w:rsidRPr="001756F4">
        <w:rPr>
          <w:rFonts w:ascii="Arial" w:hAnsi="Arial" w:cs="Arial"/>
          <w:szCs w:val="18"/>
        </w:rPr>
        <w:t>controle</w:t>
      </w:r>
    </w:p>
    <w:p w14:paraId="5B3ED44E" w14:textId="77777777" w:rsidR="00906071" w:rsidRPr="00324B03" w:rsidRDefault="00252158" w:rsidP="00906071">
      <w:pPr>
        <w:pStyle w:val="Lijstalinea"/>
        <w:numPr>
          <w:ilvl w:val="0"/>
          <w:numId w:val="35"/>
        </w:numPr>
        <w:tabs>
          <w:tab w:val="left" w:pos="0"/>
        </w:tabs>
        <w:rPr>
          <w:rFonts w:ascii="Arial" w:hAnsi="Arial" w:cs="Arial"/>
          <w:szCs w:val="18"/>
        </w:rPr>
      </w:pPr>
      <w:r w:rsidRPr="00324B03">
        <w:rPr>
          <w:rFonts w:ascii="Arial" w:hAnsi="Arial" w:cs="Arial"/>
          <w:szCs w:val="18"/>
        </w:rPr>
        <w:t>jaarrekeningcontrole en</w:t>
      </w:r>
      <w:r w:rsidR="00906071" w:rsidRPr="00324B03">
        <w:rPr>
          <w:rFonts w:ascii="Arial" w:hAnsi="Arial" w:cs="Arial"/>
          <w:szCs w:val="18"/>
        </w:rPr>
        <w:t xml:space="preserve"> </w:t>
      </w:r>
    </w:p>
    <w:p w14:paraId="035AF9F2" w14:textId="6B8EAAE4" w:rsidR="00252158" w:rsidRPr="00324B03" w:rsidRDefault="00252158" w:rsidP="00906071">
      <w:pPr>
        <w:pStyle w:val="Lijstalinea"/>
        <w:numPr>
          <w:ilvl w:val="0"/>
          <w:numId w:val="35"/>
        </w:numPr>
        <w:tabs>
          <w:tab w:val="left" w:pos="0"/>
        </w:tabs>
        <w:rPr>
          <w:rFonts w:ascii="Arial" w:hAnsi="Arial" w:cs="Arial"/>
          <w:szCs w:val="18"/>
        </w:rPr>
      </w:pPr>
      <w:r w:rsidRPr="00324B03">
        <w:rPr>
          <w:rFonts w:ascii="Arial" w:hAnsi="Arial" w:cs="Arial"/>
          <w:szCs w:val="18"/>
        </w:rPr>
        <w:t xml:space="preserve">bekostigingscontrole. </w:t>
      </w:r>
    </w:p>
    <w:p w14:paraId="5433771B" w14:textId="77777777" w:rsidR="003E54C7" w:rsidRPr="00324B03" w:rsidRDefault="003E54C7" w:rsidP="00726107">
      <w:pPr>
        <w:pStyle w:val="Eis11"/>
        <w:rPr>
          <w:szCs w:val="18"/>
        </w:rPr>
      </w:pPr>
    </w:p>
    <w:p w14:paraId="556D1781" w14:textId="27E0B1C5" w:rsidR="00726107" w:rsidRPr="00324B03" w:rsidRDefault="00726107" w:rsidP="00726107">
      <w:pPr>
        <w:pStyle w:val="Eis11"/>
        <w:rPr>
          <w:szCs w:val="18"/>
        </w:rPr>
      </w:pPr>
      <w:r w:rsidRPr="00324B03">
        <w:rPr>
          <w:szCs w:val="18"/>
        </w:rPr>
        <w:t xml:space="preserve">U dient </w:t>
      </w:r>
      <w:r w:rsidRPr="00A8700D">
        <w:rPr>
          <w:szCs w:val="18"/>
        </w:rPr>
        <w:t xml:space="preserve">bij de uitwerking van deze wens </w:t>
      </w:r>
      <w:r w:rsidR="00906071" w:rsidRPr="00A8700D">
        <w:rPr>
          <w:szCs w:val="18"/>
        </w:rPr>
        <w:t>Standaardformulier 3</w:t>
      </w:r>
      <w:r w:rsidRPr="00A8700D">
        <w:rPr>
          <w:szCs w:val="18"/>
        </w:rPr>
        <w:t xml:space="preserve"> “Prijzentabel</w:t>
      </w:r>
      <w:r w:rsidR="003E54C7" w:rsidRPr="00A8700D">
        <w:rPr>
          <w:szCs w:val="18"/>
        </w:rPr>
        <w:t>, tabblad Structurele werkzaamheden, onderdeel C en D</w:t>
      </w:r>
      <w:r w:rsidRPr="00A8700D">
        <w:rPr>
          <w:szCs w:val="18"/>
        </w:rPr>
        <w:t>” te gebruiken. Het</w:t>
      </w:r>
      <w:r w:rsidRPr="00324B03">
        <w:rPr>
          <w:szCs w:val="18"/>
        </w:rPr>
        <w:t xml:space="preserve"> niet gebruiken van deze bijlage impliceert dat op dit onderdeel geen punten behaald kunnen worden.</w:t>
      </w:r>
      <w:r w:rsidRPr="00324B03">
        <w:t xml:space="preserve"> U dient deze bijlage volledig in te vullen, te laten ondertekenen door een rechtsgeldig daartoe bevoegde persoon en deze bijlage bij uw offerte te voegen.  </w:t>
      </w:r>
    </w:p>
    <w:p w14:paraId="552BA1C1" w14:textId="77777777" w:rsidR="00252158" w:rsidRPr="00324B03" w:rsidRDefault="00726107" w:rsidP="003E54C7">
      <w:pPr>
        <w:pStyle w:val="Eis11"/>
      </w:pPr>
      <w:r w:rsidRPr="00324B03">
        <w:t>Noot: u dient bij het invullen van de bijlage “Prijzentabel” opgenomen instructies en de in dit document opgenomen eisen en aandachtspunten in acht te nemen. Het zelfstandig wijzigen van de “Prijzentabel” leidt tot uitsluiting van deze aanbesteding.</w:t>
      </w:r>
    </w:p>
    <w:p w14:paraId="05E9468D" w14:textId="601677BD" w:rsidR="00252158" w:rsidRPr="00324B03" w:rsidRDefault="00216453" w:rsidP="00252158">
      <w:pPr>
        <w:tabs>
          <w:tab w:val="left" w:pos="540"/>
        </w:tabs>
        <w:ind w:left="540" w:hanging="540"/>
        <w:rPr>
          <w:rFonts w:ascii="Arial" w:hAnsi="Arial" w:cs="Arial"/>
          <w:szCs w:val="18"/>
          <w:u w:val="single"/>
        </w:rPr>
      </w:pPr>
      <w:r w:rsidRPr="00324B03">
        <w:rPr>
          <w:rFonts w:ascii="Arial" w:hAnsi="Arial" w:cs="Arial"/>
          <w:szCs w:val="18"/>
          <w:u w:val="single"/>
        </w:rPr>
        <w:t xml:space="preserve">Beoordeling wens </w:t>
      </w:r>
      <w:r w:rsidR="001674B7" w:rsidRPr="00324B03">
        <w:rPr>
          <w:rFonts w:ascii="Arial" w:hAnsi="Arial" w:cs="Arial"/>
          <w:szCs w:val="18"/>
          <w:u w:val="single"/>
        </w:rPr>
        <w:t>17</w:t>
      </w:r>
      <w:r w:rsidR="00252158" w:rsidRPr="00324B03">
        <w:rPr>
          <w:rFonts w:ascii="Arial" w:hAnsi="Arial" w:cs="Arial"/>
          <w:szCs w:val="18"/>
          <w:u w:val="single"/>
        </w:rPr>
        <w:t>:</w:t>
      </w:r>
    </w:p>
    <w:p w14:paraId="6144561A" w14:textId="078E51F9" w:rsidR="00252158" w:rsidRPr="00324B03" w:rsidRDefault="00741021" w:rsidP="00252158">
      <w:pPr>
        <w:tabs>
          <w:tab w:val="left" w:pos="0"/>
        </w:tabs>
        <w:rPr>
          <w:rFonts w:ascii="Arial" w:hAnsi="Arial" w:cs="Arial"/>
          <w:szCs w:val="18"/>
        </w:rPr>
      </w:pPr>
      <w:r w:rsidRPr="00324B03">
        <w:rPr>
          <w:rFonts w:ascii="Arial" w:hAnsi="Arial" w:cs="Arial"/>
          <w:szCs w:val="18"/>
        </w:rPr>
        <w:t xml:space="preserve">Voor </w:t>
      </w:r>
      <w:r w:rsidR="00252158" w:rsidRPr="00324B03">
        <w:rPr>
          <w:rFonts w:ascii="Arial" w:hAnsi="Arial" w:cs="Arial"/>
          <w:szCs w:val="18"/>
        </w:rPr>
        <w:t xml:space="preserve">de </w:t>
      </w:r>
      <w:r w:rsidRPr="00324B03">
        <w:rPr>
          <w:rFonts w:ascii="Arial" w:hAnsi="Arial" w:cs="Arial"/>
          <w:szCs w:val="18"/>
        </w:rPr>
        <w:t xml:space="preserve">beoordeling van de </w:t>
      </w:r>
      <w:r w:rsidR="0012146C" w:rsidRPr="00324B03">
        <w:rPr>
          <w:rFonts w:ascii="Arial" w:hAnsi="Arial" w:cs="Arial"/>
          <w:szCs w:val="18"/>
        </w:rPr>
        <w:t>Inschrijving</w:t>
      </w:r>
      <w:r w:rsidRPr="00324B03">
        <w:rPr>
          <w:rFonts w:ascii="Arial" w:hAnsi="Arial" w:cs="Arial"/>
          <w:szCs w:val="18"/>
        </w:rPr>
        <w:t>s</w:t>
      </w:r>
      <w:r w:rsidR="0004330A" w:rsidRPr="00324B03">
        <w:rPr>
          <w:rFonts w:ascii="Arial" w:hAnsi="Arial" w:cs="Arial"/>
          <w:szCs w:val="18"/>
        </w:rPr>
        <w:t>s</w:t>
      </w:r>
      <w:r w:rsidRPr="00324B03">
        <w:rPr>
          <w:rFonts w:ascii="Arial" w:hAnsi="Arial" w:cs="Arial"/>
          <w:szCs w:val="18"/>
        </w:rPr>
        <w:t>om op dit onderdeel</w:t>
      </w:r>
      <w:r w:rsidR="00252158" w:rsidRPr="00324B03">
        <w:rPr>
          <w:rFonts w:ascii="Arial" w:hAnsi="Arial" w:cs="Arial"/>
          <w:szCs w:val="18"/>
        </w:rPr>
        <w:t xml:space="preserve">, wordt verwezen </w:t>
      </w:r>
      <w:r w:rsidR="00AC4816" w:rsidRPr="00324B03">
        <w:rPr>
          <w:rFonts w:ascii="Arial" w:hAnsi="Arial" w:cs="Arial"/>
          <w:szCs w:val="18"/>
        </w:rPr>
        <w:t>naar paragraaf 6.</w:t>
      </w:r>
      <w:r w:rsidR="00324B03" w:rsidRPr="00324B03">
        <w:rPr>
          <w:rFonts w:ascii="Arial" w:hAnsi="Arial" w:cs="Arial"/>
          <w:szCs w:val="18"/>
        </w:rPr>
        <w:t>3</w:t>
      </w:r>
      <w:r w:rsidR="00A8700D">
        <w:rPr>
          <w:rFonts w:ascii="Arial" w:hAnsi="Arial" w:cs="Arial"/>
          <w:szCs w:val="18"/>
        </w:rPr>
        <w:t xml:space="preserve"> in het Beschrijvend document.</w:t>
      </w:r>
      <w:r w:rsidR="00252158" w:rsidRPr="00324B03">
        <w:rPr>
          <w:rFonts w:ascii="Arial" w:hAnsi="Arial" w:cs="Arial"/>
          <w:szCs w:val="18"/>
        </w:rPr>
        <w:t xml:space="preserve">. </w:t>
      </w:r>
    </w:p>
    <w:p w14:paraId="15A81D35" w14:textId="77777777" w:rsidR="00C93DA2" w:rsidRPr="00324B03" w:rsidRDefault="00C93DA2" w:rsidP="00252158">
      <w:pPr>
        <w:tabs>
          <w:tab w:val="left" w:pos="0"/>
        </w:tabs>
        <w:rPr>
          <w:rFonts w:ascii="Arial" w:hAnsi="Arial" w:cs="Arial"/>
          <w:szCs w:val="18"/>
        </w:rPr>
      </w:pPr>
    </w:p>
    <w:p w14:paraId="6D753419" w14:textId="5890B723" w:rsidR="00252158" w:rsidRPr="00324B03" w:rsidRDefault="00C93DA2" w:rsidP="00252158">
      <w:pPr>
        <w:tabs>
          <w:tab w:val="left" w:pos="0"/>
        </w:tabs>
        <w:rPr>
          <w:rFonts w:ascii="Arial" w:hAnsi="Arial" w:cs="Arial"/>
        </w:rPr>
      </w:pPr>
      <w:r w:rsidRPr="00324B03">
        <w:rPr>
          <w:rFonts w:ascii="Arial" w:hAnsi="Arial" w:cs="Arial"/>
          <w:szCs w:val="18"/>
        </w:rPr>
        <w:t xml:space="preserve">U kunt </w:t>
      </w:r>
      <w:r w:rsidRPr="00324B03">
        <w:rPr>
          <w:rFonts w:ascii="Arial" w:hAnsi="Arial" w:cs="Arial"/>
          <w:b/>
          <w:szCs w:val="18"/>
        </w:rPr>
        <w:t xml:space="preserve">maximaal </w:t>
      </w:r>
      <w:r w:rsidR="003E54C7" w:rsidRPr="00324B03">
        <w:rPr>
          <w:rFonts w:ascii="Arial" w:hAnsi="Arial" w:cs="Arial"/>
          <w:b/>
          <w:szCs w:val="18"/>
        </w:rPr>
        <w:t>1</w:t>
      </w:r>
      <w:r w:rsidR="001756F4" w:rsidRPr="00324B03">
        <w:rPr>
          <w:rFonts w:ascii="Arial" w:hAnsi="Arial" w:cs="Arial"/>
          <w:b/>
          <w:szCs w:val="18"/>
        </w:rPr>
        <w:t>1</w:t>
      </w:r>
      <w:r w:rsidR="003E54C7" w:rsidRPr="00324B03">
        <w:rPr>
          <w:rFonts w:ascii="Arial" w:hAnsi="Arial" w:cs="Arial"/>
          <w:b/>
          <w:szCs w:val="18"/>
        </w:rPr>
        <w:t>0</w:t>
      </w:r>
      <w:r w:rsidRPr="00324B03">
        <w:rPr>
          <w:rFonts w:ascii="Arial" w:hAnsi="Arial" w:cs="Arial"/>
          <w:b/>
          <w:szCs w:val="18"/>
        </w:rPr>
        <w:t xml:space="preserve"> punten</w:t>
      </w:r>
      <w:r w:rsidRPr="00324B03">
        <w:rPr>
          <w:rFonts w:ascii="Arial" w:hAnsi="Arial" w:cs="Arial"/>
          <w:szCs w:val="18"/>
        </w:rPr>
        <w:t xml:space="preserve"> behalen bij</w:t>
      </w:r>
      <w:r w:rsidRPr="00324B03">
        <w:rPr>
          <w:rFonts w:ascii="Arial" w:hAnsi="Arial" w:cs="Arial"/>
        </w:rPr>
        <w:t xml:space="preserve"> deze wens.</w:t>
      </w:r>
    </w:p>
    <w:p w14:paraId="445C859D" w14:textId="77777777" w:rsidR="003E54C7" w:rsidRPr="00324B03" w:rsidRDefault="003E54C7" w:rsidP="00252158">
      <w:pPr>
        <w:tabs>
          <w:tab w:val="left" w:pos="0"/>
        </w:tabs>
        <w:rPr>
          <w:rFonts w:ascii="Arial" w:hAnsi="Arial" w:cs="Arial"/>
          <w:szCs w:val="18"/>
        </w:rPr>
      </w:pPr>
    </w:p>
    <w:p w14:paraId="2C7EAC7B" w14:textId="4CD03460" w:rsidR="00252158" w:rsidRPr="00324B03" w:rsidRDefault="001674B7" w:rsidP="00252158">
      <w:pPr>
        <w:tabs>
          <w:tab w:val="left" w:pos="0"/>
        </w:tabs>
        <w:rPr>
          <w:rFonts w:ascii="Arial" w:hAnsi="Arial" w:cs="Arial"/>
          <w:szCs w:val="18"/>
        </w:rPr>
      </w:pPr>
      <w:r w:rsidRPr="00324B03">
        <w:rPr>
          <w:rFonts w:ascii="Arial" w:hAnsi="Arial" w:cs="Arial"/>
          <w:b/>
          <w:szCs w:val="18"/>
        </w:rPr>
        <w:t>Wens 18</w:t>
      </w:r>
      <w:r w:rsidR="00252158" w:rsidRPr="00324B03">
        <w:rPr>
          <w:rFonts w:ascii="Arial" w:hAnsi="Arial" w:cs="Arial"/>
          <w:szCs w:val="18"/>
        </w:rPr>
        <w:tab/>
      </w:r>
      <w:r w:rsidR="00252158" w:rsidRPr="00324B03">
        <w:rPr>
          <w:rFonts w:ascii="Arial" w:hAnsi="Arial" w:cs="Arial"/>
          <w:b/>
          <w:szCs w:val="18"/>
        </w:rPr>
        <w:t>Bijzonder controleverklaringen</w:t>
      </w:r>
      <w:r w:rsidR="00252158" w:rsidRPr="00324B03">
        <w:rPr>
          <w:rFonts w:ascii="Arial" w:hAnsi="Arial" w:cs="Arial"/>
          <w:szCs w:val="18"/>
        </w:rPr>
        <w:t xml:space="preserve">. </w:t>
      </w:r>
      <w:r w:rsidR="00583BD2" w:rsidRPr="00324B03">
        <w:rPr>
          <w:rFonts w:ascii="Arial" w:hAnsi="Arial" w:cs="Arial"/>
          <w:szCs w:val="18"/>
        </w:rPr>
        <w:t>Opdrachtgever</w:t>
      </w:r>
      <w:r w:rsidR="00252158" w:rsidRPr="00324B03">
        <w:rPr>
          <w:rFonts w:ascii="Arial" w:hAnsi="Arial" w:cs="Arial"/>
          <w:szCs w:val="18"/>
        </w:rPr>
        <w:t xml:space="preserve"> wenst voor de werkzaamheden met betrekking tot </w:t>
      </w:r>
      <w:r w:rsidR="00741021" w:rsidRPr="00324B03">
        <w:rPr>
          <w:rFonts w:ascii="Arial" w:hAnsi="Arial" w:cs="Arial"/>
          <w:szCs w:val="18"/>
        </w:rPr>
        <w:t xml:space="preserve">het tot opdracht verkrijgen van </w:t>
      </w:r>
      <w:r w:rsidR="00252158" w:rsidRPr="00324B03">
        <w:rPr>
          <w:rFonts w:ascii="Arial" w:hAnsi="Arial" w:cs="Arial"/>
          <w:szCs w:val="18"/>
        </w:rPr>
        <w:t xml:space="preserve">bijzondere controleverklaringen per functie een opgave van de uurtarieven. </w:t>
      </w:r>
    </w:p>
    <w:p w14:paraId="12ABB95D" w14:textId="77777777" w:rsidR="00D25C4E" w:rsidRPr="00324B03" w:rsidRDefault="00D25C4E" w:rsidP="00726107">
      <w:pPr>
        <w:pStyle w:val="Eis11"/>
        <w:rPr>
          <w:szCs w:val="18"/>
        </w:rPr>
      </w:pPr>
    </w:p>
    <w:p w14:paraId="60F2CD9F" w14:textId="53E320D6" w:rsidR="00726107" w:rsidRPr="00324B03" w:rsidRDefault="00726107" w:rsidP="00726107">
      <w:pPr>
        <w:pStyle w:val="Eis11"/>
      </w:pPr>
      <w:r w:rsidRPr="00324B03">
        <w:rPr>
          <w:szCs w:val="18"/>
        </w:rPr>
        <w:t xml:space="preserve">U dient bij de uitwerking van deze wens </w:t>
      </w:r>
      <w:r w:rsidR="00906071" w:rsidRPr="00324B03">
        <w:rPr>
          <w:szCs w:val="18"/>
        </w:rPr>
        <w:t>Standaardformulier 3</w:t>
      </w:r>
      <w:r w:rsidRPr="00324B03">
        <w:rPr>
          <w:szCs w:val="18"/>
        </w:rPr>
        <w:t xml:space="preserve"> “Prijzentabel</w:t>
      </w:r>
      <w:r w:rsidR="003E54C7" w:rsidRPr="00324B03">
        <w:rPr>
          <w:szCs w:val="18"/>
        </w:rPr>
        <w:t>, tabblad Bijzondere controleverklaringen, onderdeel E</w:t>
      </w:r>
      <w:r w:rsidRPr="00324B03">
        <w:rPr>
          <w:szCs w:val="18"/>
        </w:rPr>
        <w:t>” te gebruiken. Het niet gebruiken van deze bijlage impliceert dat op dit onderdeel geen punten behaald kunnen worden.</w:t>
      </w:r>
      <w:r w:rsidRPr="00324B03">
        <w:t xml:space="preserve"> U dient deze bijlage volledig in te vullen, te laten ondertekenen door een rechtsgeldig daartoe bevoegde persoon en deze bijlage bij uw offerte te voegen.  </w:t>
      </w:r>
    </w:p>
    <w:p w14:paraId="5DC72660" w14:textId="77777777" w:rsidR="00252158" w:rsidRPr="00324B03" w:rsidRDefault="00726107" w:rsidP="003E54C7">
      <w:pPr>
        <w:pStyle w:val="Eis11"/>
      </w:pPr>
      <w:r w:rsidRPr="00324B03">
        <w:t>Noot: u dient bij het invullen van de bijlage “Prijzentabel” opgenomen instructies en de in dit document opgenomen eisen en aandachtspunten in acht te nemen. Het zelfstandig wijzigen van de “Prijzentabel” leidt tot uitsluiting van deze aanbesteding.</w:t>
      </w:r>
    </w:p>
    <w:p w14:paraId="3C181401" w14:textId="0ABA1C59" w:rsidR="00252158" w:rsidRPr="00324B03" w:rsidRDefault="00252158" w:rsidP="00252158">
      <w:pPr>
        <w:tabs>
          <w:tab w:val="left" w:pos="540"/>
        </w:tabs>
        <w:ind w:left="540" w:hanging="540"/>
        <w:rPr>
          <w:rFonts w:ascii="Arial" w:hAnsi="Arial" w:cs="Arial"/>
          <w:szCs w:val="18"/>
          <w:u w:val="single"/>
        </w:rPr>
      </w:pPr>
      <w:r w:rsidRPr="00324B03">
        <w:rPr>
          <w:rFonts w:ascii="Arial" w:hAnsi="Arial" w:cs="Arial"/>
          <w:szCs w:val="18"/>
          <w:u w:val="single"/>
        </w:rPr>
        <w:t xml:space="preserve">Beoordeling </w:t>
      </w:r>
      <w:r w:rsidR="001674B7" w:rsidRPr="00324B03">
        <w:rPr>
          <w:rFonts w:ascii="Arial" w:hAnsi="Arial" w:cs="Arial"/>
          <w:szCs w:val="18"/>
          <w:u w:val="single"/>
        </w:rPr>
        <w:t>wens 18</w:t>
      </w:r>
      <w:r w:rsidRPr="00324B03">
        <w:rPr>
          <w:rFonts w:ascii="Arial" w:hAnsi="Arial" w:cs="Arial"/>
          <w:szCs w:val="18"/>
          <w:u w:val="single"/>
        </w:rPr>
        <w:t>:</w:t>
      </w:r>
    </w:p>
    <w:p w14:paraId="02C4501F" w14:textId="6A7FCAAB" w:rsidR="00252158" w:rsidRPr="00324B03" w:rsidRDefault="00252158" w:rsidP="00252158">
      <w:pPr>
        <w:tabs>
          <w:tab w:val="left" w:pos="0"/>
        </w:tabs>
        <w:rPr>
          <w:rFonts w:ascii="Arial" w:hAnsi="Arial" w:cs="Arial"/>
          <w:szCs w:val="18"/>
        </w:rPr>
      </w:pPr>
      <w:r w:rsidRPr="00324B03">
        <w:rPr>
          <w:rFonts w:ascii="Arial" w:hAnsi="Arial" w:cs="Arial"/>
          <w:szCs w:val="18"/>
        </w:rPr>
        <w:lastRenderedPageBreak/>
        <w:t xml:space="preserve">Bij de beoordeling van de uitwerking van dit onderdeel van de </w:t>
      </w:r>
      <w:r w:rsidR="0012146C" w:rsidRPr="00324B03">
        <w:rPr>
          <w:rFonts w:ascii="Arial" w:hAnsi="Arial" w:cs="Arial"/>
          <w:szCs w:val="18"/>
        </w:rPr>
        <w:t>Inschrijving</w:t>
      </w:r>
      <w:r w:rsidRPr="00324B03">
        <w:rPr>
          <w:rFonts w:ascii="Arial" w:hAnsi="Arial" w:cs="Arial"/>
          <w:szCs w:val="18"/>
        </w:rPr>
        <w:t xml:space="preserve"> zal het b</w:t>
      </w:r>
      <w:r w:rsidR="00741021" w:rsidRPr="00324B03">
        <w:rPr>
          <w:rFonts w:ascii="Arial" w:hAnsi="Arial" w:cs="Arial"/>
          <w:szCs w:val="18"/>
        </w:rPr>
        <w:t xml:space="preserve">eoordelingsteam de hoogte van de ingeschreven som vaststellen. </w:t>
      </w:r>
      <w:r w:rsidRPr="00324B03">
        <w:rPr>
          <w:rFonts w:ascii="Arial" w:hAnsi="Arial" w:cs="Arial"/>
          <w:szCs w:val="18"/>
        </w:rPr>
        <w:t xml:space="preserve">Ten aanzien van de </w:t>
      </w:r>
      <w:r w:rsidR="00741021" w:rsidRPr="00324B03">
        <w:rPr>
          <w:rFonts w:ascii="Arial" w:hAnsi="Arial" w:cs="Arial"/>
          <w:szCs w:val="18"/>
        </w:rPr>
        <w:t xml:space="preserve">beoordeling van de </w:t>
      </w:r>
      <w:r w:rsidR="0012146C" w:rsidRPr="00324B03">
        <w:rPr>
          <w:rFonts w:ascii="Arial" w:hAnsi="Arial" w:cs="Arial"/>
          <w:szCs w:val="18"/>
        </w:rPr>
        <w:t>Inschrijving</w:t>
      </w:r>
      <w:r w:rsidR="001F74AA" w:rsidRPr="00324B03">
        <w:rPr>
          <w:rFonts w:ascii="Arial" w:hAnsi="Arial" w:cs="Arial"/>
          <w:szCs w:val="18"/>
        </w:rPr>
        <w:t>s</w:t>
      </w:r>
      <w:r w:rsidR="00741021" w:rsidRPr="00324B03">
        <w:rPr>
          <w:rFonts w:ascii="Arial" w:hAnsi="Arial" w:cs="Arial"/>
          <w:szCs w:val="18"/>
        </w:rPr>
        <w:t>som</w:t>
      </w:r>
      <w:r w:rsidRPr="00324B03">
        <w:rPr>
          <w:rFonts w:ascii="Arial" w:hAnsi="Arial" w:cs="Arial"/>
          <w:szCs w:val="18"/>
        </w:rPr>
        <w:t xml:space="preserve">, wordt verwezen </w:t>
      </w:r>
      <w:r w:rsidR="00D25C4E" w:rsidRPr="00324B03">
        <w:rPr>
          <w:rFonts w:ascii="Arial" w:hAnsi="Arial" w:cs="Arial"/>
          <w:szCs w:val="18"/>
        </w:rPr>
        <w:t>naar paragraaf 6.</w:t>
      </w:r>
      <w:r w:rsidR="00324B03" w:rsidRPr="00324B03">
        <w:rPr>
          <w:rFonts w:ascii="Arial" w:hAnsi="Arial" w:cs="Arial"/>
          <w:szCs w:val="18"/>
        </w:rPr>
        <w:t>3</w:t>
      </w:r>
      <w:r w:rsidRPr="00324B03">
        <w:rPr>
          <w:rFonts w:ascii="Arial" w:hAnsi="Arial" w:cs="Arial"/>
          <w:szCs w:val="18"/>
        </w:rPr>
        <w:t xml:space="preserve"> </w:t>
      </w:r>
      <w:r w:rsidR="00A8700D">
        <w:rPr>
          <w:rFonts w:ascii="Arial" w:hAnsi="Arial" w:cs="Arial"/>
          <w:szCs w:val="18"/>
        </w:rPr>
        <w:t>in het Beschrijvend document.</w:t>
      </w:r>
    </w:p>
    <w:p w14:paraId="40425C00" w14:textId="77777777" w:rsidR="00252158" w:rsidRPr="00324B03" w:rsidRDefault="00252158" w:rsidP="00252158">
      <w:pPr>
        <w:tabs>
          <w:tab w:val="left" w:pos="0"/>
        </w:tabs>
        <w:rPr>
          <w:rFonts w:ascii="Arial" w:hAnsi="Arial" w:cs="Arial"/>
          <w:szCs w:val="18"/>
        </w:rPr>
      </w:pPr>
    </w:p>
    <w:p w14:paraId="4CD04252" w14:textId="1E5F491B" w:rsidR="00C93DA2" w:rsidRPr="00252158" w:rsidRDefault="00C93DA2" w:rsidP="00C93DA2">
      <w:pPr>
        <w:pStyle w:val="Eis11"/>
      </w:pPr>
      <w:r w:rsidRPr="00324B03">
        <w:rPr>
          <w:szCs w:val="18"/>
        </w:rPr>
        <w:t xml:space="preserve">U kunt </w:t>
      </w:r>
      <w:r w:rsidRPr="00324B03">
        <w:rPr>
          <w:b/>
          <w:szCs w:val="18"/>
        </w:rPr>
        <w:t xml:space="preserve">maximaal </w:t>
      </w:r>
      <w:r w:rsidR="00DA4272" w:rsidRPr="00324B03">
        <w:rPr>
          <w:b/>
          <w:szCs w:val="18"/>
        </w:rPr>
        <w:t>7</w:t>
      </w:r>
      <w:r w:rsidR="003E54C7" w:rsidRPr="00324B03">
        <w:rPr>
          <w:b/>
          <w:szCs w:val="18"/>
        </w:rPr>
        <w:t>0</w:t>
      </w:r>
      <w:r w:rsidRPr="00324B03">
        <w:rPr>
          <w:b/>
          <w:szCs w:val="18"/>
        </w:rPr>
        <w:t xml:space="preserve"> punten</w:t>
      </w:r>
      <w:r w:rsidRPr="00324B03">
        <w:rPr>
          <w:szCs w:val="18"/>
        </w:rPr>
        <w:t xml:space="preserve"> behalen bij</w:t>
      </w:r>
      <w:r w:rsidRPr="00324B03">
        <w:t xml:space="preserve"> deze wens.</w:t>
      </w:r>
      <w:bookmarkEnd w:id="3"/>
    </w:p>
    <w:sectPr w:rsidR="00C93DA2" w:rsidRPr="00252158" w:rsidSect="00247C8B">
      <w:headerReference w:type="default" r:id="rId16"/>
      <w:footerReference w:type="default" r:id="rId17"/>
      <w:headerReference w:type="first" r:id="rId18"/>
      <w:footerReference w:type="first" r:id="rId19"/>
      <w:type w:val="continuous"/>
      <w:pgSz w:w="11906" w:h="16838" w:code="9"/>
      <w:pgMar w:top="2398" w:right="2186" w:bottom="1077" w:left="1559" w:header="2398" w:footer="561" w:gutter="0"/>
      <w:pgNumType w:start="1"/>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 w:author="Nederhand, Lex" w:date="2021-09-27T15:51:00Z" w:initials="NL">
    <w:p w14:paraId="4056E726" w14:textId="5293CE53" w:rsidR="00443BB3" w:rsidRDefault="00443BB3" w:rsidP="00B02D46">
      <w:pPr>
        <w:pStyle w:val="Tekstopmerking"/>
      </w:pPr>
      <w:r>
        <w:rPr>
          <w:rStyle w:val="Verwijzingopmerking"/>
        </w:rPr>
        <w:annotationRef/>
      </w:r>
      <w:r>
        <w:t>standaardtekst met verwijzing naar Standaardformulier 2</w:t>
      </w:r>
    </w:p>
  </w:comment>
  <w:comment w:id="8" w:author="Nederhand, Lex" w:date="2021-10-22T12:23:00Z" w:initials="NL">
    <w:p w14:paraId="61092785" w14:textId="0E9CB9A0" w:rsidR="00851F69" w:rsidRDefault="00851F69" w:rsidP="00B02D46">
      <w:pPr>
        <w:pStyle w:val="Tekstopmerking"/>
      </w:pPr>
      <w:r>
        <w:rPr>
          <w:rStyle w:val="Verwijzingopmerking"/>
        </w:rPr>
        <w:annotationRef/>
      </w:r>
      <w:r>
        <w:t>in laatste fase bij afronding diverse documenten.</w:t>
      </w:r>
    </w:p>
  </w:comment>
  <w:comment w:id="9" w:author="Nederhand, Lex" w:date="2021-10-22T12:24:00Z" w:initials="NL">
    <w:p w14:paraId="4FABE943" w14:textId="1120A0B6" w:rsidR="00851F69" w:rsidRDefault="00851F69" w:rsidP="00B02D46">
      <w:pPr>
        <w:pStyle w:val="Tekstopmerking"/>
      </w:pPr>
      <w:r>
        <w:rPr>
          <w:rStyle w:val="Verwijzingopmerking"/>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056E726" w15:done="0"/>
  <w15:commentEx w15:paraId="61092785" w15:paraIdParent="4056E726" w15:done="0"/>
  <w15:commentEx w15:paraId="4FABE943" w15:paraIdParent="4056E72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FC6711" w16cex:dateUtc="2021-09-27T13:51:00Z"/>
  <w16cex:commentExtensible w16cex:durableId="251D2BC8" w16cex:dateUtc="2021-10-22T10:23:00Z"/>
  <w16cex:commentExtensible w16cex:durableId="251D2BE8" w16cex:dateUtc="2021-10-22T10: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056E726" w16cid:durableId="24FC6711"/>
  <w16cid:commentId w16cid:paraId="61092785" w16cid:durableId="251D2BC8"/>
  <w16cid:commentId w16cid:paraId="4FABE943" w16cid:durableId="251D2BE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9C0C99" w14:textId="77777777" w:rsidR="00C941BF" w:rsidRDefault="00C941BF">
      <w:r>
        <w:separator/>
      </w:r>
    </w:p>
    <w:p w14:paraId="679C4882" w14:textId="77777777" w:rsidR="00C941BF" w:rsidRDefault="00C941BF"/>
    <w:p w14:paraId="71969809" w14:textId="77777777" w:rsidR="00C941BF" w:rsidRDefault="00C941BF"/>
  </w:endnote>
  <w:endnote w:type="continuationSeparator" w:id="0">
    <w:p w14:paraId="57063502" w14:textId="77777777" w:rsidR="00C941BF" w:rsidRDefault="00C941BF">
      <w:r>
        <w:continuationSeparator/>
      </w:r>
    </w:p>
    <w:p w14:paraId="242C7DAC" w14:textId="77777777" w:rsidR="00C941BF" w:rsidRDefault="00C941BF"/>
    <w:p w14:paraId="59DDF132" w14:textId="77777777" w:rsidR="00C941BF" w:rsidRDefault="00C941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KIX Barcode">
    <w:altName w:val="Courier New"/>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grofont">
    <w:altName w:val="Franklin Gothic Medium"/>
    <w:panose1 w:val="00000000000000000000"/>
    <w:charset w:val="00"/>
    <w:family w:val="swiss"/>
    <w:notTrueType/>
    <w:pitch w:val="default"/>
    <w:sig w:usb0="00000003" w:usb1="00000000" w:usb2="00000000" w:usb3="00000000" w:csb0="00000001" w:csb1="00000000"/>
  </w:font>
  <w:font w:name="Univers">
    <w:charset w:val="00"/>
    <w:family w:val="swiss"/>
    <w:pitch w:val="variable"/>
    <w:sig w:usb0="80000287" w:usb1="00000000" w:usb2="00000000" w:usb3="00000000" w:csb0="0000000F" w:csb1="00000000"/>
  </w:font>
  <w:font w:name="MS Mincho">
    <w:altName w:val="ＭＳ 明朝"/>
    <w:panose1 w:val="02020609040205080304"/>
    <w:charset w:val="80"/>
    <w:family w:val="modern"/>
    <w:pitch w:val="fixed"/>
    <w:sig w:usb0="E00002FF" w:usb1="6AC7FDFB" w:usb2="08000012" w:usb3="00000000" w:csb0="0002009F" w:csb1="00000000"/>
  </w:font>
  <w:font w:name="CJEOD L+ Times New Roman PSMT">
    <w:altName w:val="Cambria"/>
    <w:panose1 w:val="00000000000000000000"/>
    <w:charset w:val="00"/>
    <w:family w:val="roman"/>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Verdana-Bold">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1E0A7" w14:textId="77777777" w:rsidR="00C26D50" w:rsidRPr="00BC3B53" w:rsidRDefault="00C26D50" w:rsidP="008C356D">
    <w:pPr>
      <w:pStyle w:val="Voettekst"/>
      <w:spacing w:line="240" w:lineRule="auto"/>
      <w:rPr>
        <w:sz w:val="2"/>
        <w:szCs w:val="2"/>
      </w:rPr>
    </w:pPr>
  </w:p>
  <w:tbl>
    <w:tblPr>
      <w:tblW w:w="9757" w:type="dxa"/>
      <w:tblLayout w:type="fixed"/>
      <w:tblCellMar>
        <w:left w:w="0" w:type="dxa"/>
        <w:right w:w="0" w:type="dxa"/>
      </w:tblCellMar>
      <w:tblLook w:val="0000" w:firstRow="0" w:lastRow="0" w:firstColumn="0" w:lastColumn="0" w:noHBand="0" w:noVBand="0"/>
    </w:tblPr>
    <w:tblGrid>
      <w:gridCol w:w="7601"/>
      <w:gridCol w:w="2156"/>
    </w:tblGrid>
    <w:tr w:rsidR="00C26D50" w14:paraId="17494932" w14:textId="77777777">
      <w:trPr>
        <w:trHeight w:hRule="exact" w:val="240"/>
      </w:trPr>
      <w:tc>
        <w:tcPr>
          <w:tcW w:w="7601" w:type="dxa"/>
          <w:shd w:val="clear" w:color="auto" w:fill="auto"/>
        </w:tcPr>
        <w:p w14:paraId="7F740C5A" w14:textId="77777777" w:rsidR="00C26D50" w:rsidRDefault="00C26D50" w:rsidP="003F1F6B"/>
      </w:tc>
      <w:tc>
        <w:tcPr>
          <w:tcW w:w="2156" w:type="dxa"/>
        </w:tcPr>
        <w:p w14:paraId="220AE6E9" w14:textId="0DE45829" w:rsidR="00C26D50" w:rsidRPr="00645414" w:rsidRDefault="00C26D50" w:rsidP="00645414">
          <w:pPr>
            <w:pStyle w:val="Huisstijl-Paginanummering"/>
            <w:rPr>
              <w:noProof w:val="0"/>
            </w:rPr>
          </w:pPr>
          <w:r>
            <w:rPr>
              <w:noProof w:val="0"/>
            </w:rPr>
            <w:t>Pagina</w:t>
          </w:r>
          <w:r w:rsidRPr="00645414">
            <w:rPr>
              <w:noProof w:val="0"/>
            </w:rPr>
            <w:t xml:space="preserve"> </w:t>
          </w:r>
          <w:r w:rsidRPr="00645414">
            <w:rPr>
              <w:noProof w:val="0"/>
            </w:rPr>
            <w:fldChar w:fldCharType="begin"/>
          </w:r>
          <w:r w:rsidRPr="00645414">
            <w:rPr>
              <w:noProof w:val="0"/>
            </w:rPr>
            <w:instrText xml:space="preserve"> PAGE   \* MERGEFORMAT </w:instrText>
          </w:r>
          <w:r w:rsidRPr="00645414">
            <w:rPr>
              <w:noProof w:val="0"/>
            </w:rPr>
            <w:fldChar w:fldCharType="separate"/>
          </w:r>
          <w:r w:rsidR="00F34CC1">
            <w:t>73</w:t>
          </w:r>
          <w:r w:rsidRPr="00645414">
            <w:rPr>
              <w:noProof w:val="0"/>
            </w:rPr>
            <w:fldChar w:fldCharType="end"/>
          </w:r>
          <w:r w:rsidRPr="00645414">
            <w:rPr>
              <w:noProof w:val="0"/>
            </w:rPr>
            <w:t xml:space="preserve"> </w:t>
          </w:r>
          <w:r>
            <w:rPr>
              <w:noProof w:val="0"/>
            </w:rPr>
            <w:t>van</w:t>
          </w:r>
          <w:r w:rsidRPr="00645414">
            <w:rPr>
              <w:noProof w:val="0"/>
            </w:rPr>
            <w:t xml:space="preserve"> </w:t>
          </w:r>
          <w:r w:rsidRPr="00645414">
            <w:rPr>
              <w:noProof w:val="0"/>
            </w:rPr>
            <w:fldChar w:fldCharType="begin"/>
          </w:r>
          <w:r w:rsidRPr="00645414">
            <w:rPr>
              <w:noProof w:val="0"/>
            </w:rPr>
            <w:instrText xml:space="preserve"> SECTIONPAGES   \* MERGEFORMAT </w:instrText>
          </w:r>
          <w:r w:rsidRPr="00645414">
            <w:rPr>
              <w:noProof w:val="0"/>
            </w:rPr>
            <w:fldChar w:fldCharType="separate"/>
          </w:r>
          <w:r w:rsidR="00A8700D">
            <w:t>9</w:t>
          </w:r>
          <w:r w:rsidRPr="00645414">
            <w:rPr>
              <w:noProof w:val="0"/>
            </w:rPr>
            <w:fldChar w:fldCharType="end"/>
          </w:r>
        </w:p>
      </w:tc>
    </w:tr>
  </w:tbl>
  <w:p w14:paraId="7189C0C1" w14:textId="77777777" w:rsidR="00C26D50" w:rsidRPr="00BC3B53" w:rsidRDefault="00C26D50" w:rsidP="00BC3B53">
    <w:pPr>
      <w:pStyle w:val="Voettekst"/>
      <w:spacing w:line="240" w:lineRule="auto"/>
      <w:rPr>
        <w:sz w:val="2"/>
        <w:szCs w:val="2"/>
      </w:rPr>
    </w:pPr>
  </w:p>
  <w:p w14:paraId="4CB491CA" w14:textId="77777777" w:rsidR="00C26D50" w:rsidRDefault="00C26D5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71" w:type="dxa"/>
      <w:tblLayout w:type="fixed"/>
      <w:tblCellMar>
        <w:left w:w="0" w:type="dxa"/>
        <w:right w:w="0" w:type="dxa"/>
      </w:tblCellMar>
      <w:tblLook w:val="0000" w:firstRow="0" w:lastRow="0" w:firstColumn="0" w:lastColumn="0" w:noHBand="0" w:noVBand="0"/>
    </w:tblPr>
    <w:tblGrid>
      <w:gridCol w:w="7601"/>
      <w:gridCol w:w="2170"/>
    </w:tblGrid>
    <w:tr w:rsidR="00C26D50" w14:paraId="184DB5BB" w14:textId="77777777">
      <w:trPr>
        <w:trHeight w:hRule="exact" w:val="240"/>
      </w:trPr>
      <w:tc>
        <w:tcPr>
          <w:tcW w:w="7601" w:type="dxa"/>
          <w:shd w:val="clear" w:color="auto" w:fill="auto"/>
        </w:tcPr>
        <w:p w14:paraId="36D6F06D" w14:textId="77777777" w:rsidR="00C26D50" w:rsidRDefault="00C26D50" w:rsidP="008C356D"/>
      </w:tc>
      <w:tc>
        <w:tcPr>
          <w:tcW w:w="2170" w:type="dxa"/>
        </w:tcPr>
        <w:p w14:paraId="6ED263DB" w14:textId="0FCFA0F2" w:rsidR="00C26D50" w:rsidRPr="00ED539E" w:rsidRDefault="00C26D50" w:rsidP="00ED539E">
          <w:pPr>
            <w:pStyle w:val="Huisstijl-Paginanummering"/>
            <w:rPr>
              <w:noProof w:val="0"/>
            </w:rPr>
          </w:pPr>
          <w:r>
            <w:rPr>
              <w:noProof w:val="0"/>
            </w:rPr>
            <w:t>Pagina</w:t>
          </w:r>
          <w:r w:rsidRPr="00645414">
            <w:rPr>
              <w:noProof w:val="0"/>
            </w:rPr>
            <w:t xml:space="preserve"> </w:t>
          </w:r>
          <w:r w:rsidRPr="00645414">
            <w:rPr>
              <w:noProof w:val="0"/>
            </w:rPr>
            <w:fldChar w:fldCharType="begin"/>
          </w:r>
          <w:r w:rsidRPr="00645414">
            <w:rPr>
              <w:noProof w:val="0"/>
            </w:rPr>
            <w:instrText xml:space="preserve"> PAGE   \* MERGEFORMAT </w:instrText>
          </w:r>
          <w:r w:rsidRPr="00645414">
            <w:rPr>
              <w:noProof w:val="0"/>
            </w:rPr>
            <w:fldChar w:fldCharType="separate"/>
          </w:r>
          <w:r w:rsidR="00F34CC1">
            <w:t>1</w:t>
          </w:r>
          <w:r w:rsidRPr="00645414">
            <w:rPr>
              <w:noProof w:val="0"/>
            </w:rPr>
            <w:fldChar w:fldCharType="end"/>
          </w:r>
          <w:r w:rsidRPr="00ED539E">
            <w:rPr>
              <w:rStyle w:val="Huisstijl-GegevenCharChar"/>
              <w:noProof w:val="0"/>
            </w:rPr>
            <w:t xml:space="preserve"> </w:t>
          </w:r>
          <w:r>
            <w:rPr>
              <w:noProof w:val="0"/>
            </w:rPr>
            <w:t>van</w:t>
          </w:r>
          <w:r w:rsidRPr="00ED539E">
            <w:rPr>
              <w:noProof w:val="0"/>
            </w:rPr>
            <w:t xml:space="preserve"> </w:t>
          </w:r>
          <w:r w:rsidRPr="00ED539E">
            <w:rPr>
              <w:noProof w:val="0"/>
            </w:rPr>
            <w:fldChar w:fldCharType="begin"/>
          </w:r>
          <w:r w:rsidRPr="00ED539E">
            <w:rPr>
              <w:noProof w:val="0"/>
            </w:rPr>
            <w:instrText xml:space="preserve"> SECTIONPAGES   \* MERGEFORMAT </w:instrText>
          </w:r>
          <w:r w:rsidRPr="00ED539E">
            <w:rPr>
              <w:noProof w:val="0"/>
            </w:rPr>
            <w:fldChar w:fldCharType="separate"/>
          </w:r>
          <w:r w:rsidR="00A8700D">
            <w:t>9</w:t>
          </w:r>
          <w:r w:rsidRPr="00ED539E">
            <w:rPr>
              <w:noProof w:val="0"/>
            </w:rPr>
            <w:fldChar w:fldCharType="end"/>
          </w:r>
        </w:p>
      </w:tc>
    </w:tr>
  </w:tbl>
  <w:p w14:paraId="7841936F" w14:textId="77777777" w:rsidR="00C26D50" w:rsidRPr="00BC3B53" w:rsidRDefault="00C26D50" w:rsidP="008C356D">
    <w:pPr>
      <w:pStyle w:val="Voettekst"/>
      <w:spacing w:line="240" w:lineRule="auto"/>
      <w:rPr>
        <w:sz w:val="2"/>
        <w:szCs w:val="2"/>
      </w:rPr>
    </w:pPr>
  </w:p>
  <w:p w14:paraId="06C1F4A0" w14:textId="77777777" w:rsidR="00C26D50" w:rsidRPr="00BC3B53" w:rsidRDefault="00C26D50" w:rsidP="00023E9A">
    <w:pPr>
      <w:pStyle w:val="Voettekst"/>
      <w:spacing w:line="240" w:lineRule="auto"/>
      <w:rPr>
        <w:sz w:val="2"/>
        <w:szCs w:val="2"/>
      </w:rPr>
    </w:pPr>
  </w:p>
  <w:p w14:paraId="59D255CC" w14:textId="77777777" w:rsidR="00C26D50" w:rsidRDefault="00C26D5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1BF495" w14:textId="77777777" w:rsidR="00C941BF" w:rsidRDefault="00C941BF">
      <w:r>
        <w:separator/>
      </w:r>
    </w:p>
    <w:p w14:paraId="5782EBBE" w14:textId="77777777" w:rsidR="00C941BF" w:rsidRDefault="00C941BF"/>
    <w:p w14:paraId="549ABC5A" w14:textId="77777777" w:rsidR="00C941BF" w:rsidRDefault="00C941BF"/>
  </w:footnote>
  <w:footnote w:type="continuationSeparator" w:id="0">
    <w:p w14:paraId="4BFF4516" w14:textId="77777777" w:rsidR="00C941BF" w:rsidRDefault="00C941BF">
      <w:r>
        <w:continuationSeparator/>
      </w:r>
    </w:p>
    <w:p w14:paraId="1B0A394E" w14:textId="77777777" w:rsidR="00C941BF" w:rsidRDefault="00C941BF"/>
    <w:p w14:paraId="724536C8" w14:textId="77777777" w:rsidR="00C941BF" w:rsidRDefault="00C941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C03B6" w14:textId="77777777" w:rsidR="00C26D50" w:rsidRDefault="00C26D50" w:rsidP="008C356D">
    <w:pPr>
      <w:pStyle w:val="Koptekst"/>
      <w:rPr>
        <w:rFonts w:cs="Verdana-Bold"/>
        <w:b/>
        <w:bCs/>
        <w:smallCaps/>
        <w:szCs w:val="18"/>
      </w:rPr>
    </w:pPr>
  </w:p>
  <w:p w14:paraId="33274B90" w14:textId="77777777" w:rsidR="00C26D50" w:rsidRDefault="00C26D50" w:rsidP="008C356D"/>
  <w:p w14:paraId="058AA31D" w14:textId="77777777" w:rsidR="00C26D50" w:rsidRPr="00740712" w:rsidRDefault="00C26D50" w:rsidP="008C356D"/>
  <w:p w14:paraId="32A0542C" w14:textId="77777777" w:rsidR="00C26D50" w:rsidRPr="00217880" w:rsidRDefault="00C26D50" w:rsidP="008C356D">
    <w:pPr>
      <w:spacing w:line="0" w:lineRule="atLeast"/>
      <w:rPr>
        <w:sz w:val="2"/>
        <w:szCs w:val="2"/>
      </w:rPr>
    </w:pPr>
  </w:p>
  <w:p w14:paraId="4BC9DE25" w14:textId="77777777" w:rsidR="00C26D50" w:rsidRPr="00217880" w:rsidRDefault="00C26D50" w:rsidP="004F44C2">
    <w:pPr>
      <w:spacing w:line="0" w:lineRule="atLeast"/>
      <w:rPr>
        <w:sz w:val="2"/>
        <w:szCs w:val="2"/>
      </w:rPr>
    </w:pPr>
  </w:p>
  <w:p w14:paraId="1A5C1A32" w14:textId="77777777" w:rsidR="00C26D50" w:rsidRDefault="00C26D5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B180D" w14:textId="77777777" w:rsidR="00C26D50" w:rsidRDefault="00C26D50" w:rsidP="00764A72">
    <w:pPr>
      <w:framePr w:w="6340" w:h="2750" w:hRule="exact" w:hSpace="180" w:wrap="around" w:vAnchor="page" w:hAnchor="text" w:x="3873" w:y="-70"/>
    </w:pPr>
  </w:p>
  <w:p w14:paraId="2DD6634C" w14:textId="77777777" w:rsidR="00C26D50" w:rsidRDefault="00C26D50" w:rsidP="009B0138">
    <w:pPr>
      <w:pStyle w:val="Koptekst"/>
    </w:pPr>
  </w:p>
  <w:p w14:paraId="14AC1368" w14:textId="77777777" w:rsidR="00C26D50" w:rsidRPr="00BC4AE3" w:rsidRDefault="00C26D50" w:rsidP="00BC4AE3">
    <w:pPr>
      <w:pStyle w:val="Koptekst"/>
    </w:pPr>
  </w:p>
  <w:p w14:paraId="28714A7C" w14:textId="77777777" w:rsidR="00C26D50" w:rsidRDefault="00C26D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E2B90"/>
    <w:multiLevelType w:val="hybridMultilevel"/>
    <w:tmpl w:val="EDC2CB74"/>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11B1CB4"/>
    <w:multiLevelType w:val="hybridMultilevel"/>
    <w:tmpl w:val="D0BE8A66"/>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1B35DC5"/>
    <w:multiLevelType w:val="hybridMultilevel"/>
    <w:tmpl w:val="292E3E68"/>
    <w:lvl w:ilvl="0" w:tplc="5A12BFD0">
      <w:start w:val="2"/>
      <w:numFmt w:val="bullet"/>
      <w:lvlText w:val="-"/>
      <w:lvlJc w:val="left"/>
      <w:pPr>
        <w:tabs>
          <w:tab w:val="num" w:pos="1065"/>
        </w:tabs>
        <w:ind w:left="1065" w:hanging="705"/>
      </w:pPr>
      <w:rPr>
        <w:rFonts w:ascii="Helvetica" w:eastAsia="Times New Roman" w:hAnsi="Helvetica" w:cs="Helvetica"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97476F"/>
    <w:multiLevelType w:val="multilevel"/>
    <w:tmpl w:val="45624E82"/>
    <w:lvl w:ilvl="0">
      <w:start w:val="1"/>
      <w:numFmt w:val="decimal"/>
      <w:pStyle w:val="Kop1"/>
      <w:lvlText w:val="%1 "/>
      <w:lvlJc w:val="left"/>
      <w:pPr>
        <w:tabs>
          <w:tab w:val="num" w:pos="431"/>
        </w:tabs>
        <w:ind w:left="431" w:hanging="431"/>
      </w:pPr>
      <w:rPr>
        <w:rFonts w:ascii="Arial" w:hAnsi="Arial" w:cs="Arial" w:hint="default"/>
        <w:b/>
        <w:i w:val="0"/>
        <w:sz w:val="24"/>
        <w:szCs w:val="24"/>
      </w:rPr>
    </w:lvl>
    <w:lvl w:ilvl="1">
      <w:start w:val="1"/>
      <w:numFmt w:val="decimal"/>
      <w:pStyle w:val="Kop2"/>
      <w:lvlText w:val="%1.%2"/>
      <w:lvlJc w:val="left"/>
      <w:pPr>
        <w:tabs>
          <w:tab w:val="num" w:pos="1568"/>
        </w:tabs>
        <w:ind w:left="1568" w:hanging="576"/>
      </w:pPr>
      <w:rPr>
        <w:rFonts w:hint="default"/>
        <w:i w:val="0"/>
        <w:color w:val="auto"/>
      </w:rPr>
    </w:lvl>
    <w:lvl w:ilvl="2">
      <w:start w:val="1"/>
      <w:numFmt w:val="decimal"/>
      <w:pStyle w:val="Kop3"/>
      <w:lvlText w:val="%1.%2.%3"/>
      <w:lvlJc w:val="left"/>
      <w:pPr>
        <w:tabs>
          <w:tab w:val="num" w:pos="720"/>
        </w:tabs>
        <w:ind w:left="720" w:hanging="720"/>
      </w:pPr>
      <w:rPr>
        <w:rFonts w:hint="default"/>
        <w:i w:val="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4" w15:restartNumberingAfterBreak="0">
    <w:nsid w:val="05F83D4A"/>
    <w:multiLevelType w:val="hybridMultilevel"/>
    <w:tmpl w:val="F46436E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4A6BA9"/>
    <w:multiLevelType w:val="multilevel"/>
    <w:tmpl w:val="026C4D0C"/>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A4120A4"/>
    <w:multiLevelType w:val="hybridMultilevel"/>
    <w:tmpl w:val="1D8E1FCE"/>
    <w:lvl w:ilvl="0" w:tplc="1EDC355A">
      <w:start w:val="1"/>
      <w:numFmt w:val="bullet"/>
      <w:pStyle w:val="Lijstopsomteken"/>
      <w:lvlText w:val="•"/>
      <w:lvlJc w:val="left"/>
      <w:pPr>
        <w:tabs>
          <w:tab w:val="num" w:pos="227"/>
        </w:tabs>
        <w:ind w:left="227" w:hanging="227"/>
      </w:pPr>
      <w:rPr>
        <w:rFonts w:ascii="Verdana" w:hAnsi="Verdana" w:hint="default"/>
        <w:sz w:val="18"/>
        <w:szCs w:val="18"/>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9C70FD"/>
    <w:multiLevelType w:val="hybridMultilevel"/>
    <w:tmpl w:val="B024DD84"/>
    <w:lvl w:ilvl="0" w:tplc="04130001">
      <w:start w:val="1"/>
      <w:numFmt w:val="bullet"/>
      <w:lvlText w:val=""/>
      <w:lvlJc w:val="left"/>
      <w:pPr>
        <w:ind w:left="814" w:hanging="360"/>
      </w:pPr>
      <w:rPr>
        <w:rFonts w:ascii="Symbol" w:hAnsi="Symbol" w:hint="default"/>
      </w:rPr>
    </w:lvl>
    <w:lvl w:ilvl="1" w:tplc="04130003" w:tentative="1">
      <w:start w:val="1"/>
      <w:numFmt w:val="bullet"/>
      <w:lvlText w:val="o"/>
      <w:lvlJc w:val="left"/>
      <w:pPr>
        <w:ind w:left="1534" w:hanging="360"/>
      </w:pPr>
      <w:rPr>
        <w:rFonts w:ascii="Courier New" w:hAnsi="Courier New" w:cs="Courier New" w:hint="default"/>
      </w:rPr>
    </w:lvl>
    <w:lvl w:ilvl="2" w:tplc="04130005" w:tentative="1">
      <w:start w:val="1"/>
      <w:numFmt w:val="bullet"/>
      <w:lvlText w:val=""/>
      <w:lvlJc w:val="left"/>
      <w:pPr>
        <w:ind w:left="2254" w:hanging="360"/>
      </w:pPr>
      <w:rPr>
        <w:rFonts w:ascii="Wingdings" w:hAnsi="Wingdings" w:hint="default"/>
      </w:rPr>
    </w:lvl>
    <w:lvl w:ilvl="3" w:tplc="04130001" w:tentative="1">
      <w:start w:val="1"/>
      <w:numFmt w:val="bullet"/>
      <w:lvlText w:val=""/>
      <w:lvlJc w:val="left"/>
      <w:pPr>
        <w:ind w:left="2974" w:hanging="360"/>
      </w:pPr>
      <w:rPr>
        <w:rFonts w:ascii="Symbol" w:hAnsi="Symbol" w:hint="default"/>
      </w:rPr>
    </w:lvl>
    <w:lvl w:ilvl="4" w:tplc="04130003" w:tentative="1">
      <w:start w:val="1"/>
      <w:numFmt w:val="bullet"/>
      <w:lvlText w:val="o"/>
      <w:lvlJc w:val="left"/>
      <w:pPr>
        <w:ind w:left="3694" w:hanging="360"/>
      </w:pPr>
      <w:rPr>
        <w:rFonts w:ascii="Courier New" w:hAnsi="Courier New" w:cs="Courier New" w:hint="default"/>
      </w:rPr>
    </w:lvl>
    <w:lvl w:ilvl="5" w:tplc="04130005" w:tentative="1">
      <w:start w:val="1"/>
      <w:numFmt w:val="bullet"/>
      <w:lvlText w:val=""/>
      <w:lvlJc w:val="left"/>
      <w:pPr>
        <w:ind w:left="4414" w:hanging="360"/>
      </w:pPr>
      <w:rPr>
        <w:rFonts w:ascii="Wingdings" w:hAnsi="Wingdings" w:hint="default"/>
      </w:rPr>
    </w:lvl>
    <w:lvl w:ilvl="6" w:tplc="04130001" w:tentative="1">
      <w:start w:val="1"/>
      <w:numFmt w:val="bullet"/>
      <w:lvlText w:val=""/>
      <w:lvlJc w:val="left"/>
      <w:pPr>
        <w:ind w:left="5134" w:hanging="360"/>
      </w:pPr>
      <w:rPr>
        <w:rFonts w:ascii="Symbol" w:hAnsi="Symbol" w:hint="default"/>
      </w:rPr>
    </w:lvl>
    <w:lvl w:ilvl="7" w:tplc="04130003" w:tentative="1">
      <w:start w:val="1"/>
      <w:numFmt w:val="bullet"/>
      <w:lvlText w:val="o"/>
      <w:lvlJc w:val="left"/>
      <w:pPr>
        <w:ind w:left="5854" w:hanging="360"/>
      </w:pPr>
      <w:rPr>
        <w:rFonts w:ascii="Courier New" w:hAnsi="Courier New" w:cs="Courier New" w:hint="default"/>
      </w:rPr>
    </w:lvl>
    <w:lvl w:ilvl="8" w:tplc="04130005" w:tentative="1">
      <w:start w:val="1"/>
      <w:numFmt w:val="bullet"/>
      <w:lvlText w:val=""/>
      <w:lvlJc w:val="left"/>
      <w:pPr>
        <w:ind w:left="6574" w:hanging="360"/>
      </w:pPr>
      <w:rPr>
        <w:rFonts w:ascii="Wingdings" w:hAnsi="Wingdings" w:hint="default"/>
      </w:rPr>
    </w:lvl>
  </w:abstractNum>
  <w:abstractNum w:abstractNumId="8" w15:restartNumberingAfterBreak="0">
    <w:nsid w:val="1A3520CF"/>
    <w:multiLevelType w:val="multilevel"/>
    <w:tmpl w:val="884A2386"/>
    <w:lvl w:ilvl="0">
      <w:start w:val="1"/>
      <w:numFmt w:val="decimal"/>
      <w:pStyle w:val="Bullet01Num"/>
      <w:lvlText w:val="(%1)"/>
      <w:lvlJc w:val="left"/>
      <w:pPr>
        <w:tabs>
          <w:tab w:val="num" w:pos="1417"/>
        </w:tabs>
        <w:ind w:left="1417" w:hanging="709"/>
      </w:pPr>
      <w:rPr>
        <w:rFonts w:hint="default"/>
      </w:rPr>
    </w:lvl>
    <w:lvl w:ilvl="1">
      <w:start w:val="1"/>
      <w:numFmt w:val="lowerLetter"/>
      <w:lvlText w:val="%2)"/>
      <w:lvlJc w:val="left"/>
      <w:pPr>
        <w:tabs>
          <w:tab w:val="num" w:pos="2124"/>
        </w:tabs>
        <w:ind w:left="2124" w:hanging="708"/>
      </w:pPr>
      <w:rPr>
        <w:rFonts w:hint="default"/>
      </w:rPr>
    </w:lvl>
    <w:lvl w:ilvl="2">
      <w:start w:val="1"/>
      <w:numFmt w:val="decimal"/>
      <w:pStyle w:val="Bullet03Num"/>
      <w:lvlText w:val="%3)"/>
      <w:lvlJc w:val="left"/>
      <w:pPr>
        <w:tabs>
          <w:tab w:val="num" w:pos="2409"/>
        </w:tabs>
        <w:ind w:left="2409" w:hanging="285"/>
      </w:pPr>
      <w:rPr>
        <w:rFonts w:hint="default"/>
      </w:rPr>
    </w:lvl>
    <w:lvl w:ilvl="3">
      <w:start w:val="1"/>
      <w:numFmt w:val="upperRoman"/>
      <w:lvlText w:val="%4)"/>
      <w:lvlJc w:val="left"/>
      <w:pPr>
        <w:tabs>
          <w:tab w:val="num" w:pos="708"/>
        </w:tabs>
        <w:ind w:left="3540" w:hanging="708"/>
      </w:pPr>
      <w:rPr>
        <w:rFonts w:hint="default"/>
      </w:rPr>
    </w:lvl>
    <w:lvl w:ilvl="4">
      <w:start w:val="1"/>
      <w:numFmt w:val="decimal"/>
      <w:lvlText w:val="(%5)"/>
      <w:lvlJc w:val="left"/>
      <w:pPr>
        <w:tabs>
          <w:tab w:val="num" w:pos="708"/>
        </w:tabs>
        <w:ind w:left="4248" w:hanging="708"/>
      </w:pPr>
      <w:rPr>
        <w:rFonts w:hint="default"/>
      </w:rPr>
    </w:lvl>
    <w:lvl w:ilvl="5">
      <w:start w:val="1"/>
      <w:numFmt w:val="lowerLetter"/>
      <w:lvlText w:val="(%6)"/>
      <w:lvlJc w:val="left"/>
      <w:pPr>
        <w:tabs>
          <w:tab w:val="num" w:pos="708"/>
        </w:tabs>
        <w:ind w:left="4956" w:hanging="708"/>
      </w:pPr>
      <w:rPr>
        <w:rFonts w:hint="default"/>
      </w:rPr>
    </w:lvl>
    <w:lvl w:ilvl="6">
      <w:start w:val="1"/>
      <w:numFmt w:val="lowerRoman"/>
      <w:lvlText w:val="(%7)"/>
      <w:lvlJc w:val="left"/>
      <w:pPr>
        <w:tabs>
          <w:tab w:val="num" w:pos="708"/>
        </w:tabs>
        <w:ind w:left="5664" w:hanging="708"/>
      </w:pPr>
      <w:rPr>
        <w:rFonts w:hint="default"/>
      </w:rPr>
    </w:lvl>
    <w:lvl w:ilvl="7">
      <w:start w:val="1"/>
      <w:numFmt w:val="lowerLetter"/>
      <w:lvlText w:val="(%8)"/>
      <w:lvlJc w:val="left"/>
      <w:pPr>
        <w:tabs>
          <w:tab w:val="num" w:pos="708"/>
        </w:tabs>
        <w:ind w:left="6372" w:hanging="708"/>
      </w:pPr>
      <w:rPr>
        <w:rFonts w:hint="default"/>
      </w:rPr>
    </w:lvl>
    <w:lvl w:ilvl="8">
      <w:start w:val="1"/>
      <w:numFmt w:val="lowerRoman"/>
      <w:lvlText w:val="(%9)"/>
      <w:lvlJc w:val="left"/>
      <w:pPr>
        <w:tabs>
          <w:tab w:val="num" w:pos="708"/>
        </w:tabs>
        <w:ind w:left="7080" w:hanging="708"/>
      </w:pPr>
      <w:rPr>
        <w:rFonts w:hint="default"/>
      </w:rPr>
    </w:lvl>
  </w:abstractNum>
  <w:abstractNum w:abstractNumId="9" w15:restartNumberingAfterBreak="0">
    <w:nsid w:val="1CCB6071"/>
    <w:multiLevelType w:val="hybridMultilevel"/>
    <w:tmpl w:val="FBF8DC84"/>
    <w:lvl w:ilvl="0" w:tplc="04130019">
      <w:start w:val="1"/>
      <w:numFmt w:val="lowerLetter"/>
      <w:lvlText w:val="%1."/>
      <w:lvlJc w:val="left"/>
      <w:pPr>
        <w:ind w:left="1041" w:hanging="360"/>
      </w:pPr>
      <w:rPr>
        <w:rFonts w:hint="default"/>
      </w:rPr>
    </w:lvl>
    <w:lvl w:ilvl="1" w:tplc="08090019" w:tentative="1">
      <w:start w:val="1"/>
      <w:numFmt w:val="lowerLetter"/>
      <w:lvlText w:val="%2."/>
      <w:lvlJc w:val="left"/>
      <w:pPr>
        <w:ind w:left="1761" w:hanging="360"/>
      </w:pPr>
    </w:lvl>
    <w:lvl w:ilvl="2" w:tplc="0809001B" w:tentative="1">
      <w:start w:val="1"/>
      <w:numFmt w:val="lowerRoman"/>
      <w:lvlText w:val="%3."/>
      <w:lvlJc w:val="right"/>
      <w:pPr>
        <w:ind w:left="2481" w:hanging="180"/>
      </w:pPr>
    </w:lvl>
    <w:lvl w:ilvl="3" w:tplc="0809000F" w:tentative="1">
      <w:start w:val="1"/>
      <w:numFmt w:val="decimal"/>
      <w:lvlText w:val="%4."/>
      <w:lvlJc w:val="left"/>
      <w:pPr>
        <w:ind w:left="3201" w:hanging="360"/>
      </w:pPr>
    </w:lvl>
    <w:lvl w:ilvl="4" w:tplc="08090019" w:tentative="1">
      <w:start w:val="1"/>
      <w:numFmt w:val="lowerLetter"/>
      <w:lvlText w:val="%5."/>
      <w:lvlJc w:val="left"/>
      <w:pPr>
        <w:ind w:left="3921" w:hanging="360"/>
      </w:pPr>
    </w:lvl>
    <w:lvl w:ilvl="5" w:tplc="0809001B" w:tentative="1">
      <w:start w:val="1"/>
      <w:numFmt w:val="lowerRoman"/>
      <w:lvlText w:val="%6."/>
      <w:lvlJc w:val="right"/>
      <w:pPr>
        <w:ind w:left="4641" w:hanging="180"/>
      </w:pPr>
    </w:lvl>
    <w:lvl w:ilvl="6" w:tplc="0809000F" w:tentative="1">
      <w:start w:val="1"/>
      <w:numFmt w:val="decimal"/>
      <w:lvlText w:val="%7."/>
      <w:lvlJc w:val="left"/>
      <w:pPr>
        <w:ind w:left="5361" w:hanging="360"/>
      </w:pPr>
    </w:lvl>
    <w:lvl w:ilvl="7" w:tplc="08090019" w:tentative="1">
      <w:start w:val="1"/>
      <w:numFmt w:val="lowerLetter"/>
      <w:lvlText w:val="%8."/>
      <w:lvlJc w:val="left"/>
      <w:pPr>
        <w:ind w:left="6081" w:hanging="360"/>
      </w:pPr>
    </w:lvl>
    <w:lvl w:ilvl="8" w:tplc="0809001B" w:tentative="1">
      <w:start w:val="1"/>
      <w:numFmt w:val="lowerRoman"/>
      <w:lvlText w:val="%9."/>
      <w:lvlJc w:val="right"/>
      <w:pPr>
        <w:ind w:left="6801" w:hanging="180"/>
      </w:pPr>
    </w:lvl>
  </w:abstractNum>
  <w:abstractNum w:abstractNumId="10" w15:restartNumberingAfterBreak="0">
    <w:nsid w:val="1DF32B2E"/>
    <w:multiLevelType w:val="hybridMultilevel"/>
    <w:tmpl w:val="9FB6751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1E555FEF"/>
    <w:multiLevelType w:val="hybridMultilevel"/>
    <w:tmpl w:val="50F0923E"/>
    <w:lvl w:ilvl="0" w:tplc="6C382DA8">
      <w:start w:val="1"/>
      <w:numFmt w:val="bullet"/>
      <w:pStyle w:val="Lijstopsomteken2"/>
      <w:lvlText w:val="–"/>
      <w:lvlJc w:val="left"/>
      <w:pPr>
        <w:tabs>
          <w:tab w:val="num" w:pos="227"/>
        </w:tabs>
        <w:ind w:left="227" w:firstLine="0"/>
      </w:pPr>
      <w:rPr>
        <w:rFonts w:ascii="Verdana" w:hAnsi="Verdana" w:hint="default"/>
      </w:rPr>
    </w:lvl>
    <w:lvl w:ilvl="1" w:tplc="0220F574" w:tentative="1">
      <w:start w:val="1"/>
      <w:numFmt w:val="bullet"/>
      <w:lvlText w:val="o"/>
      <w:lvlJc w:val="left"/>
      <w:pPr>
        <w:tabs>
          <w:tab w:val="num" w:pos="1440"/>
        </w:tabs>
        <w:ind w:left="1440" w:hanging="360"/>
      </w:pPr>
      <w:rPr>
        <w:rFonts w:ascii="Courier New" w:hAnsi="Courier New" w:cs="Courier New" w:hint="default"/>
      </w:rPr>
    </w:lvl>
    <w:lvl w:ilvl="2" w:tplc="1F4640D0" w:tentative="1">
      <w:start w:val="1"/>
      <w:numFmt w:val="bullet"/>
      <w:lvlText w:val=""/>
      <w:lvlJc w:val="left"/>
      <w:pPr>
        <w:tabs>
          <w:tab w:val="num" w:pos="2160"/>
        </w:tabs>
        <w:ind w:left="2160" w:hanging="360"/>
      </w:pPr>
      <w:rPr>
        <w:rFonts w:ascii="Wingdings" w:hAnsi="Wingdings" w:hint="default"/>
      </w:rPr>
    </w:lvl>
    <w:lvl w:ilvl="3" w:tplc="FCAA8C94" w:tentative="1">
      <w:start w:val="1"/>
      <w:numFmt w:val="bullet"/>
      <w:lvlText w:val=""/>
      <w:lvlJc w:val="left"/>
      <w:pPr>
        <w:tabs>
          <w:tab w:val="num" w:pos="2880"/>
        </w:tabs>
        <w:ind w:left="2880" w:hanging="360"/>
      </w:pPr>
      <w:rPr>
        <w:rFonts w:ascii="Symbol" w:hAnsi="Symbol" w:hint="default"/>
      </w:rPr>
    </w:lvl>
    <w:lvl w:ilvl="4" w:tplc="A1F26432" w:tentative="1">
      <w:start w:val="1"/>
      <w:numFmt w:val="bullet"/>
      <w:lvlText w:val="o"/>
      <w:lvlJc w:val="left"/>
      <w:pPr>
        <w:tabs>
          <w:tab w:val="num" w:pos="3600"/>
        </w:tabs>
        <w:ind w:left="3600" w:hanging="360"/>
      </w:pPr>
      <w:rPr>
        <w:rFonts w:ascii="Courier New" w:hAnsi="Courier New" w:cs="Courier New" w:hint="default"/>
      </w:rPr>
    </w:lvl>
    <w:lvl w:ilvl="5" w:tplc="2F821674" w:tentative="1">
      <w:start w:val="1"/>
      <w:numFmt w:val="bullet"/>
      <w:lvlText w:val=""/>
      <w:lvlJc w:val="left"/>
      <w:pPr>
        <w:tabs>
          <w:tab w:val="num" w:pos="4320"/>
        </w:tabs>
        <w:ind w:left="4320" w:hanging="360"/>
      </w:pPr>
      <w:rPr>
        <w:rFonts w:ascii="Wingdings" w:hAnsi="Wingdings" w:hint="default"/>
      </w:rPr>
    </w:lvl>
    <w:lvl w:ilvl="6" w:tplc="B0648150" w:tentative="1">
      <w:start w:val="1"/>
      <w:numFmt w:val="bullet"/>
      <w:lvlText w:val=""/>
      <w:lvlJc w:val="left"/>
      <w:pPr>
        <w:tabs>
          <w:tab w:val="num" w:pos="5040"/>
        </w:tabs>
        <w:ind w:left="5040" w:hanging="360"/>
      </w:pPr>
      <w:rPr>
        <w:rFonts w:ascii="Symbol" w:hAnsi="Symbol" w:hint="default"/>
      </w:rPr>
    </w:lvl>
    <w:lvl w:ilvl="7" w:tplc="3C0C1E0E" w:tentative="1">
      <w:start w:val="1"/>
      <w:numFmt w:val="bullet"/>
      <w:lvlText w:val="o"/>
      <w:lvlJc w:val="left"/>
      <w:pPr>
        <w:tabs>
          <w:tab w:val="num" w:pos="5760"/>
        </w:tabs>
        <w:ind w:left="5760" w:hanging="360"/>
      </w:pPr>
      <w:rPr>
        <w:rFonts w:ascii="Courier New" w:hAnsi="Courier New" w:cs="Courier New" w:hint="default"/>
      </w:rPr>
    </w:lvl>
    <w:lvl w:ilvl="8" w:tplc="6790553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825744"/>
    <w:multiLevelType w:val="hybridMultilevel"/>
    <w:tmpl w:val="1264E9B2"/>
    <w:lvl w:ilvl="0" w:tplc="04130019">
      <w:start w:val="1"/>
      <w:numFmt w:val="lowerLetter"/>
      <w:lvlText w:val="%1."/>
      <w:lvlJc w:val="left"/>
      <w:pPr>
        <w:tabs>
          <w:tab w:val="num" w:pos="360"/>
        </w:tabs>
        <w:ind w:left="360" w:hanging="360"/>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3" w15:restartNumberingAfterBreak="0">
    <w:nsid w:val="2C514AF6"/>
    <w:multiLevelType w:val="multilevel"/>
    <w:tmpl w:val="53C4DE76"/>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418"/>
        </w:tabs>
        <w:ind w:left="1418" w:hanging="1089"/>
      </w:pPr>
      <w:rPr>
        <w:rFonts w:hint="default"/>
      </w:rPr>
    </w:lvl>
    <w:lvl w:ilvl="3">
      <w:start w:val="1"/>
      <w:numFmt w:val="bullet"/>
      <w:pStyle w:val="EisBullet"/>
      <w:lvlText w:val=""/>
      <w:lvlJc w:val="left"/>
      <w:pPr>
        <w:tabs>
          <w:tab w:val="num" w:pos="1418"/>
        </w:tabs>
        <w:ind w:left="1418" w:hanging="284"/>
      </w:pPr>
      <w:rPr>
        <w:rFonts w:ascii="Symbol" w:hAnsi="Symbol" w:hint="default"/>
        <w:color w:val="auto"/>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14" w15:restartNumberingAfterBreak="0">
    <w:nsid w:val="2D1777C9"/>
    <w:multiLevelType w:val="hybridMultilevel"/>
    <w:tmpl w:val="402ADC2A"/>
    <w:lvl w:ilvl="0" w:tplc="E0C8D282">
      <w:start w:val="1"/>
      <w:numFmt w:val="decimal"/>
      <w:lvlText w:val="%1."/>
      <w:lvlJc w:val="left"/>
      <w:pPr>
        <w:ind w:left="360" w:hanging="360"/>
      </w:pPr>
    </w:lvl>
    <w:lvl w:ilvl="1" w:tplc="4588D77E">
      <w:start w:val="1"/>
      <w:numFmt w:val="decimal"/>
      <w:lvlText w:val="%2."/>
      <w:lvlJc w:val="left"/>
      <w:pPr>
        <w:ind w:left="1080" w:hanging="360"/>
      </w:pPr>
      <w:rPr>
        <w:rFonts w:hint="default"/>
      </w:rPr>
    </w:lvl>
    <w:lvl w:ilvl="2" w:tplc="839A43B4" w:tentative="1">
      <w:start w:val="1"/>
      <w:numFmt w:val="lowerRoman"/>
      <w:lvlText w:val="%3."/>
      <w:lvlJc w:val="right"/>
      <w:pPr>
        <w:ind w:left="1800" w:hanging="180"/>
      </w:pPr>
    </w:lvl>
    <w:lvl w:ilvl="3" w:tplc="A7CCD2B2" w:tentative="1">
      <w:start w:val="1"/>
      <w:numFmt w:val="decimal"/>
      <w:lvlText w:val="%4."/>
      <w:lvlJc w:val="left"/>
      <w:pPr>
        <w:ind w:left="2520" w:hanging="360"/>
      </w:pPr>
    </w:lvl>
    <w:lvl w:ilvl="4" w:tplc="99D62CF8" w:tentative="1">
      <w:start w:val="1"/>
      <w:numFmt w:val="lowerLetter"/>
      <w:lvlText w:val="%5."/>
      <w:lvlJc w:val="left"/>
      <w:pPr>
        <w:ind w:left="3240" w:hanging="360"/>
      </w:pPr>
    </w:lvl>
    <w:lvl w:ilvl="5" w:tplc="9AB22CE6" w:tentative="1">
      <w:start w:val="1"/>
      <w:numFmt w:val="lowerRoman"/>
      <w:lvlText w:val="%6."/>
      <w:lvlJc w:val="right"/>
      <w:pPr>
        <w:ind w:left="3960" w:hanging="180"/>
      </w:pPr>
    </w:lvl>
    <w:lvl w:ilvl="6" w:tplc="F9A4A708" w:tentative="1">
      <w:start w:val="1"/>
      <w:numFmt w:val="decimal"/>
      <w:lvlText w:val="%7."/>
      <w:lvlJc w:val="left"/>
      <w:pPr>
        <w:ind w:left="4680" w:hanging="360"/>
      </w:pPr>
    </w:lvl>
    <w:lvl w:ilvl="7" w:tplc="929CE57C" w:tentative="1">
      <w:start w:val="1"/>
      <w:numFmt w:val="lowerLetter"/>
      <w:lvlText w:val="%8."/>
      <w:lvlJc w:val="left"/>
      <w:pPr>
        <w:ind w:left="5400" w:hanging="360"/>
      </w:pPr>
    </w:lvl>
    <w:lvl w:ilvl="8" w:tplc="4DB22A5E" w:tentative="1">
      <w:start w:val="1"/>
      <w:numFmt w:val="lowerRoman"/>
      <w:lvlText w:val="%9."/>
      <w:lvlJc w:val="right"/>
      <w:pPr>
        <w:ind w:left="6120" w:hanging="180"/>
      </w:pPr>
    </w:lvl>
  </w:abstractNum>
  <w:abstractNum w:abstractNumId="15" w15:restartNumberingAfterBreak="0">
    <w:nsid w:val="2D65407B"/>
    <w:multiLevelType w:val="hybridMultilevel"/>
    <w:tmpl w:val="D434535E"/>
    <w:lvl w:ilvl="0" w:tplc="0413000F">
      <w:start w:val="2013"/>
      <w:numFmt w:val="bullet"/>
      <w:lvlText w:val=""/>
      <w:lvlJc w:val="left"/>
      <w:pPr>
        <w:tabs>
          <w:tab w:val="num" w:pos="360"/>
        </w:tabs>
        <w:ind w:left="360" w:hanging="360"/>
      </w:pPr>
      <w:rPr>
        <w:rFonts w:ascii="Symbol" w:hAnsi="Symbol" w:hint="default"/>
        <w:color w:val="auto"/>
        <w:sz w:val="16"/>
        <w:szCs w:val="16"/>
      </w:rPr>
    </w:lvl>
    <w:lvl w:ilvl="1" w:tplc="0413000F" w:tentative="1">
      <w:start w:val="1"/>
      <w:numFmt w:val="bullet"/>
      <w:lvlText w:val="o"/>
      <w:lvlJc w:val="left"/>
      <w:pPr>
        <w:tabs>
          <w:tab w:val="num" w:pos="1440"/>
        </w:tabs>
        <w:ind w:left="1440" w:hanging="360"/>
      </w:pPr>
      <w:rPr>
        <w:rFonts w:ascii="Courier New" w:hAnsi="Courier New" w:cs="Courier New" w:hint="default"/>
      </w:rPr>
    </w:lvl>
    <w:lvl w:ilvl="2" w:tplc="0413001B" w:tentative="1">
      <w:start w:val="1"/>
      <w:numFmt w:val="bullet"/>
      <w:lvlText w:val=""/>
      <w:lvlJc w:val="left"/>
      <w:pPr>
        <w:tabs>
          <w:tab w:val="num" w:pos="2160"/>
        </w:tabs>
        <w:ind w:left="2160" w:hanging="360"/>
      </w:pPr>
      <w:rPr>
        <w:rFonts w:ascii="Wingdings" w:hAnsi="Wingdings" w:hint="default"/>
      </w:rPr>
    </w:lvl>
    <w:lvl w:ilvl="3" w:tplc="0413000F" w:tentative="1">
      <w:start w:val="1"/>
      <w:numFmt w:val="bullet"/>
      <w:lvlText w:val=""/>
      <w:lvlJc w:val="left"/>
      <w:pPr>
        <w:tabs>
          <w:tab w:val="num" w:pos="2880"/>
        </w:tabs>
        <w:ind w:left="2880" w:hanging="360"/>
      </w:pPr>
      <w:rPr>
        <w:rFonts w:ascii="Symbol" w:hAnsi="Symbol" w:hint="default"/>
      </w:rPr>
    </w:lvl>
    <w:lvl w:ilvl="4" w:tplc="04130019" w:tentative="1">
      <w:start w:val="1"/>
      <w:numFmt w:val="bullet"/>
      <w:lvlText w:val="o"/>
      <w:lvlJc w:val="left"/>
      <w:pPr>
        <w:tabs>
          <w:tab w:val="num" w:pos="3600"/>
        </w:tabs>
        <w:ind w:left="3600" w:hanging="360"/>
      </w:pPr>
      <w:rPr>
        <w:rFonts w:ascii="Courier New" w:hAnsi="Courier New" w:cs="Courier New" w:hint="default"/>
      </w:rPr>
    </w:lvl>
    <w:lvl w:ilvl="5" w:tplc="0413001B" w:tentative="1">
      <w:start w:val="1"/>
      <w:numFmt w:val="bullet"/>
      <w:lvlText w:val=""/>
      <w:lvlJc w:val="left"/>
      <w:pPr>
        <w:tabs>
          <w:tab w:val="num" w:pos="4320"/>
        </w:tabs>
        <w:ind w:left="4320" w:hanging="360"/>
      </w:pPr>
      <w:rPr>
        <w:rFonts w:ascii="Wingdings" w:hAnsi="Wingdings" w:hint="default"/>
      </w:rPr>
    </w:lvl>
    <w:lvl w:ilvl="6" w:tplc="0413000F" w:tentative="1">
      <w:start w:val="1"/>
      <w:numFmt w:val="bullet"/>
      <w:lvlText w:val=""/>
      <w:lvlJc w:val="left"/>
      <w:pPr>
        <w:tabs>
          <w:tab w:val="num" w:pos="5040"/>
        </w:tabs>
        <w:ind w:left="5040" w:hanging="360"/>
      </w:pPr>
      <w:rPr>
        <w:rFonts w:ascii="Symbol" w:hAnsi="Symbol" w:hint="default"/>
      </w:rPr>
    </w:lvl>
    <w:lvl w:ilvl="7" w:tplc="04130019" w:tentative="1">
      <w:start w:val="1"/>
      <w:numFmt w:val="bullet"/>
      <w:lvlText w:val="o"/>
      <w:lvlJc w:val="left"/>
      <w:pPr>
        <w:tabs>
          <w:tab w:val="num" w:pos="5760"/>
        </w:tabs>
        <w:ind w:left="5760" w:hanging="360"/>
      </w:pPr>
      <w:rPr>
        <w:rFonts w:ascii="Courier New" w:hAnsi="Courier New" w:cs="Courier New" w:hint="default"/>
      </w:rPr>
    </w:lvl>
    <w:lvl w:ilvl="8" w:tplc="0413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6E4E41"/>
    <w:multiLevelType w:val="hybridMultilevel"/>
    <w:tmpl w:val="B9DC9C4E"/>
    <w:lvl w:ilvl="0" w:tplc="81006DAA">
      <w:start w:val="1"/>
      <w:numFmt w:val="bullet"/>
      <w:lvlText w:val=""/>
      <w:lvlJc w:val="left"/>
      <w:pPr>
        <w:ind w:left="814" w:hanging="360"/>
      </w:pPr>
      <w:rPr>
        <w:rFonts w:ascii="Symbol" w:hAnsi="Symbol" w:hint="default"/>
      </w:rPr>
    </w:lvl>
    <w:lvl w:ilvl="1" w:tplc="04130003" w:tentative="1">
      <w:start w:val="1"/>
      <w:numFmt w:val="bullet"/>
      <w:lvlText w:val="o"/>
      <w:lvlJc w:val="left"/>
      <w:pPr>
        <w:ind w:left="1534" w:hanging="360"/>
      </w:pPr>
      <w:rPr>
        <w:rFonts w:ascii="Courier New" w:hAnsi="Courier New" w:cs="Courier New" w:hint="default"/>
      </w:rPr>
    </w:lvl>
    <w:lvl w:ilvl="2" w:tplc="04130005" w:tentative="1">
      <w:start w:val="1"/>
      <w:numFmt w:val="bullet"/>
      <w:lvlText w:val=""/>
      <w:lvlJc w:val="left"/>
      <w:pPr>
        <w:ind w:left="2254" w:hanging="360"/>
      </w:pPr>
      <w:rPr>
        <w:rFonts w:ascii="Wingdings" w:hAnsi="Wingdings" w:hint="default"/>
      </w:rPr>
    </w:lvl>
    <w:lvl w:ilvl="3" w:tplc="04130001" w:tentative="1">
      <w:start w:val="1"/>
      <w:numFmt w:val="bullet"/>
      <w:lvlText w:val=""/>
      <w:lvlJc w:val="left"/>
      <w:pPr>
        <w:ind w:left="2974" w:hanging="360"/>
      </w:pPr>
      <w:rPr>
        <w:rFonts w:ascii="Symbol" w:hAnsi="Symbol" w:hint="default"/>
      </w:rPr>
    </w:lvl>
    <w:lvl w:ilvl="4" w:tplc="04130003" w:tentative="1">
      <w:start w:val="1"/>
      <w:numFmt w:val="bullet"/>
      <w:lvlText w:val="o"/>
      <w:lvlJc w:val="left"/>
      <w:pPr>
        <w:ind w:left="3694" w:hanging="360"/>
      </w:pPr>
      <w:rPr>
        <w:rFonts w:ascii="Courier New" w:hAnsi="Courier New" w:cs="Courier New" w:hint="default"/>
      </w:rPr>
    </w:lvl>
    <w:lvl w:ilvl="5" w:tplc="04130005" w:tentative="1">
      <w:start w:val="1"/>
      <w:numFmt w:val="bullet"/>
      <w:lvlText w:val=""/>
      <w:lvlJc w:val="left"/>
      <w:pPr>
        <w:ind w:left="4414" w:hanging="360"/>
      </w:pPr>
      <w:rPr>
        <w:rFonts w:ascii="Wingdings" w:hAnsi="Wingdings" w:hint="default"/>
      </w:rPr>
    </w:lvl>
    <w:lvl w:ilvl="6" w:tplc="04130001" w:tentative="1">
      <w:start w:val="1"/>
      <w:numFmt w:val="bullet"/>
      <w:lvlText w:val=""/>
      <w:lvlJc w:val="left"/>
      <w:pPr>
        <w:ind w:left="5134" w:hanging="360"/>
      </w:pPr>
      <w:rPr>
        <w:rFonts w:ascii="Symbol" w:hAnsi="Symbol" w:hint="default"/>
      </w:rPr>
    </w:lvl>
    <w:lvl w:ilvl="7" w:tplc="04130003" w:tentative="1">
      <w:start w:val="1"/>
      <w:numFmt w:val="bullet"/>
      <w:lvlText w:val="o"/>
      <w:lvlJc w:val="left"/>
      <w:pPr>
        <w:ind w:left="5854" w:hanging="360"/>
      </w:pPr>
      <w:rPr>
        <w:rFonts w:ascii="Courier New" w:hAnsi="Courier New" w:cs="Courier New" w:hint="default"/>
      </w:rPr>
    </w:lvl>
    <w:lvl w:ilvl="8" w:tplc="04130005" w:tentative="1">
      <w:start w:val="1"/>
      <w:numFmt w:val="bullet"/>
      <w:lvlText w:val=""/>
      <w:lvlJc w:val="left"/>
      <w:pPr>
        <w:ind w:left="6574" w:hanging="360"/>
      </w:pPr>
      <w:rPr>
        <w:rFonts w:ascii="Wingdings" w:hAnsi="Wingdings" w:hint="default"/>
      </w:rPr>
    </w:lvl>
  </w:abstractNum>
  <w:abstractNum w:abstractNumId="17" w15:restartNumberingAfterBreak="0">
    <w:nsid w:val="32A80B3D"/>
    <w:multiLevelType w:val="hybridMultilevel"/>
    <w:tmpl w:val="9976C0E8"/>
    <w:lvl w:ilvl="0" w:tplc="04130001">
      <w:start w:val="1"/>
      <w:numFmt w:val="decimal"/>
      <w:lvlText w:val="%1."/>
      <w:lvlJc w:val="left"/>
      <w:pPr>
        <w:tabs>
          <w:tab w:val="num" w:pos="726"/>
        </w:tabs>
        <w:ind w:left="726" w:hanging="360"/>
      </w:pPr>
    </w:lvl>
    <w:lvl w:ilvl="1" w:tplc="04130003" w:tentative="1">
      <w:start w:val="1"/>
      <w:numFmt w:val="lowerLetter"/>
      <w:lvlText w:val="%2."/>
      <w:lvlJc w:val="left"/>
      <w:pPr>
        <w:tabs>
          <w:tab w:val="num" w:pos="1446"/>
        </w:tabs>
        <w:ind w:left="1446" w:hanging="360"/>
      </w:pPr>
    </w:lvl>
    <w:lvl w:ilvl="2" w:tplc="04130005" w:tentative="1">
      <w:start w:val="1"/>
      <w:numFmt w:val="lowerRoman"/>
      <w:lvlText w:val="%3."/>
      <w:lvlJc w:val="right"/>
      <w:pPr>
        <w:tabs>
          <w:tab w:val="num" w:pos="2166"/>
        </w:tabs>
        <w:ind w:left="2166" w:hanging="180"/>
      </w:pPr>
    </w:lvl>
    <w:lvl w:ilvl="3" w:tplc="04130001" w:tentative="1">
      <w:start w:val="1"/>
      <w:numFmt w:val="decimal"/>
      <w:lvlText w:val="%4."/>
      <w:lvlJc w:val="left"/>
      <w:pPr>
        <w:tabs>
          <w:tab w:val="num" w:pos="2886"/>
        </w:tabs>
        <w:ind w:left="2886" w:hanging="360"/>
      </w:pPr>
    </w:lvl>
    <w:lvl w:ilvl="4" w:tplc="04130003" w:tentative="1">
      <w:start w:val="1"/>
      <w:numFmt w:val="lowerLetter"/>
      <w:lvlText w:val="%5."/>
      <w:lvlJc w:val="left"/>
      <w:pPr>
        <w:tabs>
          <w:tab w:val="num" w:pos="3606"/>
        </w:tabs>
        <w:ind w:left="3606" w:hanging="360"/>
      </w:pPr>
    </w:lvl>
    <w:lvl w:ilvl="5" w:tplc="04130005" w:tentative="1">
      <w:start w:val="1"/>
      <w:numFmt w:val="lowerRoman"/>
      <w:lvlText w:val="%6."/>
      <w:lvlJc w:val="right"/>
      <w:pPr>
        <w:tabs>
          <w:tab w:val="num" w:pos="4326"/>
        </w:tabs>
        <w:ind w:left="4326" w:hanging="180"/>
      </w:pPr>
    </w:lvl>
    <w:lvl w:ilvl="6" w:tplc="04130001" w:tentative="1">
      <w:start w:val="1"/>
      <w:numFmt w:val="decimal"/>
      <w:lvlText w:val="%7."/>
      <w:lvlJc w:val="left"/>
      <w:pPr>
        <w:tabs>
          <w:tab w:val="num" w:pos="5046"/>
        </w:tabs>
        <w:ind w:left="5046" w:hanging="360"/>
      </w:pPr>
    </w:lvl>
    <w:lvl w:ilvl="7" w:tplc="04130003" w:tentative="1">
      <w:start w:val="1"/>
      <w:numFmt w:val="lowerLetter"/>
      <w:lvlText w:val="%8."/>
      <w:lvlJc w:val="left"/>
      <w:pPr>
        <w:tabs>
          <w:tab w:val="num" w:pos="5766"/>
        </w:tabs>
        <w:ind w:left="5766" w:hanging="360"/>
      </w:pPr>
    </w:lvl>
    <w:lvl w:ilvl="8" w:tplc="04130005" w:tentative="1">
      <w:start w:val="1"/>
      <w:numFmt w:val="lowerRoman"/>
      <w:lvlText w:val="%9."/>
      <w:lvlJc w:val="right"/>
      <w:pPr>
        <w:tabs>
          <w:tab w:val="num" w:pos="6486"/>
        </w:tabs>
        <w:ind w:left="6486" w:hanging="180"/>
      </w:pPr>
    </w:lvl>
  </w:abstractNum>
  <w:abstractNum w:abstractNumId="18" w15:restartNumberingAfterBreak="0">
    <w:nsid w:val="39C217F8"/>
    <w:multiLevelType w:val="hybridMultilevel"/>
    <w:tmpl w:val="5CC43B40"/>
    <w:lvl w:ilvl="0" w:tplc="0413000F">
      <w:start w:val="1"/>
      <w:numFmt w:val="bullet"/>
      <w:lvlText w:val=""/>
      <w:lvlJc w:val="left"/>
      <w:pPr>
        <w:tabs>
          <w:tab w:val="num" w:pos="113"/>
        </w:tabs>
        <w:ind w:left="113" w:hanging="113"/>
      </w:pPr>
      <w:rPr>
        <w:rFonts w:ascii="Symbol" w:hAnsi="Symbol" w:hint="default"/>
      </w:rPr>
    </w:lvl>
    <w:lvl w:ilvl="1" w:tplc="04130019" w:tentative="1">
      <w:start w:val="1"/>
      <w:numFmt w:val="bullet"/>
      <w:lvlText w:val="o"/>
      <w:lvlJc w:val="left"/>
      <w:pPr>
        <w:tabs>
          <w:tab w:val="num" w:pos="1440"/>
        </w:tabs>
        <w:ind w:left="1440" w:hanging="360"/>
      </w:pPr>
      <w:rPr>
        <w:rFonts w:ascii="Courier New" w:hAnsi="Courier New" w:cs="Courier New" w:hint="default"/>
      </w:rPr>
    </w:lvl>
    <w:lvl w:ilvl="2" w:tplc="0413001B" w:tentative="1">
      <w:start w:val="1"/>
      <w:numFmt w:val="bullet"/>
      <w:lvlText w:val=""/>
      <w:lvlJc w:val="left"/>
      <w:pPr>
        <w:tabs>
          <w:tab w:val="num" w:pos="2160"/>
        </w:tabs>
        <w:ind w:left="2160" w:hanging="360"/>
      </w:pPr>
      <w:rPr>
        <w:rFonts w:ascii="Wingdings" w:hAnsi="Wingdings" w:hint="default"/>
      </w:rPr>
    </w:lvl>
    <w:lvl w:ilvl="3" w:tplc="0413000F" w:tentative="1">
      <w:start w:val="1"/>
      <w:numFmt w:val="bullet"/>
      <w:lvlText w:val=""/>
      <w:lvlJc w:val="left"/>
      <w:pPr>
        <w:tabs>
          <w:tab w:val="num" w:pos="2880"/>
        </w:tabs>
        <w:ind w:left="2880" w:hanging="360"/>
      </w:pPr>
      <w:rPr>
        <w:rFonts w:ascii="Symbol" w:hAnsi="Symbol" w:hint="default"/>
      </w:rPr>
    </w:lvl>
    <w:lvl w:ilvl="4" w:tplc="04130019" w:tentative="1">
      <w:start w:val="1"/>
      <w:numFmt w:val="bullet"/>
      <w:lvlText w:val="o"/>
      <w:lvlJc w:val="left"/>
      <w:pPr>
        <w:tabs>
          <w:tab w:val="num" w:pos="3600"/>
        </w:tabs>
        <w:ind w:left="3600" w:hanging="360"/>
      </w:pPr>
      <w:rPr>
        <w:rFonts w:ascii="Courier New" w:hAnsi="Courier New" w:cs="Courier New" w:hint="default"/>
      </w:rPr>
    </w:lvl>
    <w:lvl w:ilvl="5" w:tplc="0413001B" w:tentative="1">
      <w:start w:val="1"/>
      <w:numFmt w:val="bullet"/>
      <w:lvlText w:val=""/>
      <w:lvlJc w:val="left"/>
      <w:pPr>
        <w:tabs>
          <w:tab w:val="num" w:pos="4320"/>
        </w:tabs>
        <w:ind w:left="4320" w:hanging="360"/>
      </w:pPr>
      <w:rPr>
        <w:rFonts w:ascii="Wingdings" w:hAnsi="Wingdings" w:hint="default"/>
      </w:rPr>
    </w:lvl>
    <w:lvl w:ilvl="6" w:tplc="0413000F" w:tentative="1">
      <w:start w:val="1"/>
      <w:numFmt w:val="bullet"/>
      <w:lvlText w:val=""/>
      <w:lvlJc w:val="left"/>
      <w:pPr>
        <w:tabs>
          <w:tab w:val="num" w:pos="5040"/>
        </w:tabs>
        <w:ind w:left="5040" w:hanging="360"/>
      </w:pPr>
      <w:rPr>
        <w:rFonts w:ascii="Symbol" w:hAnsi="Symbol" w:hint="default"/>
      </w:rPr>
    </w:lvl>
    <w:lvl w:ilvl="7" w:tplc="04130019" w:tentative="1">
      <w:start w:val="1"/>
      <w:numFmt w:val="bullet"/>
      <w:lvlText w:val="o"/>
      <w:lvlJc w:val="left"/>
      <w:pPr>
        <w:tabs>
          <w:tab w:val="num" w:pos="5760"/>
        </w:tabs>
        <w:ind w:left="5760" w:hanging="360"/>
      </w:pPr>
      <w:rPr>
        <w:rFonts w:ascii="Courier New" w:hAnsi="Courier New" w:cs="Courier New" w:hint="default"/>
      </w:rPr>
    </w:lvl>
    <w:lvl w:ilvl="8" w:tplc="0413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42271F"/>
    <w:multiLevelType w:val="multilevel"/>
    <w:tmpl w:val="153036A4"/>
    <w:lvl w:ilvl="0">
      <w:start w:val="8"/>
      <w:numFmt w:val="decimal"/>
      <w:pStyle w:val="Lijstnummering"/>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0" w15:restartNumberingAfterBreak="0">
    <w:nsid w:val="4705435F"/>
    <w:multiLevelType w:val="multilevel"/>
    <w:tmpl w:val="F10E6FA6"/>
    <w:styleLink w:val="OpmaakprofielOpmaakprofielGenummerdMeerderenive"/>
    <w:lvl w:ilvl="0">
      <w:start w:val="1"/>
      <w:numFmt w:val="lowerLetter"/>
      <w:lvlText w:val="%1."/>
      <w:lvlJc w:val="left"/>
      <w:pPr>
        <w:tabs>
          <w:tab w:val="num" w:pos="567"/>
        </w:tabs>
        <w:ind w:left="567" w:hanging="567"/>
      </w:pPr>
      <w:rPr>
        <w:rFonts w:ascii="Verdana" w:hAnsi="Verdana"/>
        <w:kern w:val="24"/>
        <w:sz w:val="18"/>
      </w:rPr>
    </w:lvl>
    <w:lvl w:ilvl="1">
      <w:start w:val="1"/>
      <w:numFmt w:val="lowerLetter"/>
      <w:lvlText w:val="%2."/>
      <w:lvlJc w:val="left"/>
      <w:pPr>
        <w:tabs>
          <w:tab w:val="num" w:pos="1789"/>
        </w:tabs>
        <w:ind w:left="1789" w:hanging="360"/>
      </w:pPr>
    </w:lvl>
    <w:lvl w:ilvl="2">
      <w:start w:val="1"/>
      <w:numFmt w:val="lowerRoman"/>
      <w:lvlText w:val="%3."/>
      <w:lvlJc w:val="righ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21" w15:restartNumberingAfterBreak="0">
    <w:nsid w:val="543E0EB5"/>
    <w:multiLevelType w:val="hybridMultilevel"/>
    <w:tmpl w:val="423ED53A"/>
    <w:lvl w:ilvl="0" w:tplc="7B1A2C78">
      <w:start w:val="2013"/>
      <w:numFmt w:val="bullet"/>
      <w:lvlText w:val=""/>
      <w:lvlJc w:val="left"/>
      <w:pPr>
        <w:tabs>
          <w:tab w:val="num" w:pos="420"/>
        </w:tabs>
        <w:ind w:left="420" w:hanging="360"/>
      </w:pPr>
      <w:rPr>
        <w:rFonts w:ascii="Symbol" w:hAnsi="Symbol" w:hint="default"/>
        <w:color w:val="auto"/>
        <w:sz w:val="16"/>
        <w:szCs w:val="16"/>
      </w:rPr>
    </w:lvl>
    <w:lvl w:ilvl="1" w:tplc="5456D65C" w:tentative="1">
      <w:start w:val="1"/>
      <w:numFmt w:val="bullet"/>
      <w:lvlText w:val="o"/>
      <w:lvlJc w:val="left"/>
      <w:pPr>
        <w:tabs>
          <w:tab w:val="num" w:pos="1500"/>
        </w:tabs>
        <w:ind w:left="1500" w:hanging="360"/>
      </w:pPr>
      <w:rPr>
        <w:rFonts w:ascii="Courier New" w:hAnsi="Courier New" w:cs="Courier New" w:hint="default"/>
      </w:rPr>
    </w:lvl>
    <w:lvl w:ilvl="2" w:tplc="21D2CB70" w:tentative="1">
      <w:start w:val="1"/>
      <w:numFmt w:val="bullet"/>
      <w:lvlText w:val=""/>
      <w:lvlJc w:val="left"/>
      <w:pPr>
        <w:tabs>
          <w:tab w:val="num" w:pos="2220"/>
        </w:tabs>
        <w:ind w:left="2220" w:hanging="360"/>
      </w:pPr>
      <w:rPr>
        <w:rFonts w:ascii="Wingdings" w:hAnsi="Wingdings" w:hint="default"/>
      </w:rPr>
    </w:lvl>
    <w:lvl w:ilvl="3" w:tplc="0F70AACE" w:tentative="1">
      <w:start w:val="1"/>
      <w:numFmt w:val="bullet"/>
      <w:lvlText w:val=""/>
      <w:lvlJc w:val="left"/>
      <w:pPr>
        <w:tabs>
          <w:tab w:val="num" w:pos="2940"/>
        </w:tabs>
        <w:ind w:left="2940" w:hanging="360"/>
      </w:pPr>
      <w:rPr>
        <w:rFonts w:ascii="Symbol" w:hAnsi="Symbol" w:hint="default"/>
      </w:rPr>
    </w:lvl>
    <w:lvl w:ilvl="4" w:tplc="5002ABCC" w:tentative="1">
      <w:start w:val="1"/>
      <w:numFmt w:val="bullet"/>
      <w:lvlText w:val="o"/>
      <w:lvlJc w:val="left"/>
      <w:pPr>
        <w:tabs>
          <w:tab w:val="num" w:pos="3660"/>
        </w:tabs>
        <w:ind w:left="3660" w:hanging="360"/>
      </w:pPr>
      <w:rPr>
        <w:rFonts w:ascii="Courier New" w:hAnsi="Courier New" w:cs="Courier New" w:hint="default"/>
      </w:rPr>
    </w:lvl>
    <w:lvl w:ilvl="5" w:tplc="1B2003AA" w:tentative="1">
      <w:start w:val="1"/>
      <w:numFmt w:val="bullet"/>
      <w:lvlText w:val=""/>
      <w:lvlJc w:val="left"/>
      <w:pPr>
        <w:tabs>
          <w:tab w:val="num" w:pos="4380"/>
        </w:tabs>
        <w:ind w:left="4380" w:hanging="360"/>
      </w:pPr>
      <w:rPr>
        <w:rFonts w:ascii="Wingdings" w:hAnsi="Wingdings" w:hint="default"/>
      </w:rPr>
    </w:lvl>
    <w:lvl w:ilvl="6" w:tplc="E1F071A0" w:tentative="1">
      <w:start w:val="1"/>
      <w:numFmt w:val="bullet"/>
      <w:lvlText w:val=""/>
      <w:lvlJc w:val="left"/>
      <w:pPr>
        <w:tabs>
          <w:tab w:val="num" w:pos="5100"/>
        </w:tabs>
        <w:ind w:left="5100" w:hanging="360"/>
      </w:pPr>
      <w:rPr>
        <w:rFonts w:ascii="Symbol" w:hAnsi="Symbol" w:hint="default"/>
      </w:rPr>
    </w:lvl>
    <w:lvl w:ilvl="7" w:tplc="94F4EF6A" w:tentative="1">
      <w:start w:val="1"/>
      <w:numFmt w:val="bullet"/>
      <w:lvlText w:val="o"/>
      <w:lvlJc w:val="left"/>
      <w:pPr>
        <w:tabs>
          <w:tab w:val="num" w:pos="5820"/>
        </w:tabs>
        <w:ind w:left="5820" w:hanging="360"/>
      </w:pPr>
      <w:rPr>
        <w:rFonts w:ascii="Courier New" w:hAnsi="Courier New" w:cs="Courier New" w:hint="default"/>
      </w:rPr>
    </w:lvl>
    <w:lvl w:ilvl="8" w:tplc="56C2CBC2" w:tentative="1">
      <w:start w:val="1"/>
      <w:numFmt w:val="bullet"/>
      <w:lvlText w:val=""/>
      <w:lvlJc w:val="left"/>
      <w:pPr>
        <w:tabs>
          <w:tab w:val="num" w:pos="6540"/>
        </w:tabs>
        <w:ind w:left="6540" w:hanging="360"/>
      </w:pPr>
      <w:rPr>
        <w:rFonts w:ascii="Wingdings" w:hAnsi="Wingdings" w:hint="default"/>
      </w:rPr>
    </w:lvl>
  </w:abstractNum>
  <w:abstractNum w:abstractNumId="22" w15:restartNumberingAfterBreak="0">
    <w:nsid w:val="56E30E2E"/>
    <w:multiLevelType w:val="hybridMultilevel"/>
    <w:tmpl w:val="6ED69676"/>
    <w:lvl w:ilvl="0" w:tplc="D3EC9E66">
      <w:numFmt w:val="bullet"/>
      <w:lvlText w:val="-"/>
      <w:lvlJc w:val="left"/>
      <w:pPr>
        <w:tabs>
          <w:tab w:val="num" w:pos="360"/>
        </w:tabs>
        <w:ind w:left="360" w:hanging="360"/>
      </w:pPr>
      <w:rPr>
        <w:rFonts w:ascii="Verdana" w:eastAsia="Times New Roman" w:hAnsi="Verdana"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577A21BF"/>
    <w:multiLevelType w:val="multilevel"/>
    <w:tmpl w:val="AA18DF2A"/>
    <w:lvl w:ilvl="0">
      <w:start w:val="3"/>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b w:val="0"/>
        <w:sz w:val="18"/>
        <w:szCs w:val="18"/>
      </w:rPr>
    </w:lvl>
    <w:lvl w:ilvl="2">
      <w:start w:val="1"/>
      <w:numFmt w:val="lowerRoman"/>
      <w:lvlText w:val="%1.%2.%3"/>
      <w:lvlJc w:val="left"/>
      <w:pPr>
        <w:tabs>
          <w:tab w:val="num" w:pos="1080"/>
        </w:tabs>
        <w:ind w:left="1080" w:hanging="108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A2D2EB7"/>
    <w:multiLevelType w:val="hybridMultilevel"/>
    <w:tmpl w:val="DC72A6A2"/>
    <w:lvl w:ilvl="0" w:tplc="95648126">
      <w:start w:val="1"/>
      <w:numFmt w:val="bullet"/>
      <w:lvlText w:val=""/>
      <w:lvlJc w:val="left"/>
      <w:pPr>
        <w:tabs>
          <w:tab w:val="num" w:pos="113"/>
        </w:tabs>
        <w:ind w:left="113" w:hanging="113"/>
      </w:pPr>
      <w:rPr>
        <w:rFonts w:ascii="Symbol" w:hAnsi="Symbol" w:hint="default"/>
      </w:rPr>
    </w:lvl>
    <w:lvl w:ilvl="1" w:tplc="2F286A02" w:tentative="1">
      <w:start w:val="1"/>
      <w:numFmt w:val="bullet"/>
      <w:lvlText w:val="o"/>
      <w:lvlJc w:val="left"/>
      <w:pPr>
        <w:tabs>
          <w:tab w:val="num" w:pos="1440"/>
        </w:tabs>
        <w:ind w:left="1440" w:hanging="360"/>
      </w:pPr>
      <w:rPr>
        <w:rFonts w:ascii="Courier New" w:hAnsi="Courier New" w:cs="Courier New" w:hint="default"/>
      </w:rPr>
    </w:lvl>
    <w:lvl w:ilvl="2" w:tplc="38DCB134" w:tentative="1">
      <w:start w:val="1"/>
      <w:numFmt w:val="bullet"/>
      <w:lvlText w:val=""/>
      <w:lvlJc w:val="left"/>
      <w:pPr>
        <w:tabs>
          <w:tab w:val="num" w:pos="2160"/>
        </w:tabs>
        <w:ind w:left="2160" w:hanging="360"/>
      </w:pPr>
      <w:rPr>
        <w:rFonts w:ascii="Wingdings" w:hAnsi="Wingdings" w:hint="default"/>
      </w:rPr>
    </w:lvl>
    <w:lvl w:ilvl="3" w:tplc="CB9E128E" w:tentative="1">
      <w:start w:val="1"/>
      <w:numFmt w:val="bullet"/>
      <w:lvlText w:val=""/>
      <w:lvlJc w:val="left"/>
      <w:pPr>
        <w:tabs>
          <w:tab w:val="num" w:pos="2880"/>
        </w:tabs>
        <w:ind w:left="2880" w:hanging="360"/>
      </w:pPr>
      <w:rPr>
        <w:rFonts w:ascii="Symbol" w:hAnsi="Symbol" w:hint="default"/>
      </w:rPr>
    </w:lvl>
    <w:lvl w:ilvl="4" w:tplc="5184B7DC" w:tentative="1">
      <w:start w:val="1"/>
      <w:numFmt w:val="bullet"/>
      <w:lvlText w:val="o"/>
      <w:lvlJc w:val="left"/>
      <w:pPr>
        <w:tabs>
          <w:tab w:val="num" w:pos="3600"/>
        </w:tabs>
        <w:ind w:left="3600" w:hanging="360"/>
      </w:pPr>
      <w:rPr>
        <w:rFonts w:ascii="Courier New" w:hAnsi="Courier New" w:cs="Courier New" w:hint="default"/>
      </w:rPr>
    </w:lvl>
    <w:lvl w:ilvl="5" w:tplc="EA8EFCA0" w:tentative="1">
      <w:start w:val="1"/>
      <w:numFmt w:val="bullet"/>
      <w:lvlText w:val=""/>
      <w:lvlJc w:val="left"/>
      <w:pPr>
        <w:tabs>
          <w:tab w:val="num" w:pos="4320"/>
        </w:tabs>
        <w:ind w:left="4320" w:hanging="360"/>
      </w:pPr>
      <w:rPr>
        <w:rFonts w:ascii="Wingdings" w:hAnsi="Wingdings" w:hint="default"/>
      </w:rPr>
    </w:lvl>
    <w:lvl w:ilvl="6" w:tplc="317E0058" w:tentative="1">
      <w:start w:val="1"/>
      <w:numFmt w:val="bullet"/>
      <w:lvlText w:val=""/>
      <w:lvlJc w:val="left"/>
      <w:pPr>
        <w:tabs>
          <w:tab w:val="num" w:pos="5040"/>
        </w:tabs>
        <w:ind w:left="5040" w:hanging="360"/>
      </w:pPr>
      <w:rPr>
        <w:rFonts w:ascii="Symbol" w:hAnsi="Symbol" w:hint="default"/>
      </w:rPr>
    </w:lvl>
    <w:lvl w:ilvl="7" w:tplc="A3DCBB32" w:tentative="1">
      <w:start w:val="1"/>
      <w:numFmt w:val="bullet"/>
      <w:lvlText w:val="o"/>
      <w:lvlJc w:val="left"/>
      <w:pPr>
        <w:tabs>
          <w:tab w:val="num" w:pos="5760"/>
        </w:tabs>
        <w:ind w:left="5760" w:hanging="360"/>
      </w:pPr>
      <w:rPr>
        <w:rFonts w:ascii="Courier New" w:hAnsi="Courier New" w:cs="Courier New" w:hint="default"/>
      </w:rPr>
    </w:lvl>
    <w:lvl w:ilvl="8" w:tplc="E87C9076"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EC31693"/>
    <w:multiLevelType w:val="hybridMultilevel"/>
    <w:tmpl w:val="99EA13C0"/>
    <w:lvl w:ilvl="0" w:tplc="87F40BE4">
      <w:start w:val="1"/>
      <w:numFmt w:val="lowerLetter"/>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26" w15:restartNumberingAfterBreak="0">
    <w:nsid w:val="66DA15BF"/>
    <w:multiLevelType w:val="hybridMultilevel"/>
    <w:tmpl w:val="DC203392"/>
    <w:lvl w:ilvl="0" w:tplc="04130001">
      <w:start w:val="2013"/>
      <w:numFmt w:val="bullet"/>
      <w:lvlText w:val=""/>
      <w:lvlJc w:val="left"/>
      <w:pPr>
        <w:tabs>
          <w:tab w:val="num" w:pos="360"/>
        </w:tabs>
        <w:ind w:left="360" w:hanging="360"/>
      </w:pPr>
      <w:rPr>
        <w:rFonts w:ascii="Symbol" w:hAnsi="Symbol" w:hint="default"/>
        <w:color w:val="auto"/>
        <w:sz w:val="16"/>
        <w:szCs w:val="16"/>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D3B4A43"/>
    <w:multiLevelType w:val="hybridMultilevel"/>
    <w:tmpl w:val="5B9CF580"/>
    <w:lvl w:ilvl="0" w:tplc="04130001">
      <w:start w:val="2013"/>
      <w:numFmt w:val="bullet"/>
      <w:lvlText w:val=""/>
      <w:lvlJc w:val="left"/>
      <w:pPr>
        <w:tabs>
          <w:tab w:val="num" w:pos="420"/>
        </w:tabs>
        <w:ind w:left="420" w:hanging="360"/>
      </w:pPr>
      <w:rPr>
        <w:rFonts w:ascii="Symbol" w:hAnsi="Symbol" w:hint="default"/>
        <w:color w:val="auto"/>
        <w:sz w:val="16"/>
        <w:szCs w:val="16"/>
      </w:rPr>
    </w:lvl>
    <w:lvl w:ilvl="1" w:tplc="04130003" w:tentative="1">
      <w:start w:val="1"/>
      <w:numFmt w:val="bullet"/>
      <w:lvlText w:val="o"/>
      <w:lvlJc w:val="left"/>
      <w:pPr>
        <w:tabs>
          <w:tab w:val="num" w:pos="1500"/>
        </w:tabs>
        <w:ind w:left="1500" w:hanging="360"/>
      </w:pPr>
      <w:rPr>
        <w:rFonts w:ascii="Courier New" w:hAnsi="Courier New" w:cs="Courier New" w:hint="default"/>
      </w:rPr>
    </w:lvl>
    <w:lvl w:ilvl="2" w:tplc="04130005" w:tentative="1">
      <w:start w:val="1"/>
      <w:numFmt w:val="bullet"/>
      <w:lvlText w:val=""/>
      <w:lvlJc w:val="left"/>
      <w:pPr>
        <w:tabs>
          <w:tab w:val="num" w:pos="2220"/>
        </w:tabs>
        <w:ind w:left="2220" w:hanging="360"/>
      </w:pPr>
      <w:rPr>
        <w:rFonts w:ascii="Wingdings" w:hAnsi="Wingdings" w:hint="default"/>
      </w:rPr>
    </w:lvl>
    <w:lvl w:ilvl="3" w:tplc="04130001" w:tentative="1">
      <w:start w:val="1"/>
      <w:numFmt w:val="bullet"/>
      <w:lvlText w:val=""/>
      <w:lvlJc w:val="left"/>
      <w:pPr>
        <w:tabs>
          <w:tab w:val="num" w:pos="2940"/>
        </w:tabs>
        <w:ind w:left="2940" w:hanging="360"/>
      </w:pPr>
      <w:rPr>
        <w:rFonts w:ascii="Symbol" w:hAnsi="Symbol" w:hint="default"/>
      </w:rPr>
    </w:lvl>
    <w:lvl w:ilvl="4" w:tplc="04130003" w:tentative="1">
      <w:start w:val="1"/>
      <w:numFmt w:val="bullet"/>
      <w:lvlText w:val="o"/>
      <w:lvlJc w:val="left"/>
      <w:pPr>
        <w:tabs>
          <w:tab w:val="num" w:pos="3660"/>
        </w:tabs>
        <w:ind w:left="3660" w:hanging="360"/>
      </w:pPr>
      <w:rPr>
        <w:rFonts w:ascii="Courier New" w:hAnsi="Courier New" w:cs="Courier New" w:hint="default"/>
      </w:rPr>
    </w:lvl>
    <w:lvl w:ilvl="5" w:tplc="04130005" w:tentative="1">
      <w:start w:val="1"/>
      <w:numFmt w:val="bullet"/>
      <w:lvlText w:val=""/>
      <w:lvlJc w:val="left"/>
      <w:pPr>
        <w:tabs>
          <w:tab w:val="num" w:pos="4380"/>
        </w:tabs>
        <w:ind w:left="4380" w:hanging="360"/>
      </w:pPr>
      <w:rPr>
        <w:rFonts w:ascii="Wingdings" w:hAnsi="Wingdings" w:hint="default"/>
      </w:rPr>
    </w:lvl>
    <w:lvl w:ilvl="6" w:tplc="04130001" w:tentative="1">
      <w:start w:val="1"/>
      <w:numFmt w:val="bullet"/>
      <w:lvlText w:val=""/>
      <w:lvlJc w:val="left"/>
      <w:pPr>
        <w:tabs>
          <w:tab w:val="num" w:pos="5100"/>
        </w:tabs>
        <w:ind w:left="5100" w:hanging="360"/>
      </w:pPr>
      <w:rPr>
        <w:rFonts w:ascii="Symbol" w:hAnsi="Symbol" w:hint="default"/>
      </w:rPr>
    </w:lvl>
    <w:lvl w:ilvl="7" w:tplc="04130003" w:tentative="1">
      <w:start w:val="1"/>
      <w:numFmt w:val="bullet"/>
      <w:lvlText w:val="o"/>
      <w:lvlJc w:val="left"/>
      <w:pPr>
        <w:tabs>
          <w:tab w:val="num" w:pos="5820"/>
        </w:tabs>
        <w:ind w:left="5820" w:hanging="360"/>
      </w:pPr>
      <w:rPr>
        <w:rFonts w:ascii="Courier New" w:hAnsi="Courier New" w:cs="Courier New" w:hint="default"/>
      </w:rPr>
    </w:lvl>
    <w:lvl w:ilvl="8" w:tplc="04130005" w:tentative="1">
      <w:start w:val="1"/>
      <w:numFmt w:val="bullet"/>
      <w:lvlText w:val=""/>
      <w:lvlJc w:val="left"/>
      <w:pPr>
        <w:tabs>
          <w:tab w:val="num" w:pos="6540"/>
        </w:tabs>
        <w:ind w:left="6540" w:hanging="360"/>
      </w:pPr>
      <w:rPr>
        <w:rFonts w:ascii="Wingdings" w:hAnsi="Wingdings" w:hint="default"/>
      </w:rPr>
    </w:lvl>
  </w:abstractNum>
  <w:abstractNum w:abstractNumId="28" w15:restartNumberingAfterBreak="0">
    <w:nsid w:val="72241810"/>
    <w:multiLevelType w:val="hybridMultilevel"/>
    <w:tmpl w:val="849CD45E"/>
    <w:lvl w:ilvl="0" w:tplc="1E0E7A5C">
      <w:start w:val="1"/>
      <w:numFmt w:val="bullet"/>
      <w:lvlText w:val=""/>
      <w:lvlJc w:val="left"/>
      <w:pPr>
        <w:ind w:left="814" w:hanging="360"/>
      </w:pPr>
      <w:rPr>
        <w:rFonts w:ascii="Symbol" w:hAnsi="Symbol" w:hint="default"/>
      </w:rPr>
    </w:lvl>
    <w:lvl w:ilvl="1" w:tplc="B1408D2E" w:tentative="1">
      <w:start w:val="1"/>
      <w:numFmt w:val="bullet"/>
      <w:lvlText w:val="o"/>
      <w:lvlJc w:val="left"/>
      <w:pPr>
        <w:ind w:left="1534" w:hanging="360"/>
      </w:pPr>
      <w:rPr>
        <w:rFonts w:ascii="Courier New" w:hAnsi="Courier New" w:cs="Courier New" w:hint="default"/>
      </w:rPr>
    </w:lvl>
    <w:lvl w:ilvl="2" w:tplc="A3241728" w:tentative="1">
      <w:start w:val="1"/>
      <w:numFmt w:val="bullet"/>
      <w:lvlText w:val=""/>
      <w:lvlJc w:val="left"/>
      <w:pPr>
        <w:ind w:left="2254" w:hanging="360"/>
      </w:pPr>
      <w:rPr>
        <w:rFonts w:ascii="Wingdings" w:hAnsi="Wingdings" w:hint="default"/>
      </w:rPr>
    </w:lvl>
    <w:lvl w:ilvl="3" w:tplc="C3C60F82" w:tentative="1">
      <w:start w:val="1"/>
      <w:numFmt w:val="bullet"/>
      <w:lvlText w:val=""/>
      <w:lvlJc w:val="left"/>
      <w:pPr>
        <w:ind w:left="2974" w:hanging="360"/>
      </w:pPr>
      <w:rPr>
        <w:rFonts w:ascii="Symbol" w:hAnsi="Symbol" w:hint="default"/>
      </w:rPr>
    </w:lvl>
    <w:lvl w:ilvl="4" w:tplc="4AAADB5E" w:tentative="1">
      <w:start w:val="1"/>
      <w:numFmt w:val="bullet"/>
      <w:lvlText w:val="o"/>
      <w:lvlJc w:val="left"/>
      <w:pPr>
        <w:ind w:left="3694" w:hanging="360"/>
      </w:pPr>
      <w:rPr>
        <w:rFonts w:ascii="Courier New" w:hAnsi="Courier New" w:cs="Courier New" w:hint="default"/>
      </w:rPr>
    </w:lvl>
    <w:lvl w:ilvl="5" w:tplc="44C0CAAC" w:tentative="1">
      <w:start w:val="1"/>
      <w:numFmt w:val="bullet"/>
      <w:lvlText w:val=""/>
      <w:lvlJc w:val="left"/>
      <w:pPr>
        <w:ind w:left="4414" w:hanging="360"/>
      </w:pPr>
      <w:rPr>
        <w:rFonts w:ascii="Wingdings" w:hAnsi="Wingdings" w:hint="default"/>
      </w:rPr>
    </w:lvl>
    <w:lvl w:ilvl="6" w:tplc="9B84B878" w:tentative="1">
      <w:start w:val="1"/>
      <w:numFmt w:val="bullet"/>
      <w:lvlText w:val=""/>
      <w:lvlJc w:val="left"/>
      <w:pPr>
        <w:ind w:left="5134" w:hanging="360"/>
      </w:pPr>
      <w:rPr>
        <w:rFonts w:ascii="Symbol" w:hAnsi="Symbol" w:hint="default"/>
      </w:rPr>
    </w:lvl>
    <w:lvl w:ilvl="7" w:tplc="6C32382E" w:tentative="1">
      <w:start w:val="1"/>
      <w:numFmt w:val="bullet"/>
      <w:lvlText w:val="o"/>
      <w:lvlJc w:val="left"/>
      <w:pPr>
        <w:ind w:left="5854" w:hanging="360"/>
      </w:pPr>
      <w:rPr>
        <w:rFonts w:ascii="Courier New" w:hAnsi="Courier New" w:cs="Courier New" w:hint="default"/>
      </w:rPr>
    </w:lvl>
    <w:lvl w:ilvl="8" w:tplc="9ACAB492" w:tentative="1">
      <w:start w:val="1"/>
      <w:numFmt w:val="bullet"/>
      <w:lvlText w:val=""/>
      <w:lvlJc w:val="left"/>
      <w:pPr>
        <w:ind w:left="6574" w:hanging="360"/>
      </w:pPr>
      <w:rPr>
        <w:rFonts w:ascii="Wingdings" w:hAnsi="Wingdings" w:hint="default"/>
      </w:rPr>
    </w:lvl>
  </w:abstractNum>
  <w:abstractNum w:abstractNumId="29" w15:restartNumberingAfterBreak="0">
    <w:nsid w:val="73776750"/>
    <w:multiLevelType w:val="hybridMultilevel"/>
    <w:tmpl w:val="524CBEE6"/>
    <w:lvl w:ilvl="0" w:tplc="04130001">
      <w:start w:val="1"/>
      <w:numFmt w:val="lowerLetter"/>
      <w:pStyle w:val="OpmaakprofielTekstopmerkingRegelafstandMeerdere097rg3"/>
      <w:lvlText w:val="%1."/>
      <w:lvlJc w:val="left"/>
      <w:pPr>
        <w:tabs>
          <w:tab w:val="num" w:pos="720"/>
        </w:tabs>
        <w:ind w:left="720" w:hanging="360"/>
      </w:pPr>
      <w:rPr>
        <w:rFonts w:hint="default"/>
      </w:rPr>
    </w:lvl>
    <w:lvl w:ilvl="1" w:tplc="04130003" w:tentative="1">
      <w:start w:val="1"/>
      <w:numFmt w:val="lowerLetter"/>
      <w:lvlText w:val="%2."/>
      <w:lvlJc w:val="left"/>
      <w:pPr>
        <w:tabs>
          <w:tab w:val="num" w:pos="1440"/>
        </w:tabs>
        <w:ind w:left="1440" w:hanging="360"/>
      </w:pPr>
    </w:lvl>
    <w:lvl w:ilvl="2" w:tplc="04130005" w:tentative="1">
      <w:start w:val="1"/>
      <w:numFmt w:val="lowerRoman"/>
      <w:lvlText w:val="%3."/>
      <w:lvlJc w:val="right"/>
      <w:pPr>
        <w:tabs>
          <w:tab w:val="num" w:pos="2160"/>
        </w:tabs>
        <w:ind w:left="2160" w:hanging="180"/>
      </w:pPr>
    </w:lvl>
    <w:lvl w:ilvl="3" w:tplc="04130001" w:tentative="1">
      <w:start w:val="1"/>
      <w:numFmt w:val="decimal"/>
      <w:lvlText w:val="%4."/>
      <w:lvlJc w:val="left"/>
      <w:pPr>
        <w:tabs>
          <w:tab w:val="num" w:pos="2880"/>
        </w:tabs>
        <w:ind w:left="2880" w:hanging="360"/>
      </w:pPr>
    </w:lvl>
    <w:lvl w:ilvl="4" w:tplc="04130003" w:tentative="1">
      <w:start w:val="1"/>
      <w:numFmt w:val="lowerLetter"/>
      <w:lvlText w:val="%5."/>
      <w:lvlJc w:val="left"/>
      <w:pPr>
        <w:tabs>
          <w:tab w:val="num" w:pos="3600"/>
        </w:tabs>
        <w:ind w:left="3600" w:hanging="360"/>
      </w:pPr>
    </w:lvl>
    <w:lvl w:ilvl="5" w:tplc="04130005" w:tentative="1">
      <w:start w:val="1"/>
      <w:numFmt w:val="lowerRoman"/>
      <w:lvlText w:val="%6."/>
      <w:lvlJc w:val="right"/>
      <w:pPr>
        <w:tabs>
          <w:tab w:val="num" w:pos="4320"/>
        </w:tabs>
        <w:ind w:left="4320" w:hanging="180"/>
      </w:pPr>
    </w:lvl>
    <w:lvl w:ilvl="6" w:tplc="04130001" w:tentative="1">
      <w:start w:val="1"/>
      <w:numFmt w:val="decimal"/>
      <w:lvlText w:val="%7."/>
      <w:lvlJc w:val="left"/>
      <w:pPr>
        <w:tabs>
          <w:tab w:val="num" w:pos="5040"/>
        </w:tabs>
        <w:ind w:left="5040" w:hanging="360"/>
      </w:pPr>
    </w:lvl>
    <w:lvl w:ilvl="7" w:tplc="04130003" w:tentative="1">
      <w:start w:val="1"/>
      <w:numFmt w:val="lowerLetter"/>
      <w:lvlText w:val="%8."/>
      <w:lvlJc w:val="left"/>
      <w:pPr>
        <w:tabs>
          <w:tab w:val="num" w:pos="5760"/>
        </w:tabs>
        <w:ind w:left="5760" w:hanging="360"/>
      </w:pPr>
    </w:lvl>
    <w:lvl w:ilvl="8" w:tplc="04130005" w:tentative="1">
      <w:start w:val="1"/>
      <w:numFmt w:val="lowerRoman"/>
      <w:lvlText w:val="%9."/>
      <w:lvlJc w:val="right"/>
      <w:pPr>
        <w:tabs>
          <w:tab w:val="num" w:pos="6480"/>
        </w:tabs>
        <w:ind w:left="6480" w:hanging="180"/>
      </w:pPr>
    </w:lvl>
  </w:abstractNum>
  <w:abstractNum w:abstractNumId="30" w15:restartNumberingAfterBreak="0">
    <w:nsid w:val="76FD1480"/>
    <w:multiLevelType w:val="hybridMultilevel"/>
    <w:tmpl w:val="50D697A6"/>
    <w:lvl w:ilvl="0" w:tplc="04130001">
      <w:start w:val="2013"/>
      <w:numFmt w:val="bullet"/>
      <w:lvlText w:val=""/>
      <w:lvlJc w:val="left"/>
      <w:pPr>
        <w:tabs>
          <w:tab w:val="num" w:pos="360"/>
        </w:tabs>
        <w:ind w:left="360" w:hanging="360"/>
      </w:pPr>
      <w:rPr>
        <w:rFonts w:ascii="Symbol" w:hAnsi="Symbol" w:hint="default"/>
        <w:color w:val="auto"/>
        <w:sz w:val="16"/>
        <w:szCs w:val="16"/>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06758F"/>
    <w:multiLevelType w:val="hybridMultilevel"/>
    <w:tmpl w:val="8E0CD4BA"/>
    <w:lvl w:ilvl="0" w:tplc="4A8E7D12">
      <w:start w:val="1"/>
      <w:numFmt w:val="lowerLetter"/>
      <w:lvlText w:val="%1."/>
      <w:lvlJc w:val="left"/>
      <w:pPr>
        <w:tabs>
          <w:tab w:val="num" w:pos="360"/>
        </w:tabs>
        <w:ind w:left="360" w:hanging="360"/>
      </w:pPr>
      <w:rPr>
        <w:rFonts w:hint="default"/>
      </w:rPr>
    </w:lvl>
    <w:lvl w:ilvl="1" w:tplc="04130003" w:tentative="1">
      <w:start w:val="1"/>
      <w:numFmt w:val="lowerLetter"/>
      <w:lvlText w:val="%2."/>
      <w:lvlJc w:val="left"/>
      <w:pPr>
        <w:tabs>
          <w:tab w:val="num" w:pos="1080"/>
        </w:tabs>
        <w:ind w:left="1080" w:hanging="360"/>
      </w:pPr>
    </w:lvl>
    <w:lvl w:ilvl="2" w:tplc="04130005" w:tentative="1">
      <w:start w:val="1"/>
      <w:numFmt w:val="lowerRoman"/>
      <w:lvlText w:val="%3."/>
      <w:lvlJc w:val="right"/>
      <w:pPr>
        <w:tabs>
          <w:tab w:val="num" w:pos="1800"/>
        </w:tabs>
        <w:ind w:left="1800" w:hanging="180"/>
      </w:pPr>
    </w:lvl>
    <w:lvl w:ilvl="3" w:tplc="04130001" w:tentative="1">
      <w:start w:val="1"/>
      <w:numFmt w:val="decimal"/>
      <w:lvlText w:val="%4."/>
      <w:lvlJc w:val="left"/>
      <w:pPr>
        <w:tabs>
          <w:tab w:val="num" w:pos="2520"/>
        </w:tabs>
        <w:ind w:left="2520" w:hanging="360"/>
      </w:pPr>
    </w:lvl>
    <w:lvl w:ilvl="4" w:tplc="04130003" w:tentative="1">
      <w:start w:val="1"/>
      <w:numFmt w:val="lowerLetter"/>
      <w:lvlText w:val="%5."/>
      <w:lvlJc w:val="left"/>
      <w:pPr>
        <w:tabs>
          <w:tab w:val="num" w:pos="3240"/>
        </w:tabs>
        <w:ind w:left="3240" w:hanging="360"/>
      </w:pPr>
    </w:lvl>
    <w:lvl w:ilvl="5" w:tplc="04130005" w:tentative="1">
      <w:start w:val="1"/>
      <w:numFmt w:val="lowerRoman"/>
      <w:lvlText w:val="%6."/>
      <w:lvlJc w:val="right"/>
      <w:pPr>
        <w:tabs>
          <w:tab w:val="num" w:pos="3960"/>
        </w:tabs>
        <w:ind w:left="3960" w:hanging="180"/>
      </w:pPr>
    </w:lvl>
    <w:lvl w:ilvl="6" w:tplc="04130001" w:tentative="1">
      <w:start w:val="1"/>
      <w:numFmt w:val="decimal"/>
      <w:lvlText w:val="%7."/>
      <w:lvlJc w:val="left"/>
      <w:pPr>
        <w:tabs>
          <w:tab w:val="num" w:pos="4680"/>
        </w:tabs>
        <w:ind w:left="4680" w:hanging="360"/>
      </w:pPr>
    </w:lvl>
    <w:lvl w:ilvl="7" w:tplc="04130003" w:tentative="1">
      <w:start w:val="1"/>
      <w:numFmt w:val="lowerLetter"/>
      <w:lvlText w:val="%8."/>
      <w:lvlJc w:val="left"/>
      <w:pPr>
        <w:tabs>
          <w:tab w:val="num" w:pos="5400"/>
        </w:tabs>
        <w:ind w:left="5400" w:hanging="360"/>
      </w:pPr>
    </w:lvl>
    <w:lvl w:ilvl="8" w:tplc="04130005" w:tentative="1">
      <w:start w:val="1"/>
      <w:numFmt w:val="lowerRoman"/>
      <w:lvlText w:val="%9."/>
      <w:lvlJc w:val="right"/>
      <w:pPr>
        <w:tabs>
          <w:tab w:val="num" w:pos="6120"/>
        </w:tabs>
        <w:ind w:left="6120" w:hanging="180"/>
      </w:pPr>
    </w:lvl>
  </w:abstractNum>
  <w:abstractNum w:abstractNumId="32" w15:restartNumberingAfterBreak="0">
    <w:nsid w:val="78C322BF"/>
    <w:multiLevelType w:val="hybridMultilevel"/>
    <w:tmpl w:val="4B905A5E"/>
    <w:lvl w:ilvl="0" w:tplc="04130019">
      <w:start w:val="2013"/>
      <w:numFmt w:val="bullet"/>
      <w:lvlText w:val=""/>
      <w:lvlJc w:val="left"/>
      <w:pPr>
        <w:tabs>
          <w:tab w:val="num" w:pos="360"/>
        </w:tabs>
        <w:ind w:left="360" w:hanging="360"/>
      </w:pPr>
      <w:rPr>
        <w:rFonts w:ascii="Symbol" w:hAnsi="Symbol" w:hint="default"/>
        <w:color w:val="auto"/>
        <w:sz w:val="16"/>
        <w:szCs w:val="16"/>
      </w:rPr>
    </w:lvl>
    <w:lvl w:ilvl="1" w:tplc="04130019" w:tentative="1">
      <w:start w:val="1"/>
      <w:numFmt w:val="bullet"/>
      <w:lvlText w:val="o"/>
      <w:lvlJc w:val="left"/>
      <w:pPr>
        <w:tabs>
          <w:tab w:val="num" w:pos="1440"/>
        </w:tabs>
        <w:ind w:left="1440" w:hanging="360"/>
      </w:pPr>
      <w:rPr>
        <w:rFonts w:ascii="Courier New" w:hAnsi="Courier New" w:cs="Courier New" w:hint="default"/>
      </w:rPr>
    </w:lvl>
    <w:lvl w:ilvl="2" w:tplc="0413001B" w:tentative="1">
      <w:start w:val="1"/>
      <w:numFmt w:val="bullet"/>
      <w:lvlText w:val=""/>
      <w:lvlJc w:val="left"/>
      <w:pPr>
        <w:tabs>
          <w:tab w:val="num" w:pos="2160"/>
        </w:tabs>
        <w:ind w:left="2160" w:hanging="360"/>
      </w:pPr>
      <w:rPr>
        <w:rFonts w:ascii="Wingdings" w:hAnsi="Wingdings" w:hint="default"/>
      </w:rPr>
    </w:lvl>
    <w:lvl w:ilvl="3" w:tplc="0413000F" w:tentative="1">
      <w:start w:val="1"/>
      <w:numFmt w:val="bullet"/>
      <w:lvlText w:val=""/>
      <w:lvlJc w:val="left"/>
      <w:pPr>
        <w:tabs>
          <w:tab w:val="num" w:pos="2880"/>
        </w:tabs>
        <w:ind w:left="2880" w:hanging="360"/>
      </w:pPr>
      <w:rPr>
        <w:rFonts w:ascii="Symbol" w:hAnsi="Symbol" w:hint="default"/>
      </w:rPr>
    </w:lvl>
    <w:lvl w:ilvl="4" w:tplc="04130019" w:tentative="1">
      <w:start w:val="1"/>
      <w:numFmt w:val="bullet"/>
      <w:lvlText w:val="o"/>
      <w:lvlJc w:val="left"/>
      <w:pPr>
        <w:tabs>
          <w:tab w:val="num" w:pos="3600"/>
        </w:tabs>
        <w:ind w:left="3600" w:hanging="360"/>
      </w:pPr>
      <w:rPr>
        <w:rFonts w:ascii="Courier New" w:hAnsi="Courier New" w:cs="Courier New" w:hint="default"/>
      </w:rPr>
    </w:lvl>
    <w:lvl w:ilvl="5" w:tplc="0413001B" w:tentative="1">
      <w:start w:val="1"/>
      <w:numFmt w:val="bullet"/>
      <w:lvlText w:val=""/>
      <w:lvlJc w:val="left"/>
      <w:pPr>
        <w:tabs>
          <w:tab w:val="num" w:pos="4320"/>
        </w:tabs>
        <w:ind w:left="4320" w:hanging="360"/>
      </w:pPr>
      <w:rPr>
        <w:rFonts w:ascii="Wingdings" w:hAnsi="Wingdings" w:hint="default"/>
      </w:rPr>
    </w:lvl>
    <w:lvl w:ilvl="6" w:tplc="0413000F" w:tentative="1">
      <w:start w:val="1"/>
      <w:numFmt w:val="bullet"/>
      <w:lvlText w:val=""/>
      <w:lvlJc w:val="left"/>
      <w:pPr>
        <w:tabs>
          <w:tab w:val="num" w:pos="5040"/>
        </w:tabs>
        <w:ind w:left="5040" w:hanging="360"/>
      </w:pPr>
      <w:rPr>
        <w:rFonts w:ascii="Symbol" w:hAnsi="Symbol" w:hint="default"/>
      </w:rPr>
    </w:lvl>
    <w:lvl w:ilvl="7" w:tplc="04130019" w:tentative="1">
      <w:start w:val="1"/>
      <w:numFmt w:val="bullet"/>
      <w:lvlText w:val="o"/>
      <w:lvlJc w:val="left"/>
      <w:pPr>
        <w:tabs>
          <w:tab w:val="num" w:pos="5760"/>
        </w:tabs>
        <w:ind w:left="5760" w:hanging="360"/>
      </w:pPr>
      <w:rPr>
        <w:rFonts w:ascii="Courier New" w:hAnsi="Courier New" w:cs="Courier New" w:hint="default"/>
      </w:rPr>
    </w:lvl>
    <w:lvl w:ilvl="8" w:tplc="0413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4A2CA5"/>
    <w:multiLevelType w:val="hybridMultilevel"/>
    <w:tmpl w:val="F2BA5D8A"/>
    <w:lvl w:ilvl="0" w:tplc="4A8E7D12">
      <w:start w:val="2013"/>
      <w:numFmt w:val="bullet"/>
      <w:pStyle w:val="Bullet"/>
      <w:lvlText w:val=""/>
      <w:lvlJc w:val="left"/>
      <w:pPr>
        <w:tabs>
          <w:tab w:val="num" w:pos="360"/>
        </w:tabs>
        <w:ind w:left="360" w:hanging="360"/>
      </w:pPr>
      <w:rPr>
        <w:rFonts w:ascii="Symbol" w:hAnsi="Symbol" w:hint="default"/>
        <w:color w:val="auto"/>
        <w:sz w:val="16"/>
        <w:szCs w:val="16"/>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D45CB1"/>
    <w:multiLevelType w:val="hybridMultilevel"/>
    <w:tmpl w:val="BE9009D4"/>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6"/>
  </w:num>
  <w:num w:numId="2">
    <w:abstractNumId w:val="11"/>
  </w:num>
  <w:num w:numId="3">
    <w:abstractNumId w:val="8"/>
  </w:num>
  <w:num w:numId="4">
    <w:abstractNumId w:val="20"/>
  </w:num>
  <w:num w:numId="5">
    <w:abstractNumId w:val="29"/>
  </w:num>
  <w:num w:numId="6">
    <w:abstractNumId w:val="31"/>
  </w:num>
  <w:num w:numId="7">
    <w:abstractNumId w:val="13"/>
  </w:num>
  <w:num w:numId="8">
    <w:abstractNumId w:val="12"/>
  </w:num>
  <w:num w:numId="9">
    <w:abstractNumId w:val="26"/>
  </w:num>
  <w:num w:numId="10">
    <w:abstractNumId w:val="33"/>
  </w:num>
  <w:num w:numId="11">
    <w:abstractNumId w:val="27"/>
  </w:num>
  <w:num w:numId="12">
    <w:abstractNumId w:val="21"/>
  </w:num>
  <w:num w:numId="13">
    <w:abstractNumId w:val="32"/>
  </w:num>
  <w:num w:numId="14">
    <w:abstractNumId w:val="18"/>
  </w:num>
  <w:num w:numId="15">
    <w:abstractNumId w:val="3"/>
  </w:num>
  <w:num w:numId="16">
    <w:abstractNumId w:val="24"/>
  </w:num>
  <w:num w:numId="17">
    <w:abstractNumId w:val="14"/>
  </w:num>
  <w:num w:numId="18">
    <w:abstractNumId w:val="1"/>
  </w:num>
  <w:num w:numId="19">
    <w:abstractNumId w:val="16"/>
  </w:num>
  <w:num w:numId="20">
    <w:abstractNumId w:val="28"/>
  </w:num>
  <w:num w:numId="21">
    <w:abstractNumId w:val="19"/>
  </w:num>
  <w:num w:numId="22">
    <w:abstractNumId w:val="30"/>
  </w:num>
  <w:num w:numId="23">
    <w:abstractNumId w:val="2"/>
  </w:num>
  <w:num w:numId="24">
    <w:abstractNumId w:val="5"/>
  </w:num>
  <w:num w:numId="25">
    <w:abstractNumId w:val="23"/>
  </w:num>
  <w:num w:numId="26">
    <w:abstractNumId w:val="17"/>
  </w:num>
  <w:num w:numId="27">
    <w:abstractNumId w:val="15"/>
  </w:num>
  <w:num w:numId="28">
    <w:abstractNumId w:val="22"/>
  </w:num>
  <w:num w:numId="29">
    <w:abstractNumId w:val="10"/>
  </w:num>
  <w:num w:numId="30">
    <w:abstractNumId w:val="0"/>
  </w:num>
  <w:num w:numId="31">
    <w:abstractNumId w:val="4"/>
  </w:num>
  <w:num w:numId="32">
    <w:abstractNumId w:val="7"/>
  </w:num>
  <w:num w:numId="33">
    <w:abstractNumId w:val="3"/>
  </w:num>
  <w:num w:numId="34">
    <w:abstractNumId w:val="3"/>
  </w:num>
  <w:num w:numId="35">
    <w:abstractNumId w:val="9"/>
  </w:num>
  <w:num w:numId="36">
    <w:abstractNumId w:val="34"/>
  </w:num>
  <w:num w:numId="37">
    <w:abstractNumId w:val="25"/>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derhand, Lex">
    <w15:presenceInfo w15:providerId="AD" w15:userId="S::Nederhand.L@buas.nl::efe03eeb-5aa5-41c1-8ca8-27f6932082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64" w:dllVersion="6" w:nlCheck="1" w:checkStyle="1"/>
  <w:activeWritingStyle w:appName="MSWord" w:lang="de-DE" w:vendorID="64" w:dllVersion="6" w:nlCheck="1" w:checkStyle="1"/>
  <w:activeWritingStyle w:appName="MSWord" w:lang="en-US" w:vendorID="64" w:dllVersion="6" w:nlCheck="1" w:checkStyle="1"/>
  <w:activeWritingStyle w:appName="MSWord" w:lang="nl-NL" w:vendorID="64" w:dllVersion="0" w:nlCheck="1" w:checkStyle="0"/>
  <w:activeWritingStyle w:appName="MSWord" w:lang="en-US" w:vendorID="64" w:dllVersion="0" w:nlCheck="1" w:checkStyle="0"/>
  <w:activeWritingStyle w:appName="MSWord" w:lang="nl" w:vendorID="64" w:dllVersion="0" w:nlCheck="1" w:checkStyle="0"/>
  <w:activeWritingStyle w:appName="MSWord" w:lang="de-D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27"/>
  <w:hyphenationZone w:val="425"/>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HC_HBID" w:val="9146329"/>
    <w:docVar w:name="HC_HBLIB" w:val="ATLAS"/>
  </w:docVars>
  <w:rsids>
    <w:rsidRoot w:val="005A63EF"/>
    <w:rsid w:val="00002CBC"/>
    <w:rsid w:val="00004545"/>
    <w:rsid w:val="0000689B"/>
    <w:rsid w:val="00007011"/>
    <w:rsid w:val="000070E3"/>
    <w:rsid w:val="000124BC"/>
    <w:rsid w:val="00013018"/>
    <w:rsid w:val="000135DE"/>
    <w:rsid w:val="00013862"/>
    <w:rsid w:val="00013BE2"/>
    <w:rsid w:val="0001408C"/>
    <w:rsid w:val="00015461"/>
    <w:rsid w:val="0001588C"/>
    <w:rsid w:val="00015B52"/>
    <w:rsid w:val="00016012"/>
    <w:rsid w:val="00016DC4"/>
    <w:rsid w:val="00020189"/>
    <w:rsid w:val="00020EE4"/>
    <w:rsid w:val="00023E9A"/>
    <w:rsid w:val="00024044"/>
    <w:rsid w:val="00024085"/>
    <w:rsid w:val="00024147"/>
    <w:rsid w:val="00025464"/>
    <w:rsid w:val="00025DEE"/>
    <w:rsid w:val="00026AC0"/>
    <w:rsid w:val="0003151C"/>
    <w:rsid w:val="00033271"/>
    <w:rsid w:val="00033CDD"/>
    <w:rsid w:val="00034A84"/>
    <w:rsid w:val="00035E67"/>
    <w:rsid w:val="000366F3"/>
    <w:rsid w:val="00040209"/>
    <w:rsid w:val="0004064E"/>
    <w:rsid w:val="00040BBE"/>
    <w:rsid w:val="0004144B"/>
    <w:rsid w:val="000429E5"/>
    <w:rsid w:val="00042D3C"/>
    <w:rsid w:val="00043103"/>
    <w:rsid w:val="0004330A"/>
    <w:rsid w:val="0005392C"/>
    <w:rsid w:val="00054A00"/>
    <w:rsid w:val="00054FAA"/>
    <w:rsid w:val="00055072"/>
    <w:rsid w:val="000552D7"/>
    <w:rsid w:val="00055A0B"/>
    <w:rsid w:val="00055D09"/>
    <w:rsid w:val="0006024D"/>
    <w:rsid w:val="00060532"/>
    <w:rsid w:val="0006076B"/>
    <w:rsid w:val="000617B3"/>
    <w:rsid w:val="0006211C"/>
    <w:rsid w:val="000636C5"/>
    <w:rsid w:val="00063770"/>
    <w:rsid w:val="00063B1E"/>
    <w:rsid w:val="00064DD9"/>
    <w:rsid w:val="00064F50"/>
    <w:rsid w:val="0006625B"/>
    <w:rsid w:val="00071F28"/>
    <w:rsid w:val="000721CA"/>
    <w:rsid w:val="00074079"/>
    <w:rsid w:val="000740AB"/>
    <w:rsid w:val="00074243"/>
    <w:rsid w:val="00077656"/>
    <w:rsid w:val="00082173"/>
    <w:rsid w:val="00082A83"/>
    <w:rsid w:val="0008471E"/>
    <w:rsid w:val="00090458"/>
    <w:rsid w:val="0009272A"/>
    <w:rsid w:val="00092799"/>
    <w:rsid w:val="00092C5F"/>
    <w:rsid w:val="00093A5D"/>
    <w:rsid w:val="00094E8A"/>
    <w:rsid w:val="00096680"/>
    <w:rsid w:val="00097A7B"/>
    <w:rsid w:val="00097D7C"/>
    <w:rsid w:val="000A0589"/>
    <w:rsid w:val="000A060F"/>
    <w:rsid w:val="000A0F36"/>
    <w:rsid w:val="000A174A"/>
    <w:rsid w:val="000A2E7D"/>
    <w:rsid w:val="000A3E0A"/>
    <w:rsid w:val="000A65AC"/>
    <w:rsid w:val="000B04C7"/>
    <w:rsid w:val="000B36D2"/>
    <w:rsid w:val="000B3B60"/>
    <w:rsid w:val="000B403A"/>
    <w:rsid w:val="000B429F"/>
    <w:rsid w:val="000B66BC"/>
    <w:rsid w:val="000B69C4"/>
    <w:rsid w:val="000B7234"/>
    <w:rsid w:val="000B7281"/>
    <w:rsid w:val="000B77FB"/>
    <w:rsid w:val="000B7FAB"/>
    <w:rsid w:val="000C17ED"/>
    <w:rsid w:val="000C1BA1"/>
    <w:rsid w:val="000C23CB"/>
    <w:rsid w:val="000C26B1"/>
    <w:rsid w:val="000C3EA9"/>
    <w:rsid w:val="000C598E"/>
    <w:rsid w:val="000D0225"/>
    <w:rsid w:val="000D04EB"/>
    <w:rsid w:val="000D0B61"/>
    <w:rsid w:val="000D1088"/>
    <w:rsid w:val="000D276F"/>
    <w:rsid w:val="000D57D2"/>
    <w:rsid w:val="000D5E20"/>
    <w:rsid w:val="000D70D8"/>
    <w:rsid w:val="000D74E2"/>
    <w:rsid w:val="000E08DF"/>
    <w:rsid w:val="000E1001"/>
    <w:rsid w:val="000E4100"/>
    <w:rsid w:val="000E736A"/>
    <w:rsid w:val="000E7895"/>
    <w:rsid w:val="000E7BBC"/>
    <w:rsid w:val="000F1022"/>
    <w:rsid w:val="000F142E"/>
    <w:rsid w:val="000F1484"/>
    <w:rsid w:val="000F161D"/>
    <w:rsid w:val="000F56B8"/>
    <w:rsid w:val="000F6DB6"/>
    <w:rsid w:val="000F7873"/>
    <w:rsid w:val="00101743"/>
    <w:rsid w:val="00101CF7"/>
    <w:rsid w:val="00102108"/>
    <w:rsid w:val="00102616"/>
    <w:rsid w:val="0010374A"/>
    <w:rsid w:val="00103C16"/>
    <w:rsid w:val="00105D3B"/>
    <w:rsid w:val="001063EF"/>
    <w:rsid w:val="001064CC"/>
    <w:rsid w:val="001078B3"/>
    <w:rsid w:val="001153A1"/>
    <w:rsid w:val="00115431"/>
    <w:rsid w:val="00115E31"/>
    <w:rsid w:val="00120EF8"/>
    <w:rsid w:val="00121232"/>
    <w:rsid w:val="0012146C"/>
    <w:rsid w:val="00123282"/>
    <w:rsid w:val="00123303"/>
    <w:rsid w:val="00123704"/>
    <w:rsid w:val="0012401E"/>
    <w:rsid w:val="00124051"/>
    <w:rsid w:val="00124C25"/>
    <w:rsid w:val="00125E38"/>
    <w:rsid w:val="001270C7"/>
    <w:rsid w:val="0013025B"/>
    <w:rsid w:val="00132540"/>
    <w:rsid w:val="00132DEB"/>
    <w:rsid w:val="001357A3"/>
    <w:rsid w:val="0013650E"/>
    <w:rsid w:val="001408A1"/>
    <w:rsid w:val="00140A9C"/>
    <w:rsid w:val="00140E71"/>
    <w:rsid w:val="0014140A"/>
    <w:rsid w:val="00143C74"/>
    <w:rsid w:val="0014588C"/>
    <w:rsid w:val="00146BE1"/>
    <w:rsid w:val="0014786A"/>
    <w:rsid w:val="001516A4"/>
    <w:rsid w:val="00151E5F"/>
    <w:rsid w:val="001524DC"/>
    <w:rsid w:val="00155612"/>
    <w:rsid w:val="00155FAF"/>
    <w:rsid w:val="00156485"/>
    <w:rsid w:val="001569AB"/>
    <w:rsid w:val="00157821"/>
    <w:rsid w:val="001609E0"/>
    <w:rsid w:val="001620D1"/>
    <w:rsid w:val="00162E42"/>
    <w:rsid w:val="00164267"/>
    <w:rsid w:val="001644DF"/>
    <w:rsid w:val="0016496E"/>
    <w:rsid w:val="00165932"/>
    <w:rsid w:val="0016653E"/>
    <w:rsid w:val="0016725C"/>
    <w:rsid w:val="001674B7"/>
    <w:rsid w:val="00171217"/>
    <w:rsid w:val="001713DE"/>
    <w:rsid w:val="001721E7"/>
    <w:rsid w:val="001726F3"/>
    <w:rsid w:val="00173875"/>
    <w:rsid w:val="00173C51"/>
    <w:rsid w:val="00174135"/>
    <w:rsid w:val="00174CB1"/>
    <w:rsid w:val="00174CC2"/>
    <w:rsid w:val="001756F4"/>
    <w:rsid w:val="00176CC6"/>
    <w:rsid w:val="0017787C"/>
    <w:rsid w:val="00177AC4"/>
    <w:rsid w:val="00181BE4"/>
    <w:rsid w:val="00182C89"/>
    <w:rsid w:val="00184A6B"/>
    <w:rsid w:val="001853A8"/>
    <w:rsid w:val="00185576"/>
    <w:rsid w:val="001857C0"/>
    <w:rsid w:val="00185928"/>
    <w:rsid w:val="00185951"/>
    <w:rsid w:val="00185A37"/>
    <w:rsid w:val="001861DD"/>
    <w:rsid w:val="00186FFA"/>
    <w:rsid w:val="001874BA"/>
    <w:rsid w:val="00187D50"/>
    <w:rsid w:val="0019124F"/>
    <w:rsid w:val="00196B69"/>
    <w:rsid w:val="00196B8B"/>
    <w:rsid w:val="00196EE3"/>
    <w:rsid w:val="001A0A6C"/>
    <w:rsid w:val="001A11C5"/>
    <w:rsid w:val="001A2657"/>
    <w:rsid w:val="001A2BEA"/>
    <w:rsid w:val="001A33A9"/>
    <w:rsid w:val="001A3406"/>
    <w:rsid w:val="001A4A5C"/>
    <w:rsid w:val="001A4D9E"/>
    <w:rsid w:val="001A6610"/>
    <w:rsid w:val="001A6A27"/>
    <w:rsid w:val="001A6D93"/>
    <w:rsid w:val="001A7F67"/>
    <w:rsid w:val="001B0214"/>
    <w:rsid w:val="001B20A7"/>
    <w:rsid w:val="001B2886"/>
    <w:rsid w:val="001B33A8"/>
    <w:rsid w:val="001B5182"/>
    <w:rsid w:val="001B5265"/>
    <w:rsid w:val="001B5B5C"/>
    <w:rsid w:val="001B6374"/>
    <w:rsid w:val="001B7531"/>
    <w:rsid w:val="001B7DF8"/>
    <w:rsid w:val="001C011B"/>
    <w:rsid w:val="001C117C"/>
    <w:rsid w:val="001C1358"/>
    <w:rsid w:val="001C20EB"/>
    <w:rsid w:val="001C30DD"/>
    <w:rsid w:val="001C32EC"/>
    <w:rsid w:val="001C3739"/>
    <w:rsid w:val="001C38BD"/>
    <w:rsid w:val="001C3B82"/>
    <w:rsid w:val="001C4D5A"/>
    <w:rsid w:val="001C59AA"/>
    <w:rsid w:val="001C6FB2"/>
    <w:rsid w:val="001D76C4"/>
    <w:rsid w:val="001E34C6"/>
    <w:rsid w:val="001E48B5"/>
    <w:rsid w:val="001E4C26"/>
    <w:rsid w:val="001E5581"/>
    <w:rsid w:val="001E60C4"/>
    <w:rsid w:val="001F0008"/>
    <w:rsid w:val="001F1FC3"/>
    <w:rsid w:val="001F2200"/>
    <w:rsid w:val="001F3C50"/>
    <w:rsid w:val="001F3C70"/>
    <w:rsid w:val="001F74AA"/>
    <w:rsid w:val="00200D88"/>
    <w:rsid w:val="00200DBE"/>
    <w:rsid w:val="00201F68"/>
    <w:rsid w:val="00202554"/>
    <w:rsid w:val="0020412B"/>
    <w:rsid w:val="00206A7A"/>
    <w:rsid w:val="00212489"/>
    <w:rsid w:val="00212B9A"/>
    <w:rsid w:val="00212F2A"/>
    <w:rsid w:val="002143D3"/>
    <w:rsid w:val="00214F2B"/>
    <w:rsid w:val="00216453"/>
    <w:rsid w:val="00216542"/>
    <w:rsid w:val="00217A05"/>
    <w:rsid w:val="0022141B"/>
    <w:rsid w:val="00221624"/>
    <w:rsid w:val="00222D66"/>
    <w:rsid w:val="00223695"/>
    <w:rsid w:val="00223E1F"/>
    <w:rsid w:val="00224098"/>
    <w:rsid w:val="00224A8A"/>
    <w:rsid w:val="00224B15"/>
    <w:rsid w:val="002257AE"/>
    <w:rsid w:val="0022601F"/>
    <w:rsid w:val="002266CA"/>
    <w:rsid w:val="00226997"/>
    <w:rsid w:val="002309A8"/>
    <w:rsid w:val="002321E7"/>
    <w:rsid w:val="002321FA"/>
    <w:rsid w:val="00233296"/>
    <w:rsid w:val="00233608"/>
    <w:rsid w:val="00233950"/>
    <w:rsid w:val="00235FC0"/>
    <w:rsid w:val="00236048"/>
    <w:rsid w:val="00236CFE"/>
    <w:rsid w:val="00237204"/>
    <w:rsid w:val="002375E9"/>
    <w:rsid w:val="00237BFC"/>
    <w:rsid w:val="00237C79"/>
    <w:rsid w:val="00240F52"/>
    <w:rsid w:val="00241874"/>
    <w:rsid w:val="00241DA4"/>
    <w:rsid w:val="002428E3"/>
    <w:rsid w:val="00243111"/>
    <w:rsid w:val="00243252"/>
    <w:rsid w:val="00243DFE"/>
    <w:rsid w:val="00245738"/>
    <w:rsid w:val="00245813"/>
    <w:rsid w:val="00245C32"/>
    <w:rsid w:val="00245C78"/>
    <w:rsid w:val="0024615E"/>
    <w:rsid w:val="00247C8B"/>
    <w:rsid w:val="0025000D"/>
    <w:rsid w:val="00252158"/>
    <w:rsid w:val="002528B8"/>
    <w:rsid w:val="002544DF"/>
    <w:rsid w:val="002575AF"/>
    <w:rsid w:val="00260718"/>
    <w:rsid w:val="00260BAF"/>
    <w:rsid w:val="002633D7"/>
    <w:rsid w:val="0026436F"/>
    <w:rsid w:val="00264CBA"/>
    <w:rsid w:val="002650F7"/>
    <w:rsid w:val="002667E4"/>
    <w:rsid w:val="00266F45"/>
    <w:rsid w:val="00271E4A"/>
    <w:rsid w:val="0027263A"/>
    <w:rsid w:val="00273F3B"/>
    <w:rsid w:val="00274DB7"/>
    <w:rsid w:val="00275984"/>
    <w:rsid w:val="002773A9"/>
    <w:rsid w:val="002808BF"/>
    <w:rsid w:val="00280D96"/>
    <w:rsid w:val="00280F74"/>
    <w:rsid w:val="002820C6"/>
    <w:rsid w:val="00284423"/>
    <w:rsid w:val="002854E8"/>
    <w:rsid w:val="002861F8"/>
    <w:rsid w:val="00286998"/>
    <w:rsid w:val="00290C41"/>
    <w:rsid w:val="00291AB7"/>
    <w:rsid w:val="00292289"/>
    <w:rsid w:val="00293615"/>
    <w:rsid w:val="0029422B"/>
    <w:rsid w:val="002A08ED"/>
    <w:rsid w:val="002A1165"/>
    <w:rsid w:val="002A34D2"/>
    <w:rsid w:val="002A38D0"/>
    <w:rsid w:val="002A4C92"/>
    <w:rsid w:val="002A6E83"/>
    <w:rsid w:val="002B039D"/>
    <w:rsid w:val="002B153C"/>
    <w:rsid w:val="002B1966"/>
    <w:rsid w:val="002B1ADD"/>
    <w:rsid w:val="002B39E9"/>
    <w:rsid w:val="002B52FC"/>
    <w:rsid w:val="002B5F35"/>
    <w:rsid w:val="002B6115"/>
    <w:rsid w:val="002B7027"/>
    <w:rsid w:val="002B7423"/>
    <w:rsid w:val="002B79D5"/>
    <w:rsid w:val="002C1085"/>
    <w:rsid w:val="002C1607"/>
    <w:rsid w:val="002C1CCC"/>
    <w:rsid w:val="002C209F"/>
    <w:rsid w:val="002C2830"/>
    <w:rsid w:val="002C4492"/>
    <w:rsid w:val="002D001A"/>
    <w:rsid w:val="002D2301"/>
    <w:rsid w:val="002D28E2"/>
    <w:rsid w:val="002D29BD"/>
    <w:rsid w:val="002D2A3E"/>
    <w:rsid w:val="002D317B"/>
    <w:rsid w:val="002D3587"/>
    <w:rsid w:val="002D4485"/>
    <w:rsid w:val="002D44D5"/>
    <w:rsid w:val="002D502D"/>
    <w:rsid w:val="002D58F1"/>
    <w:rsid w:val="002D6CDA"/>
    <w:rsid w:val="002E0F69"/>
    <w:rsid w:val="002E43B0"/>
    <w:rsid w:val="002E468A"/>
    <w:rsid w:val="002E4D84"/>
    <w:rsid w:val="002F0370"/>
    <w:rsid w:val="002F171A"/>
    <w:rsid w:val="002F3357"/>
    <w:rsid w:val="002F3A85"/>
    <w:rsid w:val="002F3BF9"/>
    <w:rsid w:val="002F4D6C"/>
    <w:rsid w:val="002F5147"/>
    <w:rsid w:val="002F5743"/>
    <w:rsid w:val="002F78C3"/>
    <w:rsid w:val="002F798C"/>
    <w:rsid w:val="002F7ABD"/>
    <w:rsid w:val="0030022D"/>
    <w:rsid w:val="00303485"/>
    <w:rsid w:val="00306981"/>
    <w:rsid w:val="00306AE8"/>
    <w:rsid w:val="003070D1"/>
    <w:rsid w:val="0031189C"/>
    <w:rsid w:val="00311CC7"/>
    <w:rsid w:val="00312597"/>
    <w:rsid w:val="00313250"/>
    <w:rsid w:val="003137C3"/>
    <w:rsid w:val="00316B0D"/>
    <w:rsid w:val="00316ED9"/>
    <w:rsid w:val="003176B4"/>
    <w:rsid w:val="003201F5"/>
    <w:rsid w:val="003210A6"/>
    <w:rsid w:val="00321248"/>
    <w:rsid w:val="00322259"/>
    <w:rsid w:val="00322F59"/>
    <w:rsid w:val="0032420E"/>
    <w:rsid w:val="00324B03"/>
    <w:rsid w:val="003312BC"/>
    <w:rsid w:val="00331CC3"/>
    <w:rsid w:val="00334154"/>
    <w:rsid w:val="00334D60"/>
    <w:rsid w:val="0033516D"/>
    <w:rsid w:val="003366C3"/>
    <w:rsid w:val="003372C4"/>
    <w:rsid w:val="00340195"/>
    <w:rsid w:val="00341288"/>
    <w:rsid w:val="0034153F"/>
    <w:rsid w:val="00341843"/>
    <w:rsid w:val="00341FA0"/>
    <w:rsid w:val="0034211A"/>
    <w:rsid w:val="00344F3D"/>
    <w:rsid w:val="00345299"/>
    <w:rsid w:val="003456B3"/>
    <w:rsid w:val="00345CE6"/>
    <w:rsid w:val="00345DF3"/>
    <w:rsid w:val="0034639E"/>
    <w:rsid w:val="003478D9"/>
    <w:rsid w:val="003519EC"/>
    <w:rsid w:val="00351A8D"/>
    <w:rsid w:val="003526BB"/>
    <w:rsid w:val="00352BCF"/>
    <w:rsid w:val="003534BD"/>
    <w:rsid w:val="00353932"/>
    <w:rsid w:val="0035464B"/>
    <w:rsid w:val="00357364"/>
    <w:rsid w:val="00357400"/>
    <w:rsid w:val="003579D8"/>
    <w:rsid w:val="003608AF"/>
    <w:rsid w:val="0036252A"/>
    <w:rsid w:val="00364D9D"/>
    <w:rsid w:val="0036597B"/>
    <w:rsid w:val="00370ADE"/>
    <w:rsid w:val="00371048"/>
    <w:rsid w:val="00372116"/>
    <w:rsid w:val="0037396C"/>
    <w:rsid w:val="0037421D"/>
    <w:rsid w:val="00375378"/>
    <w:rsid w:val="00375CF4"/>
    <w:rsid w:val="00376093"/>
    <w:rsid w:val="0037740B"/>
    <w:rsid w:val="00377700"/>
    <w:rsid w:val="003807B8"/>
    <w:rsid w:val="00380D8A"/>
    <w:rsid w:val="003810B1"/>
    <w:rsid w:val="00381FD3"/>
    <w:rsid w:val="00382F6F"/>
    <w:rsid w:val="00383273"/>
    <w:rsid w:val="003836A8"/>
    <w:rsid w:val="003836E1"/>
    <w:rsid w:val="00383ABC"/>
    <w:rsid w:val="00383DA1"/>
    <w:rsid w:val="0038418E"/>
    <w:rsid w:val="003842F3"/>
    <w:rsid w:val="00385F30"/>
    <w:rsid w:val="00386216"/>
    <w:rsid w:val="003862CE"/>
    <w:rsid w:val="00387328"/>
    <w:rsid w:val="00392676"/>
    <w:rsid w:val="00393040"/>
    <w:rsid w:val="00393696"/>
    <w:rsid w:val="00393763"/>
    <w:rsid w:val="00393963"/>
    <w:rsid w:val="0039428F"/>
    <w:rsid w:val="00394369"/>
    <w:rsid w:val="00394776"/>
    <w:rsid w:val="00395575"/>
    <w:rsid w:val="00395672"/>
    <w:rsid w:val="00396AEA"/>
    <w:rsid w:val="00397610"/>
    <w:rsid w:val="003A06C8"/>
    <w:rsid w:val="003A0D7C"/>
    <w:rsid w:val="003A15CB"/>
    <w:rsid w:val="003A1B9A"/>
    <w:rsid w:val="003A1E13"/>
    <w:rsid w:val="003A3A63"/>
    <w:rsid w:val="003A4B59"/>
    <w:rsid w:val="003A4DC7"/>
    <w:rsid w:val="003A773D"/>
    <w:rsid w:val="003A7E87"/>
    <w:rsid w:val="003B0155"/>
    <w:rsid w:val="003B2444"/>
    <w:rsid w:val="003B27BF"/>
    <w:rsid w:val="003B2F71"/>
    <w:rsid w:val="003B40C2"/>
    <w:rsid w:val="003B5052"/>
    <w:rsid w:val="003B5190"/>
    <w:rsid w:val="003B6932"/>
    <w:rsid w:val="003B69EA"/>
    <w:rsid w:val="003B7EE7"/>
    <w:rsid w:val="003C0B46"/>
    <w:rsid w:val="003C11BB"/>
    <w:rsid w:val="003C2CCB"/>
    <w:rsid w:val="003C2E0D"/>
    <w:rsid w:val="003C501B"/>
    <w:rsid w:val="003D2929"/>
    <w:rsid w:val="003D362C"/>
    <w:rsid w:val="003D39EC"/>
    <w:rsid w:val="003D4D68"/>
    <w:rsid w:val="003D545F"/>
    <w:rsid w:val="003D54FC"/>
    <w:rsid w:val="003D59EB"/>
    <w:rsid w:val="003D70B3"/>
    <w:rsid w:val="003D7886"/>
    <w:rsid w:val="003E0A0F"/>
    <w:rsid w:val="003E11D0"/>
    <w:rsid w:val="003E1C94"/>
    <w:rsid w:val="003E370E"/>
    <w:rsid w:val="003E3DD5"/>
    <w:rsid w:val="003E4E99"/>
    <w:rsid w:val="003E5239"/>
    <w:rsid w:val="003E54C7"/>
    <w:rsid w:val="003E5ACC"/>
    <w:rsid w:val="003E5C8C"/>
    <w:rsid w:val="003E705A"/>
    <w:rsid w:val="003F048A"/>
    <w:rsid w:val="003F07C6"/>
    <w:rsid w:val="003F1096"/>
    <w:rsid w:val="003F1F6B"/>
    <w:rsid w:val="003F26D4"/>
    <w:rsid w:val="003F3757"/>
    <w:rsid w:val="003F44B7"/>
    <w:rsid w:val="0040050A"/>
    <w:rsid w:val="004008E9"/>
    <w:rsid w:val="0040111D"/>
    <w:rsid w:val="00405A13"/>
    <w:rsid w:val="00405D11"/>
    <w:rsid w:val="0040721A"/>
    <w:rsid w:val="00407AFE"/>
    <w:rsid w:val="004109A8"/>
    <w:rsid w:val="00411B78"/>
    <w:rsid w:val="00411BC1"/>
    <w:rsid w:val="004128B8"/>
    <w:rsid w:val="00412DB0"/>
    <w:rsid w:val="00412E4D"/>
    <w:rsid w:val="00413347"/>
    <w:rsid w:val="00413D48"/>
    <w:rsid w:val="00416D5B"/>
    <w:rsid w:val="004175D8"/>
    <w:rsid w:val="004179D6"/>
    <w:rsid w:val="00417F60"/>
    <w:rsid w:val="00421E39"/>
    <w:rsid w:val="00423317"/>
    <w:rsid w:val="00424219"/>
    <w:rsid w:val="00425FE5"/>
    <w:rsid w:val="00427BDA"/>
    <w:rsid w:val="00430705"/>
    <w:rsid w:val="004310DB"/>
    <w:rsid w:val="00434933"/>
    <w:rsid w:val="00435F1B"/>
    <w:rsid w:val="004410F4"/>
    <w:rsid w:val="00441AC2"/>
    <w:rsid w:val="00441D75"/>
    <w:rsid w:val="00442230"/>
    <w:rsid w:val="0044249B"/>
    <w:rsid w:val="0044288F"/>
    <w:rsid w:val="00442B8D"/>
    <w:rsid w:val="00443228"/>
    <w:rsid w:val="00443855"/>
    <w:rsid w:val="00443A85"/>
    <w:rsid w:val="00443BB3"/>
    <w:rsid w:val="00445139"/>
    <w:rsid w:val="004460C0"/>
    <w:rsid w:val="004468E7"/>
    <w:rsid w:val="00447AEC"/>
    <w:rsid w:val="00447B5C"/>
    <w:rsid w:val="00447F4E"/>
    <w:rsid w:val="0045023C"/>
    <w:rsid w:val="0045063B"/>
    <w:rsid w:val="0045123F"/>
    <w:rsid w:val="004514B0"/>
    <w:rsid w:val="00451A5B"/>
    <w:rsid w:val="004521D7"/>
    <w:rsid w:val="00452BCD"/>
    <w:rsid w:val="00452CEA"/>
    <w:rsid w:val="00453065"/>
    <w:rsid w:val="004569DA"/>
    <w:rsid w:val="00457149"/>
    <w:rsid w:val="00457D0F"/>
    <w:rsid w:val="00461CDC"/>
    <w:rsid w:val="004627ED"/>
    <w:rsid w:val="00463DBF"/>
    <w:rsid w:val="00464ADE"/>
    <w:rsid w:val="00465B52"/>
    <w:rsid w:val="0046708E"/>
    <w:rsid w:val="0046725E"/>
    <w:rsid w:val="004675A8"/>
    <w:rsid w:val="00467B59"/>
    <w:rsid w:val="00470FAC"/>
    <w:rsid w:val="004721CC"/>
    <w:rsid w:val="004725B8"/>
    <w:rsid w:val="00472A20"/>
    <w:rsid w:val="00472A65"/>
    <w:rsid w:val="00474274"/>
    <w:rsid w:val="00474463"/>
    <w:rsid w:val="00474B75"/>
    <w:rsid w:val="0047637D"/>
    <w:rsid w:val="00477DC7"/>
    <w:rsid w:val="004808B4"/>
    <w:rsid w:val="00481C10"/>
    <w:rsid w:val="00483EC5"/>
    <w:rsid w:val="00483F0B"/>
    <w:rsid w:val="00484343"/>
    <w:rsid w:val="004847B7"/>
    <w:rsid w:val="00484C4C"/>
    <w:rsid w:val="004856F5"/>
    <w:rsid w:val="00485E2A"/>
    <w:rsid w:val="00486112"/>
    <w:rsid w:val="004867D0"/>
    <w:rsid w:val="00491FBB"/>
    <w:rsid w:val="00493F80"/>
    <w:rsid w:val="00496319"/>
    <w:rsid w:val="00496494"/>
    <w:rsid w:val="00497279"/>
    <w:rsid w:val="004979F9"/>
    <w:rsid w:val="004A0718"/>
    <w:rsid w:val="004A5589"/>
    <w:rsid w:val="004A5A99"/>
    <w:rsid w:val="004A5C2B"/>
    <w:rsid w:val="004A6044"/>
    <w:rsid w:val="004B031B"/>
    <w:rsid w:val="004B1378"/>
    <w:rsid w:val="004B2B2F"/>
    <w:rsid w:val="004B357A"/>
    <w:rsid w:val="004B5465"/>
    <w:rsid w:val="004B6902"/>
    <w:rsid w:val="004B6DB5"/>
    <w:rsid w:val="004B70F0"/>
    <w:rsid w:val="004B7227"/>
    <w:rsid w:val="004C0B2A"/>
    <w:rsid w:val="004C0F2D"/>
    <w:rsid w:val="004C13E9"/>
    <w:rsid w:val="004C14C2"/>
    <w:rsid w:val="004C181D"/>
    <w:rsid w:val="004C252E"/>
    <w:rsid w:val="004C3A62"/>
    <w:rsid w:val="004C3ABD"/>
    <w:rsid w:val="004D01A1"/>
    <w:rsid w:val="004D255F"/>
    <w:rsid w:val="004D2E0C"/>
    <w:rsid w:val="004D3478"/>
    <w:rsid w:val="004D3D10"/>
    <w:rsid w:val="004D505E"/>
    <w:rsid w:val="004D541B"/>
    <w:rsid w:val="004D6416"/>
    <w:rsid w:val="004D6F59"/>
    <w:rsid w:val="004D72CA"/>
    <w:rsid w:val="004E00CA"/>
    <w:rsid w:val="004E0FBF"/>
    <w:rsid w:val="004E15FE"/>
    <w:rsid w:val="004E2242"/>
    <w:rsid w:val="004E324A"/>
    <w:rsid w:val="004E6CF3"/>
    <w:rsid w:val="004E6DBE"/>
    <w:rsid w:val="004F0767"/>
    <w:rsid w:val="004F18AC"/>
    <w:rsid w:val="004F19D8"/>
    <w:rsid w:val="004F1DC6"/>
    <w:rsid w:val="004F1F5F"/>
    <w:rsid w:val="004F2EEF"/>
    <w:rsid w:val="004F3A11"/>
    <w:rsid w:val="004F3B3C"/>
    <w:rsid w:val="004F42FF"/>
    <w:rsid w:val="004F44C2"/>
    <w:rsid w:val="004F55B2"/>
    <w:rsid w:val="004F6FE1"/>
    <w:rsid w:val="00502920"/>
    <w:rsid w:val="005029B8"/>
    <w:rsid w:val="00502CB7"/>
    <w:rsid w:val="00504789"/>
    <w:rsid w:val="00505262"/>
    <w:rsid w:val="0050567F"/>
    <w:rsid w:val="00507A79"/>
    <w:rsid w:val="00510CF5"/>
    <w:rsid w:val="00511099"/>
    <w:rsid w:val="00511F77"/>
    <w:rsid w:val="00513B63"/>
    <w:rsid w:val="00515AA2"/>
    <w:rsid w:val="00516022"/>
    <w:rsid w:val="00516D68"/>
    <w:rsid w:val="00517A0E"/>
    <w:rsid w:val="005213F3"/>
    <w:rsid w:val="00521A43"/>
    <w:rsid w:val="00521CEE"/>
    <w:rsid w:val="00521DE7"/>
    <w:rsid w:val="00522528"/>
    <w:rsid w:val="00522E35"/>
    <w:rsid w:val="00523429"/>
    <w:rsid w:val="005267BE"/>
    <w:rsid w:val="005279DE"/>
    <w:rsid w:val="0053096A"/>
    <w:rsid w:val="00531F03"/>
    <w:rsid w:val="005323C2"/>
    <w:rsid w:val="0053652A"/>
    <w:rsid w:val="00537B02"/>
    <w:rsid w:val="005402D3"/>
    <w:rsid w:val="005403C8"/>
    <w:rsid w:val="00541878"/>
    <w:rsid w:val="00542102"/>
    <w:rsid w:val="005429DC"/>
    <w:rsid w:val="0054479D"/>
    <w:rsid w:val="00545A2C"/>
    <w:rsid w:val="005468ED"/>
    <w:rsid w:val="005471FE"/>
    <w:rsid w:val="005475C4"/>
    <w:rsid w:val="00547E3D"/>
    <w:rsid w:val="0055010E"/>
    <w:rsid w:val="00550EA8"/>
    <w:rsid w:val="00551E27"/>
    <w:rsid w:val="00551FA6"/>
    <w:rsid w:val="00552E03"/>
    <w:rsid w:val="00553C0D"/>
    <w:rsid w:val="005541D0"/>
    <w:rsid w:val="005545AB"/>
    <w:rsid w:val="00555940"/>
    <w:rsid w:val="005565F9"/>
    <w:rsid w:val="00556878"/>
    <w:rsid w:val="00557932"/>
    <w:rsid w:val="00557C78"/>
    <w:rsid w:val="0056071D"/>
    <w:rsid w:val="0056160C"/>
    <w:rsid w:val="005632D3"/>
    <w:rsid w:val="005640FD"/>
    <w:rsid w:val="00564932"/>
    <w:rsid w:val="00564FF0"/>
    <w:rsid w:val="00565702"/>
    <w:rsid w:val="00567439"/>
    <w:rsid w:val="0057014B"/>
    <w:rsid w:val="00572A2B"/>
    <w:rsid w:val="00573041"/>
    <w:rsid w:val="00573929"/>
    <w:rsid w:val="00575B80"/>
    <w:rsid w:val="005815D1"/>
    <w:rsid w:val="0058161C"/>
    <w:rsid w:val="005819CE"/>
    <w:rsid w:val="00581C55"/>
    <w:rsid w:val="0058298D"/>
    <w:rsid w:val="00583110"/>
    <w:rsid w:val="00583BD2"/>
    <w:rsid w:val="00587829"/>
    <w:rsid w:val="00590CEB"/>
    <w:rsid w:val="00591943"/>
    <w:rsid w:val="00591ABB"/>
    <w:rsid w:val="00591DBD"/>
    <w:rsid w:val="00593C2B"/>
    <w:rsid w:val="00595231"/>
    <w:rsid w:val="00596166"/>
    <w:rsid w:val="005963D1"/>
    <w:rsid w:val="00597DFA"/>
    <w:rsid w:val="00597F64"/>
    <w:rsid w:val="005A0A31"/>
    <w:rsid w:val="005A0FDB"/>
    <w:rsid w:val="005A11F6"/>
    <w:rsid w:val="005A1E28"/>
    <w:rsid w:val="005A207F"/>
    <w:rsid w:val="005A2F35"/>
    <w:rsid w:val="005A3EA3"/>
    <w:rsid w:val="005A5B80"/>
    <w:rsid w:val="005A63EF"/>
    <w:rsid w:val="005A7F18"/>
    <w:rsid w:val="005B169D"/>
    <w:rsid w:val="005B1F82"/>
    <w:rsid w:val="005B313A"/>
    <w:rsid w:val="005B463E"/>
    <w:rsid w:val="005B6175"/>
    <w:rsid w:val="005B779D"/>
    <w:rsid w:val="005B7970"/>
    <w:rsid w:val="005C1622"/>
    <w:rsid w:val="005C1FFD"/>
    <w:rsid w:val="005C2A9F"/>
    <w:rsid w:val="005C34E1"/>
    <w:rsid w:val="005C3FE0"/>
    <w:rsid w:val="005C5547"/>
    <w:rsid w:val="005C618B"/>
    <w:rsid w:val="005C6AFC"/>
    <w:rsid w:val="005C740C"/>
    <w:rsid w:val="005D0DD1"/>
    <w:rsid w:val="005D1EA5"/>
    <w:rsid w:val="005D23B2"/>
    <w:rsid w:val="005D26DD"/>
    <w:rsid w:val="005D471A"/>
    <w:rsid w:val="005D625B"/>
    <w:rsid w:val="005D62AF"/>
    <w:rsid w:val="005D68F5"/>
    <w:rsid w:val="005D7D95"/>
    <w:rsid w:val="005E053D"/>
    <w:rsid w:val="005E6C8C"/>
    <w:rsid w:val="005F1943"/>
    <w:rsid w:val="005F62D3"/>
    <w:rsid w:val="005F6CEA"/>
    <w:rsid w:val="005F6D11"/>
    <w:rsid w:val="005F7320"/>
    <w:rsid w:val="00600CF0"/>
    <w:rsid w:val="0060309C"/>
    <w:rsid w:val="00604397"/>
    <w:rsid w:val="006048F4"/>
    <w:rsid w:val="00605171"/>
    <w:rsid w:val="0060593D"/>
    <w:rsid w:val="0060619F"/>
    <w:rsid w:val="0060660A"/>
    <w:rsid w:val="00606C28"/>
    <w:rsid w:val="006077D1"/>
    <w:rsid w:val="00612161"/>
    <w:rsid w:val="006124DB"/>
    <w:rsid w:val="0061297A"/>
    <w:rsid w:val="00613B1D"/>
    <w:rsid w:val="00617A44"/>
    <w:rsid w:val="006202B6"/>
    <w:rsid w:val="00623EC9"/>
    <w:rsid w:val="0062461A"/>
    <w:rsid w:val="00624FAC"/>
    <w:rsid w:val="00625CD0"/>
    <w:rsid w:val="0062627D"/>
    <w:rsid w:val="006264B4"/>
    <w:rsid w:val="006268CD"/>
    <w:rsid w:val="00627432"/>
    <w:rsid w:val="00627D94"/>
    <w:rsid w:val="00631E2A"/>
    <w:rsid w:val="006329CD"/>
    <w:rsid w:val="006333A8"/>
    <w:rsid w:val="00633F80"/>
    <w:rsid w:val="0063432D"/>
    <w:rsid w:val="00636F31"/>
    <w:rsid w:val="0064081D"/>
    <w:rsid w:val="00640AD4"/>
    <w:rsid w:val="00641B9B"/>
    <w:rsid w:val="006448E4"/>
    <w:rsid w:val="00645414"/>
    <w:rsid w:val="00645732"/>
    <w:rsid w:val="00646433"/>
    <w:rsid w:val="006466AC"/>
    <w:rsid w:val="00646BCD"/>
    <w:rsid w:val="00646FA3"/>
    <w:rsid w:val="006478FA"/>
    <w:rsid w:val="00647BAC"/>
    <w:rsid w:val="006505DE"/>
    <w:rsid w:val="006514D6"/>
    <w:rsid w:val="006517D3"/>
    <w:rsid w:val="0065184C"/>
    <w:rsid w:val="00651BB3"/>
    <w:rsid w:val="00651C3C"/>
    <w:rsid w:val="00653291"/>
    <w:rsid w:val="00653606"/>
    <w:rsid w:val="00653D39"/>
    <w:rsid w:val="00653FCB"/>
    <w:rsid w:val="00654ABE"/>
    <w:rsid w:val="0065560D"/>
    <w:rsid w:val="0065759D"/>
    <w:rsid w:val="0065775F"/>
    <w:rsid w:val="00657B89"/>
    <w:rsid w:val="00661591"/>
    <w:rsid w:val="00662743"/>
    <w:rsid w:val="00662F19"/>
    <w:rsid w:val="00663410"/>
    <w:rsid w:val="00663F7D"/>
    <w:rsid w:val="00664CDA"/>
    <w:rsid w:val="00665332"/>
    <w:rsid w:val="00665F0A"/>
    <w:rsid w:val="0066632F"/>
    <w:rsid w:val="00666BCC"/>
    <w:rsid w:val="00667FE9"/>
    <w:rsid w:val="00670484"/>
    <w:rsid w:val="00671FFC"/>
    <w:rsid w:val="00672B1D"/>
    <w:rsid w:val="00673536"/>
    <w:rsid w:val="00673AF0"/>
    <w:rsid w:val="00673EE6"/>
    <w:rsid w:val="00674A89"/>
    <w:rsid w:val="00674C2A"/>
    <w:rsid w:val="00674F3D"/>
    <w:rsid w:val="0067550B"/>
    <w:rsid w:val="006762BA"/>
    <w:rsid w:val="0067675C"/>
    <w:rsid w:val="006768FD"/>
    <w:rsid w:val="00676F95"/>
    <w:rsid w:val="00680361"/>
    <w:rsid w:val="00683989"/>
    <w:rsid w:val="006840A1"/>
    <w:rsid w:val="00684B49"/>
    <w:rsid w:val="00684D00"/>
    <w:rsid w:val="00685545"/>
    <w:rsid w:val="00685D07"/>
    <w:rsid w:val="00685D51"/>
    <w:rsid w:val="006864B3"/>
    <w:rsid w:val="0069048E"/>
    <w:rsid w:val="0069220C"/>
    <w:rsid w:val="00692D64"/>
    <w:rsid w:val="006941F4"/>
    <w:rsid w:val="006956E1"/>
    <w:rsid w:val="00695AB7"/>
    <w:rsid w:val="0069666E"/>
    <w:rsid w:val="00696935"/>
    <w:rsid w:val="006974E5"/>
    <w:rsid w:val="006A10F8"/>
    <w:rsid w:val="006A2100"/>
    <w:rsid w:val="006A2A8A"/>
    <w:rsid w:val="006A2C8B"/>
    <w:rsid w:val="006A3557"/>
    <w:rsid w:val="006A4686"/>
    <w:rsid w:val="006A47D6"/>
    <w:rsid w:val="006A4B7F"/>
    <w:rsid w:val="006A4DCF"/>
    <w:rsid w:val="006A546C"/>
    <w:rsid w:val="006A57DA"/>
    <w:rsid w:val="006A5F4B"/>
    <w:rsid w:val="006A6A99"/>
    <w:rsid w:val="006A7E65"/>
    <w:rsid w:val="006B0BF3"/>
    <w:rsid w:val="006B13D3"/>
    <w:rsid w:val="006B1F59"/>
    <w:rsid w:val="006B2F04"/>
    <w:rsid w:val="006B4AA3"/>
    <w:rsid w:val="006B4FA1"/>
    <w:rsid w:val="006B5EC9"/>
    <w:rsid w:val="006B678B"/>
    <w:rsid w:val="006B6E66"/>
    <w:rsid w:val="006B6F3E"/>
    <w:rsid w:val="006B775E"/>
    <w:rsid w:val="006B7BC7"/>
    <w:rsid w:val="006C1510"/>
    <w:rsid w:val="006C2312"/>
    <w:rsid w:val="006C2535"/>
    <w:rsid w:val="006C3588"/>
    <w:rsid w:val="006C441E"/>
    <w:rsid w:val="006C4B90"/>
    <w:rsid w:val="006C4D86"/>
    <w:rsid w:val="006C63C8"/>
    <w:rsid w:val="006C72C7"/>
    <w:rsid w:val="006C7FEA"/>
    <w:rsid w:val="006D0C8D"/>
    <w:rsid w:val="006D1016"/>
    <w:rsid w:val="006D17F2"/>
    <w:rsid w:val="006D2929"/>
    <w:rsid w:val="006D29D6"/>
    <w:rsid w:val="006D29DC"/>
    <w:rsid w:val="006D382F"/>
    <w:rsid w:val="006D3F39"/>
    <w:rsid w:val="006D4674"/>
    <w:rsid w:val="006D4A09"/>
    <w:rsid w:val="006D5284"/>
    <w:rsid w:val="006D59A8"/>
    <w:rsid w:val="006D6CC5"/>
    <w:rsid w:val="006E050F"/>
    <w:rsid w:val="006E09F5"/>
    <w:rsid w:val="006E1DB5"/>
    <w:rsid w:val="006E3546"/>
    <w:rsid w:val="006E37F4"/>
    <w:rsid w:val="006E3FA9"/>
    <w:rsid w:val="006E4A73"/>
    <w:rsid w:val="006E5A83"/>
    <w:rsid w:val="006E5E30"/>
    <w:rsid w:val="006E627C"/>
    <w:rsid w:val="006E7D82"/>
    <w:rsid w:val="006F038F"/>
    <w:rsid w:val="006F0445"/>
    <w:rsid w:val="006F0F93"/>
    <w:rsid w:val="006F299B"/>
    <w:rsid w:val="006F31F2"/>
    <w:rsid w:val="006F36FA"/>
    <w:rsid w:val="006F3D56"/>
    <w:rsid w:val="006F531C"/>
    <w:rsid w:val="006F5323"/>
    <w:rsid w:val="006F5489"/>
    <w:rsid w:val="006F55D4"/>
    <w:rsid w:val="006F720B"/>
    <w:rsid w:val="00700CEE"/>
    <w:rsid w:val="00700DFE"/>
    <w:rsid w:val="00700F03"/>
    <w:rsid w:val="00702CE0"/>
    <w:rsid w:val="00704CAD"/>
    <w:rsid w:val="00705656"/>
    <w:rsid w:val="00705E30"/>
    <w:rsid w:val="007066E5"/>
    <w:rsid w:val="00713D4E"/>
    <w:rsid w:val="00714DC5"/>
    <w:rsid w:val="00715237"/>
    <w:rsid w:val="0071531C"/>
    <w:rsid w:val="00715CE9"/>
    <w:rsid w:val="00716DA9"/>
    <w:rsid w:val="00717259"/>
    <w:rsid w:val="00717BE6"/>
    <w:rsid w:val="00720020"/>
    <w:rsid w:val="00720DBC"/>
    <w:rsid w:val="0072379A"/>
    <w:rsid w:val="007254A5"/>
    <w:rsid w:val="00725748"/>
    <w:rsid w:val="00726107"/>
    <w:rsid w:val="007270E8"/>
    <w:rsid w:val="00727140"/>
    <w:rsid w:val="007304CD"/>
    <w:rsid w:val="00730842"/>
    <w:rsid w:val="00730F6D"/>
    <w:rsid w:val="007310DB"/>
    <w:rsid w:val="007326E3"/>
    <w:rsid w:val="00733006"/>
    <w:rsid w:val="00734BB0"/>
    <w:rsid w:val="00735D88"/>
    <w:rsid w:val="00736CCC"/>
    <w:rsid w:val="0073720D"/>
    <w:rsid w:val="00737507"/>
    <w:rsid w:val="00740057"/>
    <w:rsid w:val="00740712"/>
    <w:rsid w:val="0074081A"/>
    <w:rsid w:val="00741021"/>
    <w:rsid w:val="00741097"/>
    <w:rsid w:val="00742AB9"/>
    <w:rsid w:val="007441BD"/>
    <w:rsid w:val="00746529"/>
    <w:rsid w:val="0074696D"/>
    <w:rsid w:val="00746ACB"/>
    <w:rsid w:val="007515CA"/>
    <w:rsid w:val="00751990"/>
    <w:rsid w:val="00751A6A"/>
    <w:rsid w:val="00751DC8"/>
    <w:rsid w:val="0075228E"/>
    <w:rsid w:val="00752E97"/>
    <w:rsid w:val="007538C5"/>
    <w:rsid w:val="00753F4D"/>
    <w:rsid w:val="00754FBF"/>
    <w:rsid w:val="0075579D"/>
    <w:rsid w:val="0075663C"/>
    <w:rsid w:val="007613F2"/>
    <w:rsid w:val="00763E5A"/>
    <w:rsid w:val="00764A72"/>
    <w:rsid w:val="00766C3F"/>
    <w:rsid w:val="0076749B"/>
    <w:rsid w:val="00767A43"/>
    <w:rsid w:val="007709EF"/>
    <w:rsid w:val="007733FF"/>
    <w:rsid w:val="0077341E"/>
    <w:rsid w:val="00773B47"/>
    <w:rsid w:val="0077519F"/>
    <w:rsid w:val="00776F9F"/>
    <w:rsid w:val="007819DC"/>
    <w:rsid w:val="00781CB5"/>
    <w:rsid w:val="00783559"/>
    <w:rsid w:val="007837EB"/>
    <w:rsid w:val="00783834"/>
    <w:rsid w:val="00785190"/>
    <w:rsid w:val="0078696C"/>
    <w:rsid w:val="007869DD"/>
    <w:rsid w:val="00787146"/>
    <w:rsid w:val="0079081A"/>
    <w:rsid w:val="0079107D"/>
    <w:rsid w:val="007915D4"/>
    <w:rsid w:val="00791D51"/>
    <w:rsid w:val="0079253D"/>
    <w:rsid w:val="007934E2"/>
    <w:rsid w:val="00795B20"/>
    <w:rsid w:val="00795CED"/>
    <w:rsid w:val="00795ECC"/>
    <w:rsid w:val="00797068"/>
    <w:rsid w:val="00797AA5"/>
    <w:rsid w:val="007A01A5"/>
    <w:rsid w:val="007A0BE5"/>
    <w:rsid w:val="007A19C6"/>
    <w:rsid w:val="007A26BD"/>
    <w:rsid w:val="007A4105"/>
    <w:rsid w:val="007A5614"/>
    <w:rsid w:val="007A681A"/>
    <w:rsid w:val="007A7DF2"/>
    <w:rsid w:val="007B03D8"/>
    <w:rsid w:val="007B17BF"/>
    <w:rsid w:val="007B2937"/>
    <w:rsid w:val="007B2C24"/>
    <w:rsid w:val="007B3066"/>
    <w:rsid w:val="007B32EB"/>
    <w:rsid w:val="007B37D1"/>
    <w:rsid w:val="007B4503"/>
    <w:rsid w:val="007B48AC"/>
    <w:rsid w:val="007B52A5"/>
    <w:rsid w:val="007B5C30"/>
    <w:rsid w:val="007B63E8"/>
    <w:rsid w:val="007B7343"/>
    <w:rsid w:val="007C2496"/>
    <w:rsid w:val="007C2CF3"/>
    <w:rsid w:val="007C406E"/>
    <w:rsid w:val="007C40C5"/>
    <w:rsid w:val="007C4C24"/>
    <w:rsid w:val="007C5183"/>
    <w:rsid w:val="007C5796"/>
    <w:rsid w:val="007C5E10"/>
    <w:rsid w:val="007C6173"/>
    <w:rsid w:val="007C6411"/>
    <w:rsid w:val="007C68C0"/>
    <w:rsid w:val="007C6BC6"/>
    <w:rsid w:val="007C7573"/>
    <w:rsid w:val="007C7CA0"/>
    <w:rsid w:val="007D0B68"/>
    <w:rsid w:val="007D0C14"/>
    <w:rsid w:val="007D1B3E"/>
    <w:rsid w:val="007D21F8"/>
    <w:rsid w:val="007D3C37"/>
    <w:rsid w:val="007D410F"/>
    <w:rsid w:val="007D6087"/>
    <w:rsid w:val="007D6418"/>
    <w:rsid w:val="007D6DC3"/>
    <w:rsid w:val="007E0548"/>
    <w:rsid w:val="007E0654"/>
    <w:rsid w:val="007E0B33"/>
    <w:rsid w:val="007E2B20"/>
    <w:rsid w:val="007E5437"/>
    <w:rsid w:val="007F0023"/>
    <w:rsid w:val="007F0669"/>
    <w:rsid w:val="007F0AD6"/>
    <w:rsid w:val="007F0EF3"/>
    <w:rsid w:val="007F2908"/>
    <w:rsid w:val="007F36A2"/>
    <w:rsid w:val="007F4BEA"/>
    <w:rsid w:val="007F5331"/>
    <w:rsid w:val="007F60E3"/>
    <w:rsid w:val="007F6440"/>
    <w:rsid w:val="007F6579"/>
    <w:rsid w:val="00800A1E"/>
    <w:rsid w:val="00800CCA"/>
    <w:rsid w:val="008022B5"/>
    <w:rsid w:val="00804585"/>
    <w:rsid w:val="00804E86"/>
    <w:rsid w:val="00805FE2"/>
    <w:rsid w:val="00806120"/>
    <w:rsid w:val="00806E84"/>
    <w:rsid w:val="008077FE"/>
    <w:rsid w:val="00807E4C"/>
    <w:rsid w:val="00810B9A"/>
    <w:rsid w:val="00810C93"/>
    <w:rsid w:val="00811280"/>
    <w:rsid w:val="008117B0"/>
    <w:rsid w:val="00812028"/>
    <w:rsid w:val="00812DD8"/>
    <w:rsid w:val="00813082"/>
    <w:rsid w:val="00813FFC"/>
    <w:rsid w:val="008140B2"/>
    <w:rsid w:val="00814D03"/>
    <w:rsid w:val="008162E6"/>
    <w:rsid w:val="008163E9"/>
    <w:rsid w:val="0082123E"/>
    <w:rsid w:val="0082131C"/>
    <w:rsid w:val="00821FC1"/>
    <w:rsid w:val="00825B77"/>
    <w:rsid w:val="00826117"/>
    <w:rsid w:val="00826AB4"/>
    <w:rsid w:val="00826B41"/>
    <w:rsid w:val="0083130E"/>
    <w:rsid w:val="0083178B"/>
    <w:rsid w:val="00833695"/>
    <w:rsid w:val="008336B7"/>
    <w:rsid w:val="00833A8E"/>
    <w:rsid w:val="00833AAC"/>
    <w:rsid w:val="0084082A"/>
    <w:rsid w:val="00840A6E"/>
    <w:rsid w:val="008420BA"/>
    <w:rsid w:val="00842AC9"/>
    <w:rsid w:val="00842CD8"/>
    <w:rsid w:val="008431BA"/>
    <w:rsid w:val="008431FA"/>
    <w:rsid w:val="0084354B"/>
    <w:rsid w:val="00843679"/>
    <w:rsid w:val="00843C5A"/>
    <w:rsid w:val="00845A1C"/>
    <w:rsid w:val="008501DE"/>
    <w:rsid w:val="008510B5"/>
    <w:rsid w:val="008513EB"/>
    <w:rsid w:val="00851F69"/>
    <w:rsid w:val="00852F46"/>
    <w:rsid w:val="00853597"/>
    <w:rsid w:val="008547BA"/>
    <w:rsid w:val="008553C7"/>
    <w:rsid w:val="00855F51"/>
    <w:rsid w:val="00856621"/>
    <w:rsid w:val="00856FFE"/>
    <w:rsid w:val="00857BBE"/>
    <w:rsid w:val="00857FEB"/>
    <w:rsid w:val="008601AF"/>
    <w:rsid w:val="008608C6"/>
    <w:rsid w:val="00861FFD"/>
    <w:rsid w:val="00863FFC"/>
    <w:rsid w:val="00864780"/>
    <w:rsid w:val="00871825"/>
    <w:rsid w:val="00871E94"/>
    <w:rsid w:val="00872271"/>
    <w:rsid w:val="008725CB"/>
    <w:rsid w:val="008733D1"/>
    <w:rsid w:val="008734FA"/>
    <w:rsid w:val="00873A74"/>
    <w:rsid w:val="00875014"/>
    <w:rsid w:val="0087526B"/>
    <w:rsid w:val="00875CAF"/>
    <w:rsid w:val="008763FF"/>
    <w:rsid w:val="0087786B"/>
    <w:rsid w:val="0087793F"/>
    <w:rsid w:val="00881519"/>
    <w:rsid w:val="008829B5"/>
    <w:rsid w:val="00882C2B"/>
    <w:rsid w:val="00882D06"/>
    <w:rsid w:val="00883137"/>
    <w:rsid w:val="0088431B"/>
    <w:rsid w:val="00884800"/>
    <w:rsid w:val="008848DF"/>
    <w:rsid w:val="00884DD9"/>
    <w:rsid w:val="00885221"/>
    <w:rsid w:val="008863CD"/>
    <w:rsid w:val="008869CA"/>
    <w:rsid w:val="00886A61"/>
    <w:rsid w:val="008878CF"/>
    <w:rsid w:val="008909E3"/>
    <w:rsid w:val="00890EA6"/>
    <w:rsid w:val="00893081"/>
    <w:rsid w:val="00893870"/>
    <w:rsid w:val="0089415F"/>
    <w:rsid w:val="0089485A"/>
    <w:rsid w:val="00894C0D"/>
    <w:rsid w:val="00895FA7"/>
    <w:rsid w:val="0089603E"/>
    <w:rsid w:val="00897257"/>
    <w:rsid w:val="00897259"/>
    <w:rsid w:val="008A0EB6"/>
    <w:rsid w:val="008A1F5D"/>
    <w:rsid w:val="008A282D"/>
    <w:rsid w:val="008A28F5"/>
    <w:rsid w:val="008A3E8F"/>
    <w:rsid w:val="008A66D9"/>
    <w:rsid w:val="008A6D3B"/>
    <w:rsid w:val="008B1198"/>
    <w:rsid w:val="008B342B"/>
    <w:rsid w:val="008B3471"/>
    <w:rsid w:val="008B3929"/>
    <w:rsid w:val="008B4125"/>
    <w:rsid w:val="008B4CB3"/>
    <w:rsid w:val="008B5CF3"/>
    <w:rsid w:val="008B6567"/>
    <w:rsid w:val="008B68D1"/>
    <w:rsid w:val="008B7B24"/>
    <w:rsid w:val="008C0C17"/>
    <w:rsid w:val="008C203E"/>
    <w:rsid w:val="008C356D"/>
    <w:rsid w:val="008C4B98"/>
    <w:rsid w:val="008C6438"/>
    <w:rsid w:val="008C6630"/>
    <w:rsid w:val="008C6746"/>
    <w:rsid w:val="008D029D"/>
    <w:rsid w:val="008D09FC"/>
    <w:rsid w:val="008D0FC7"/>
    <w:rsid w:val="008D4D46"/>
    <w:rsid w:val="008D6964"/>
    <w:rsid w:val="008D7081"/>
    <w:rsid w:val="008D7331"/>
    <w:rsid w:val="008E0B3F"/>
    <w:rsid w:val="008E12C7"/>
    <w:rsid w:val="008E1981"/>
    <w:rsid w:val="008E20AC"/>
    <w:rsid w:val="008E37B9"/>
    <w:rsid w:val="008E40F0"/>
    <w:rsid w:val="008E49AD"/>
    <w:rsid w:val="008E4AE7"/>
    <w:rsid w:val="008E52D1"/>
    <w:rsid w:val="008E6869"/>
    <w:rsid w:val="008E698E"/>
    <w:rsid w:val="008E72F2"/>
    <w:rsid w:val="008E78E3"/>
    <w:rsid w:val="008F0C71"/>
    <w:rsid w:val="008F1483"/>
    <w:rsid w:val="008F1743"/>
    <w:rsid w:val="008F1985"/>
    <w:rsid w:val="008F1BD2"/>
    <w:rsid w:val="008F2584"/>
    <w:rsid w:val="008F2604"/>
    <w:rsid w:val="008F29B0"/>
    <w:rsid w:val="008F2A19"/>
    <w:rsid w:val="008F2B96"/>
    <w:rsid w:val="008F3246"/>
    <w:rsid w:val="008F3C1B"/>
    <w:rsid w:val="008F4181"/>
    <w:rsid w:val="008F508C"/>
    <w:rsid w:val="008F5C93"/>
    <w:rsid w:val="008F63D3"/>
    <w:rsid w:val="008F6EA9"/>
    <w:rsid w:val="009003BC"/>
    <w:rsid w:val="009004DA"/>
    <w:rsid w:val="009013F0"/>
    <w:rsid w:val="00901B5B"/>
    <w:rsid w:val="00901BA4"/>
    <w:rsid w:val="00901BD2"/>
    <w:rsid w:val="0090271B"/>
    <w:rsid w:val="0090281B"/>
    <w:rsid w:val="00906069"/>
    <w:rsid w:val="00906071"/>
    <w:rsid w:val="0090689A"/>
    <w:rsid w:val="00907423"/>
    <w:rsid w:val="00910515"/>
    <w:rsid w:val="00910642"/>
    <w:rsid w:val="00910892"/>
    <w:rsid w:val="00910DDF"/>
    <w:rsid w:val="009113E2"/>
    <w:rsid w:val="009120F0"/>
    <w:rsid w:val="009126D6"/>
    <w:rsid w:val="00914820"/>
    <w:rsid w:val="0091692F"/>
    <w:rsid w:val="00921E16"/>
    <w:rsid w:val="0092243C"/>
    <w:rsid w:val="00922A9E"/>
    <w:rsid w:val="009264D9"/>
    <w:rsid w:val="0092662A"/>
    <w:rsid w:val="00927541"/>
    <w:rsid w:val="009279AB"/>
    <w:rsid w:val="00930964"/>
    <w:rsid w:val="00930B13"/>
    <w:rsid w:val="009311C8"/>
    <w:rsid w:val="009319E7"/>
    <w:rsid w:val="00932D8E"/>
    <w:rsid w:val="00933376"/>
    <w:rsid w:val="00933A2F"/>
    <w:rsid w:val="0094484C"/>
    <w:rsid w:val="00946D73"/>
    <w:rsid w:val="009528B0"/>
    <w:rsid w:val="009542F6"/>
    <w:rsid w:val="00954473"/>
    <w:rsid w:val="00955935"/>
    <w:rsid w:val="0095609F"/>
    <w:rsid w:val="00956B27"/>
    <w:rsid w:val="00962724"/>
    <w:rsid w:val="00963404"/>
    <w:rsid w:val="00963481"/>
    <w:rsid w:val="00963650"/>
    <w:rsid w:val="009640C8"/>
    <w:rsid w:val="00965054"/>
    <w:rsid w:val="00966AFC"/>
    <w:rsid w:val="009671EE"/>
    <w:rsid w:val="00967477"/>
    <w:rsid w:val="00967D88"/>
    <w:rsid w:val="00971674"/>
    <w:rsid w:val="009716D8"/>
    <w:rsid w:val="009718F9"/>
    <w:rsid w:val="00972FB9"/>
    <w:rsid w:val="0097392B"/>
    <w:rsid w:val="00973A2D"/>
    <w:rsid w:val="00975112"/>
    <w:rsid w:val="00975560"/>
    <w:rsid w:val="00975742"/>
    <w:rsid w:val="00975CE3"/>
    <w:rsid w:val="0097622E"/>
    <w:rsid w:val="00981526"/>
    <w:rsid w:val="00981768"/>
    <w:rsid w:val="00981819"/>
    <w:rsid w:val="009827D6"/>
    <w:rsid w:val="00983E8F"/>
    <w:rsid w:val="00984A50"/>
    <w:rsid w:val="009858B1"/>
    <w:rsid w:val="00985907"/>
    <w:rsid w:val="00987381"/>
    <w:rsid w:val="00990B01"/>
    <w:rsid w:val="00990CD0"/>
    <w:rsid w:val="00994FDA"/>
    <w:rsid w:val="00995A9D"/>
    <w:rsid w:val="009961A6"/>
    <w:rsid w:val="0099652B"/>
    <w:rsid w:val="009A1817"/>
    <w:rsid w:val="009A3060"/>
    <w:rsid w:val="009A31BF"/>
    <w:rsid w:val="009A3B71"/>
    <w:rsid w:val="009A4674"/>
    <w:rsid w:val="009A496F"/>
    <w:rsid w:val="009A61BC"/>
    <w:rsid w:val="009B0138"/>
    <w:rsid w:val="009B0B34"/>
    <w:rsid w:val="009B0FE9"/>
    <w:rsid w:val="009B172A"/>
    <w:rsid w:val="009B173A"/>
    <w:rsid w:val="009B248C"/>
    <w:rsid w:val="009B370E"/>
    <w:rsid w:val="009B4B96"/>
    <w:rsid w:val="009B5DE9"/>
    <w:rsid w:val="009B5E2D"/>
    <w:rsid w:val="009B60E6"/>
    <w:rsid w:val="009B6196"/>
    <w:rsid w:val="009B6D85"/>
    <w:rsid w:val="009B721F"/>
    <w:rsid w:val="009C0C3B"/>
    <w:rsid w:val="009C0C65"/>
    <w:rsid w:val="009C1653"/>
    <w:rsid w:val="009C2167"/>
    <w:rsid w:val="009C24A3"/>
    <w:rsid w:val="009C2AAD"/>
    <w:rsid w:val="009C2F76"/>
    <w:rsid w:val="009C3F20"/>
    <w:rsid w:val="009C4C9D"/>
    <w:rsid w:val="009C624D"/>
    <w:rsid w:val="009C726F"/>
    <w:rsid w:val="009C7CA1"/>
    <w:rsid w:val="009C7E44"/>
    <w:rsid w:val="009D0260"/>
    <w:rsid w:val="009D043D"/>
    <w:rsid w:val="009D14E3"/>
    <w:rsid w:val="009D1EB4"/>
    <w:rsid w:val="009D417B"/>
    <w:rsid w:val="009D4B9E"/>
    <w:rsid w:val="009D73A7"/>
    <w:rsid w:val="009E0749"/>
    <w:rsid w:val="009E093E"/>
    <w:rsid w:val="009E101B"/>
    <w:rsid w:val="009E1D8C"/>
    <w:rsid w:val="009E3D66"/>
    <w:rsid w:val="009E52FA"/>
    <w:rsid w:val="009E56A7"/>
    <w:rsid w:val="009E5F74"/>
    <w:rsid w:val="009E60B2"/>
    <w:rsid w:val="009E7672"/>
    <w:rsid w:val="009F0E68"/>
    <w:rsid w:val="009F129A"/>
    <w:rsid w:val="009F1D5A"/>
    <w:rsid w:val="009F3259"/>
    <w:rsid w:val="009F6E8E"/>
    <w:rsid w:val="00A002E9"/>
    <w:rsid w:val="00A00A0B"/>
    <w:rsid w:val="00A018D6"/>
    <w:rsid w:val="00A056DE"/>
    <w:rsid w:val="00A07445"/>
    <w:rsid w:val="00A11087"/>
    <w:rsid w:val="00A12878"/>
    <w:rsid w:val="00A128AD"/>
    <w:rsid w:val="00A12ECC"/>
    <w:rsid w:val="00A131AA"/>
    <w:rsid w:val="00A15BB4"/>
    <w:rsid w:val="00A160A9"/>
    <w:rsid w:val="00A21E76"/>
    <w:rsid w:val="00A220BB"/>
    <w:rsid w:val="00A23394"/>
    <w:rsid w:val="00A23BC8"/>
    <w:rsid w:val="00A24320"/>
    <w:rsid w:val="00A270C8"/>
    <w:rsid w:val="00A27C81"/>
    <w:rsid w:val="00A30C30"/>
    <w:rsid w:val="00A30E68"/>
    <w:rsid w:val="00A31933"/>
    <w:rsid w:val="00A326A1"/>
    <w:rsid w:val="00A3411E"/>
    <w:rsid w:val="00A34985"/>
    <w:rsid w:val="00A34AA0"/>
    <w:rsid w:val="00A35A6F"/>
    <w:rsid w:val="00A35BAB"/>
    <w:rsid w:val="00A35BC8"/>
    <w:rsid w:val="00A36C00"/>
    <w:rsid w:val="00A36F3B"/>
    <w:rsid w:val="00A37BBC"/>
    <w:rsid w:val="00A41FE2"/>
    <w:rsid w:val="00A424D1"/>
    <w:rsid w:val="00A4285C"/>
    <w:rsid w:val="00A42871"/>
    <w:rsid w:val="00A449C8"/>
    <w:rsid w:val="00A46514"/>
    <w:rsid w:val="00A4683E"/>
    <w:rsid w:val="00A46FEF"/>
    <w:rsid w:val="00A47948"/>
    <w:rsid w:val="00A47E4A"/>
    <w:rsid w:val="00A503AF"/>
    <w:rsid w:val="00A50CF6"/>
    <w:rsid w:val="00A530CD"/>
    <w:rsid w:val="00A56946"/>
    <w:rsid w:val="00A60A40"/>
    <w:rsid w:val="00A60D0F"/>
    <w:rsid w:val="00A6170E"/>
    <w:rsid w:val="00A623FE"/>
    <w:rsid w:val="00A62E24"/>
    <w:rsid w:val="00A638A6"/>
    <w:rsid w:val="00A63B8C"/>
    <w:rsid w:val="00A63F83"/>
    <w:rsid w:val="00A650B2"/>
    <w:rsid w:val="00A65B3F"/>
    <w:rsid w:val="00A660BC"/>
    <w:rsid w:val="00A66EBD"/>
    <w:rsid w:val="00A672DA"/>
    <w:rsid w:val="00A679F1"/>
    <w:rsid w:val="00A715F8"/>
    <w:rsid w:val="00A71849"/>
    <w:rsid w:val="00A732EB"/>
    <w:rsid w:val="00A74283"/>
    <w:rsid w:val="00A74F16"/>
    <w:rsid w:val="00A757A5"/>
    <w:rsid w:val="00A75F6F"/>
    <w:rsid w:val="00A764CD"/>
    <w:rsid w:val="00A76F96"/>
    <w:rsid w:val="00A77384"/>
    <w:rsid w:val="00A77F6F"/>
    <w:rsid w:val="00A80EC2"/>
    <w:rsid w:val="00A81F64"/>
    <w:rsid w:val="00A82BEF"/>
    <w:rsid w:val="00A831FD"/>
    <w:rsid w:val="00A83352"/>
    <w:rsid w:val="00A843D1"/>
    <w:rsid w:val="00A850A2"/>
    <w:rsid w:val="00A85A5E"/>
    <w:rsid w:val="00A86418"/>
    <w:rsid w:val="00A8700D"/>
    <w:rsid w:val="00A91FA3"/>
    <w:rsid w:val="00A927D3"/>
    <w:rsid w:val="00A92CD3"/>
    <w:rsid w:val="00A941F3"/>
    <w:rsid w:val="00A957A1"/>
    <w:rsid w:val="00A967CD"/>
    <w:rsid w:val="00A971DF"/>
    <w:rsid w:val="00A971F4"/>
    <w:rsid w:val="00A97A8D"/>
    <w:rsid w:val="00AA0025"/>
    <w:rsid w:val="00AA4157"/>
    <w:rsid w:val="00AA5EFC"/>
    <w:rsid w:val="00AA7FC9"/>
    <w:rsid w:val="00AB0BA3"/>
    <w:rsid w:val="00AB237D"/>
    <w:rsid w:val="00AB2D17"/>
    <w:rsid w:val="00AB3175"/>
    <w:rsid w:val="00AB43A0"/>
    <w:rsid w:val="00AB5933"/>
    <w:rsid w:val="00AB5FB2"/>
    <w:rsid w:val="00AB79A0"/>
    <w:rsid w:val="00AB7F2A"/>
    <w:rsid w:val="00AC0AA0"/>
    <w:rsid w:val="00AC10AB"/>
    <w:rsid w:val="00AC29CB"/>
    <w:rsid w:val="00AC4816"/>
    <w:rsid w:val="00AC68CE"/>
    <w:rsid w:val="00AD103A"/>
    <w:rsid w:val="00AD3772"/>
    <w:rsid w:val="00AD7055"/>
    <w:rsid w:val="00AE013D"/>
    <w:rsid w:val="00AE0301"/>
    <w:rsid w:val="00AE0409"/>
    <w:rsid w:val="00AE0B66"/>
    <w:rsid w:val="00AE11B7"/>
    <w:rsid w:val="00AE3471"/>
    <w:rsid w:val="00AE3A1F"/>
    <w:rsid w:val="00AE4713"/>
    <w:rsid w:val="00AE4945"/>
    <w:rsid w:val="00AE4EF6"/>
    <w:rsid w:val="00AE5622"/>
    <w:rsid w:val="00AE6752"/>
    <w:rsid w:val="00AE7A18"/>
    <w:rsid w:val="00AE7F68"/>
    <w:rsid w:val="00AF0061"/>
    <w:rsid w:val="00AF140C"/>
    <w:rsid w:val="00AF2321"/>
    <w:rsid w:val="00AF3234"/>
    <w:rsid w:val="00AF45EF"/>
    <w:rsid w:val="00AF4D11"/>
    <w:rsid w:val="00AF52F6"/>
    <w:rsid w:val="00AF5381"/>
    <w:rsid w:val="00AF5427"/>
    <w:rsid w:val="00AF5641"/>
    <w:rsid w:val="00AF5B93"/>
    <w:rsid w:val="00AF7237"/>
    <w:rsid w:val="00B00217"/>
    <w:rsid w:val="00B0043A"/>
    <w:rsid w:val="00B00487"/>
    <w:rsid w:val="00B00D75"/>
    <w:rsid w:val="00B01819"/>
    <w:rsid w:val="00B02D46"/>
    <w:rsid w:val="00B04B2F"/>
    <w:rsid w:val="00B070CB"/>
    <w:rsid w:val="00B12456"/>
    <w:rsid w:val="00B12910"/>
    <w:rsid w:val="00B12B88"/>
    <w:rsid w:val="00B13722"/>
    <w:rsid w:val="00B14B9B"/>
    <w:rsid w:val="00B14C5A"/>
    <w:rsid w:val="00B15DDE"/>
    <w:rsid w:val="00B164A2"/>
    <w:rsid w:val="00B17073"/>
    <w:rsid w:val="00B20617"/>
    <w:rsid w:val="00B20697"/>
    <w:rsid w:val="00B21A3B"/>
    <w:rsid w:val="00B2261F"/>
    <w:rsid w:val="00B2266B"/>
    <w:rsid w:val="00B22EC5"/>
    <w:rsid w:val="00B24158"/>
    <w:rsid w:val="00B259C8"/>
    <w:rsid w:val="00B2663C"/>
    <w:rsid w:val="00B26CCF"/>
    <w:rsid w:val="00B30711"/>
    <w:rsid w:val="00B30FC2"/>
    <w:rsid w:val="00B31D11"/>
    <w:rsid w:val="00B31D60"/>
    <w:rsid w:val="00B32ED7"/>
    <w:rsid w:val="00B331A2"/>
    <w:rsid w:val="00B34A4D"/>
    <w:rsid w:val="00B3526C"/>
    <w:rsid w:val="00B35B4C"/>
    <w:rsid w:val="00B36E36"/>
    <w:rsid w:val="00B36F3A"/>
    <w:rsid w:val="00B37FB8"/>
    <w:rsid w:val="00B40518"/>
    <w:rsid w:val="00B41676"/>
    <w:rsid w:val="00B423FD"/>
    <w:rsid w:val="00B4256F"/>
    <w:rsid w:val="00B425F0"/>
    <w:rsid w:val="00B42DFA"/>
    <w:rsid w:val="00B435F9"/>
    <w:rsid w:val="00B44378"/>
    <w:rsid w:val="00B4483D"/>
    <w:rsid w:val="00B44FEC"/>
    <w:rsid w:val="00B455C9"/>
    <w:rsid w:val="00B52806"/>
    <w:rsid w:val="00B531DD"/>
    <w:rsid w:val="00B54108"/>
    <w:rsid w:val="00B543EA"/>
    <w:rsid w:val="00B55014"/>
    <w:rsid w:val="00B55019"/>
    <w:rsid w:val="00B55206"/>
    <w:rsid w:val="00B55785"/>
    <w:rsid w:val="00B56FD5"/>
    <w:rsid w:val="00B57BAE"/>
    <w:rsid w:val="00B609B1"/>
    <w:rsid w:val="00B619CD"/>
    <w:rsid w:val="00B62232"/>
    <w:rsid w:val="00B62EFD"/>
    <w:rsid w:val="00B6460E"/>
    <w:rsid w:val="00B6677A"/>
    <w:rsid w:val="00B674CF"/>
    <w:rsid w:val="00B67565"/>
    <w:rsid w:val="00B67C31"/>
    <w:rsid w:val="00B70BF3"/>
    <w:rsid w:val="00B71DC2"/>
    <w:rsid w:val="00B74A07"/>
    <w:rsid w:val="00B76001"/>
    <w:rsid w:val="00B76169"/>
    <w:rsid w:val="00B764E4"/>
    <w:rsid w:val="00B77233"/>
    <w:rsid w:val="00B77DD4"/>
    <w:rsid w:val="00B800C8"/>
    <w:rsid w:val="00B8024E"/>
    <w:rsid w:val="00B81632"/>
    <w:rsid w:val="00B82345"/>
    <w:rsid w:val="00B8352C"/>
    <w:rsid w:val="00B837D8"/>
    <w:rsid w:val="00B845E1"/>
    <w:rsid w:val="00B846A3"/>
    <w:rsid w:val="00B86719"/>
    <w:rsid w:val="00B87A21"/>
    <w:rsid w:val="00B915CE"/>
    <w:rsid w:val="00B91CFC"/>
    <w:rsid w:val="00B93893"/>
    <w:rsid w:val="00B941E2"/>
    <w:rsid w:val="00B94E03"/>
    <w:rsid w:val="00B957C2"/>
    <w:rsid w:val="00B95BEF"/>
    <w:rsid w:val="00B96099"/>
    <w:rsid w:val="00BA1E20"/>
    <w:rsid w:val="00BA2A67"/>
    <w:rsid w:val="00BA31FB"/>
    <w:rsid w:val="00BA40E7"/>
    <w:rsid w:val="00BA423A"/>
    <w:rsid w:val="00BA4E04"/>
    <w:rsid w:val="00BA5331"/>
    <w:rsid w:val="00BA544B"/>
    <w:rsid w:val="00BA5B39"/>
    <w:rsid w:val="00BA6ED0"/>
    <w:rsid w:val="00BA7E0A"/>
    <w:rsid w:val="00BB268E"/>
    <w:rsid w:val="00BB2ACD"/>
    <w:rsid w:val="00BB3642"/>
    <w:rsid w:val="00BB3DB5"/>
    <w:rsid w:val="00BC01AF"/>
    <w:rsid w:val="00BC0467"/>
    <w:rsid w:val="00BC21A1"/>
    <w:rsid w:val="00BC3480"/>
    <w:rsid w:val="00BC3B53"/>
    <w:rsid w:val="00BC3B96"/>
    <w:rsid w:val="00BC4718"/>
    <w:rsid w:val="00BC4A3F"/>
    <w:rsid w:val="00BC4A7A"/>
    <w:rsid w:val="00BC4AE3"/>
    <w:rsid w:val="00BC4C2E"/>
    <w:rsid w:val="00BC53A7"/>
    <w:rsid w:val="00BC5727"/>
    <w:rsid w:val="00BC5748"/>
    <w:rsid w:val="00BC5A61"/>
    <w:rsid w:val="00BC5B28"/>
    <w:rsid w:val="00BC7FF1"/>
    <w:rsid w:val="00BD1859"/>
    <w:rsid w:val="00BD2C07"/>
    <w:rsid w:val="00BD2CEB"/>
    <w:rsid w:val="00BD34C9"/>
    <w:rsid w:val="00BD476B"/>
    <w:rsid w:val="00BD635B"/>
    <w:rsid w:val="00BD7FA5"/>
    <w:rsid w:val="00BE0299"/>
    <w:rsid w:val="00BE0B3D"/>
    <w:rsid w:val="00BE0C5F"/>
    <w:rsid w:val="00BE24D2"/>
    <w:rsid w:val="00BE38A3"/>
    <w:rsid w:val="00BE3F88"/>
    <w:rsid w:val="00BE4756"/>
    <w:rsid w:val="00BE5379"/>
    <w:rsid w:val="00BE53EA"/>
    <w:rsid w:val="00BE5ED9"/>
    <w:rsid w:val="00BE77C0"/>
    <w:rsid w:val="00BE7B41"/>
    <w:rsid w:val="00BF05E4"/>
    <w:rsid w:val="00BF0EB8"/>
    <w:rsid w:val="00BF137A"/>
    <w:rsid w:val="00BF1A43"/>
    <w:rsid w:val="00BF3ADD"/>
    <w:rsid w:val="00BF4298"/>
    <w:rsid w:val="00BF5814"/>
    <w:rsid w:val="00C00B20"/>
    <w:rsid w:val="00C00E68"/>
    <w:rsid w:val="00C01211"/>
    <w:rsid w:val="00C01328"/>
    <w:rsid w:val="00C02781"/>
    <w:rsid w:val="00C029CB"/>
    <w:rsid w:val="00C02DC9"/>
    <w:rsid w:val="00C03920"/>
    <w:rsid w:val="00C03A2A"/>
    <w:rsid w:val="00C05D26"/>
    <w:rsid w:val="00C07743"/>
    <w:rsid w:val="00C11126"/>
    <w:rsid w:val="00C11340"/>
    <w:rsid w:val="00C1144B"/>
    <w:rsid w:val="00C1248E"/>
    <w:rsid w:val="00C15161"/>
    <w:rsid w:val="00C15A91"/>
    <w:rsid w:val="00C16750"/>
    <w:rsid w:val="00C206F1"/>
    <w:rsid w:val="00C217E1"/>
    <w:rsid w:val="00C219B1"/>
    <w:rsid w:val="00C21D30"/>
    <w:rsid w:val="00C227DA"/>
    <w:rsid w:val="00C23917"/>
    <w:rsid w:val="00C25FE3"/>
    <w:rsid w:val="00C260C7"/>
    <w:rsid w:val="00C26D06"/>
    <w:rsid w:val="00C26D50"/>
    <w:rsid w:val="00C27A3C"/>
    <w:rsid w:val="00C30206"/>
    <w:rsid w:val="00C30FF8"/>
    <w:rsid w:val="00C3286E"/>
    <w:rsid w:val="00C335C2"/>
    <w:rsid w:val="00C34A47"/>
    <w:rsid w:val="00C35BDB"/>
    <w:rsid w:val="00C3695D"/>
    <w:rsid w:val="00C37110"/>
    <w:rsid w:val="00C3748F"/>
    <w:rsid w:val="00C379BC"/>
    <w:rsid w:val="00C4015B"/>
    <w:rsid w:val="00C4021C"/>
    <w:rsid w:val="00C40C60"/>
    <w:rsid w:val="00C41684"/>
    <w:rsid w:val="00C42FA8"/>
    <w:rsid w:val="00C43C2A"/>
    <w:rsid w:val="00C443CF"/>
    <w:rsid w:val="00C44869"/>
    <w:rsid w:val="00C45A45"/>
    <w:rsid w:val="00C47E31"/>
    <w:rsid w:val="00C51272"/>
    <w:rsid w:val="00C52093"/>
    <w:rsid w:val="00C5258E"/>
    <w:rsid w:val="00C542D5"/>
    <w:rsid w:val="00C5507E"/>
    <w:rsid w:val="00C56C69"/>
    <w:rsid w:val="00C57719"/>
    <w:rsid w:val="00C600AA"/>
    <w:rsid w:val="00C602B3"/>
    <w:rsid w:val="00C619A7"/>
    <w:rsid w:val="00C626AF"/>
    <w:rsid w:val="00C64337"/>
    <w:rsid w:val="00C64E29"/>
    <w:rsid w:val="00C66393"/>
    <w:rsid w:val="00C67811"/>
    <w:rsid w:val="00C711E1"/>
    <w:rsid w:val="00C72399"/>
    <w:rsid w:val="00C73283"/>
    <w:rsid w:val="00C73D5F"/>
    <w:rsid w:val="00C7428B"/>
    <w:rsid w:val="00C743DE"/>
    <w:rsid w:val="00C750A7"/>
    <w:rsid w:val="00C75AD8"/>
    <w:rsid w:val="00C75EDE"/>
    <w:rsid w:val="00C803FC"/>
    <w:rsid w:val="00C80DEA"/>
    <w:rsid w:val="00C80FA9"/>
    <w:rsid w:val="00C83B8E"/>
    <w:rsid w:val="00C85AB4"/>
    <w:rsid w:val="00C85AFE"/>
    <w:rsid w:val="00C86445"/>
    <w:rsid w:val="00C864AD"/>
    <w:rsid w:val="00C8749A"/>
    <w:rsid w:val="00C877B7"/>
    <w:rsid w:val="00C90BED"/>
    <w:rsid w:val="00C910BD"/>
    <w:rsid w:val="00C914F3"/>
    <w:rsid w:val="00C93DA2"/>
    <w:rsid w:val="00C941BF"/>
    <w:rsid w:val="00C94986"/>
    <w:rsid w:val="00C94ED7"/>
    <w:rsid w:val="00C97C80"/>
    <w:rsid w:val="00C97E57"/>
    <w:rsid w:val="00CA06EB"/>
    <w:rsid w:val="00CA29CA"/>
    <w:rsid w:val="00CA42D7"/>
    <w:rsid w:val="00CA47D3"/>
    <w:rsid w:val="00CA6074"/>
    <w:rsid w:val="00CA63CD"/>
    <w:rsid w:val="00CA6533"/>
    <w:rsid w:val="00CA6A25"/>
    <w:rsid w:val="00CA6A3F"/>
    <w:rsid w:val="00CA7C99"/>
    <w:rsid w:val="00CA7E0F"/>
    <w:rsid w:val="00CB15EA"/>
    <w:rsid w:val="00CB4D18"/>
    <w:rsid w:val="00CB6419"/>
    <w:rsid w:val="00CB6BCD"/>
    <w:rsid w:val="00CB729C"/>
    <w:rsid w:val="00CB7ADD"/>
    <w:rsid w:val="00CC016D"/>
    <w:rsid w:val="00CC1E97"/>
    <w:rsid w:val="00CC27AF"/>
    <w:rsid w:val="00CC2ACB"/>
    <w:rsid w:val="00CC2AFC"/>
    <w:rsid w:val="00CC2D13"/>
    <w:rsid w:val="00CC2F3D"/>
    <w:rsid w:val="00CC32ED"/>
    <w:rsid w:val="00CC3820"/>
    <w:rsid w:val="00CC4674"/>
    <w:rsid w:val="00CC5159"/>
    <w:rsid w:val="00CC6290"/>
    <w:rsid w:val="00CD233D"/>
    <w:rsid w:val="00CD35EF"/>
    <w:rsid w:val="00CD362D"/>
    <w:rsid w:val="00CD39D3"/>
    <w:rsid w:val="00CD411A"/>
    <w:rsid w:val="00CD5933"/>
    <w:rsid w:val="00CD5B8A"/>
    <w:rsid w:val="00CD63F1"/>
    <w:rsid w:val="00CE101D"/>
    <w:rsid w:val="00CE10CC"/>
    <w:rsid w:val="00CE1C84"/>
    <w:rsid w:val="00CE2FE5"/>
    <w:rsid w:val="00CE3439"/>
    <w:rsid w:val="00CE3E54"/>
    <w:rsid w:val="00CE5055"/>
    <w:rsid w:val="00CE66A7"/>
    <w:rsid w:val="00CF053F"/>
    <w:rsid w:val="00CF087B"/>
    <w:rsid w:val="00CF1648"/>
    <w:rsid w:val="00CF1A17"/>
    <w:rsid w:val="00CF1EB7"/>
    <w:rsid w:val="00CF32F9"/>
    <w:rsid w:val="00CF3916"/>
    <w:rsid w:val="00CF4924"/>
    <w:rsid w:val="00CF6F1A"/>
    <w:rsid w:val="00CF78A7"/>
    <w:rsid w:val="00CF7B96"/>
    <w:rsid w:val="00D00B5A"/>
    <w:rsid w:val="00D00B65"/>
    <w:rsid w:val="00D034E5"/>
    <w:rsid w:val="00D03A14"/>
    <w:rsid w:val="00D04451"/>
    <w:rsid w:val="00D0609E"/>
    <w:rsid w:val="00D060F9"/>
    <w:rsid w:val="00D06BE7"/>
    <w:rsid w:val="00D06EB2"/>
    <w:rsid w:val="00D078E1"/>
    <w:rsid w:val="00D100E9"/>
    <w:rsid w:val="00D1011D"/>
    <w:rsid w:val="00D11570"/>
    <w:rsid w:val="00D118C2"/>
    <w:rsid w:val="00D12F0A"/>
    <w:rsid w:val="00D144A1"/>
    <w:rsid w:val="00D14910"/>
    <w:rsid w:val="00D16C6C"/>
    <w:rsid w:val="00D17180"/>
    <w:rsid w:val="00D173C4"/>
    <w:rsid w:val="00D17787"/>
    <w:rsid w:val="00D210C7"/>
    <w:rsid w:val="00D21AC4"/>
    <w:rsid w:val="00D21E4B"/>
    <w:rsid w:val="00D22961"/>
    <w:rsid w:val="00D23522"/>
    <w:rsid w:val="00D23705"/>
    <w:rsid w:val="00D257D1"/>
    <w:rsid w:val="00D25C4E"/>
    <w:rsid w:val="00D25EED"/>
    <w:rsid w:val="00D264D6"/>
    <w:rsid w:val="00D26D2E"/>
    <w:rsid w:val="00D27D2E"/>
    <w:rsid w:val="00D30A93"/>
    <w:rsid w:val="00D31441"/>
    <w:rsid w:val="00D31BBE"/>
    <w:rsid w:val="00D31DD2"/>
    <w:rsid w:val="00D324A7"/>
    <w:rsid w:val="00D329C2"/>
    <w:rsid w:val="00D338A6"/>
    <w:rsid w:val="00D33BF0"/>
    <w:rsid w:val="00D33C1B"/>
    <w:rsid w:val="00D3411E"/>
    <w:rsid w:val="00D353FC"/>
    <w:rsid w:val="00D35C86"/>
    <w:rsid w:val="00D36592"/>
    <w:rsid w:val="00D4204D"/>
    <w:rsid w:val="00D42918"/>
    <w:rsid w:val="00D43155"/>
    <w:rsid w:val="00D44AB5"/>
    <w:rsid w:val="00D46407"/>
    <w:rsid w:val="00D50A95"/>
    <w:rsid w:val="00D516BE"/>
    <w:rsid w:val="00D51F83"/>
    <w:rsid w:val="00D53821"/>
    <w:rsid w:val="00D5423B"/>
    <w:rsid w:val="00D54EE2"/>
    <w:rsid w:val="00D54F4E"/>
    <w:rsid w:val="00D55DBF"/>
    <w:rsid w:val="00D55E5C"/>
    <w:rsid w:val="00D56E92"/>
    <w:rsid w:val="00D60354"/>
    <w:rsid w:val="00D60696"/>
    <w:rsid w:val="00D60BA4"/>
    <w:rsid w:val="00D62310"/>
    <w:rsid w:val="00D62419"/>
    <w:rsid w:val="00D64C3E"/>
    <w:rsid w:val="00D65F41"/>
    <w:rsid w:val="00D65FCE"/>
    <w:rsid w:val="00D66723"/>
    <w:rsid w:val="00D71194"/>
    <w:rsid w:val="00D72657"/>
    <w:rsid w:val="00D726FD"/>
    <w:rsid w:val="00D730C3"/>
    <w:rsid w:val="00D73284"/>
    <w:rsid w:val="00D73AC3"/>
    <w:rsid w:val="00D73E4D"/>
    <w:rsid w:val="00D73F5A"/>
    <w:rsid w:val="00D748C9"/>
    <w:rsid w:val="00D74D06"/>
    <w:rsid w:val="00D75741"/>
    <w:rsid w:val="00D76CE2"/>
    <w:rsid w:val="00D77870"/>
    <w:rsid w:val="00D80977"/>
    <w:rsid w:val="00D80CCE"/>
    <w:rsid w:val="00D80DBC"/>
    <w:rsid w:val="00D80F78"/>
    <w:rsid w:val="00D836B6"/>
    <w:rsid w:val="00D86B0D"/>
    <w:rsid w:val="00D87D03"/>
    <w:rsid w:val="00D9145D"/>
    <w:rsid w:val="00D91B65"/>
    <w:rsid w:val="00D94471"/>
    <w:rsid w:val="00D952CB"/>
    <w:rsid w:val="00D95C88"/>
    <w:rsid w:val="00D95FA6"/>
    <w:rsid w:val="00D969DE"/>
    <w:rsid w:val="00D9747C"/>
    <w:rsid w:val="00D97490"/>
    <w:rsid w:val="00D97533"/>
    <w:rsid w:val="00D97620"/>
    <w:rsid w:val="00D97B2E"/>
    <w:rsid w:val="00DA3621"/>
    <w:rsid w:val="00DA370E"/>
    <w:rsid w:val="00DA4272"/>
    <w:rsid w:val="00DA52B1"/>
    <w:rsid w:val="00DA6246"/>
    <w:rsid w:val="00DA6A2A"/>
    <w:rsid w:val="00DA7224"/>
    <w:rsid w:val="00DB2311"/>
    <w:rsid w:val="00DB2462"/>
    <w:rsid w:val="00DB262B"/>
    <w:rsid w:val="00DB36FE"/>
    <w:rsid w:val="00DB50B4"/>
    <w:rsid w:val="00DB533A"/>
    <w:rsid w:val="00DB6307"/>
    <w:rsid w:val="00DB6AB5"/>
    <w:rsid w:val="00DB7742"/>
    <w:rsid w:val="00DC100C"/>
    <w:rsid w:val="00DC1D34"/>
    <w:rsid w:val="00DC44AF"/>
    <w:rsid w:val="00DC5309"/>
    <w:rsid w:val="00DC5BEA"/>
    <w:rsid w:val="00DC6849"/>
    <w:rsid w:val="00DC7CBF"/>
    <w:rsid w:val="00DD1DCD"/>
    <w:rsid w:val="00DD2CEA"/>
    <w:rsid w:val="00DD2EB4"/>
    <w:rsid w:val="00DD2FB7"/>
    <w:rsid w:val="00DD338F"/>
    <w:rsid w:val="00DD3431"/>
    <w:rsid w:val="00DD3ADE"/>
    <w:rsid w:val="00DD3CDB"/>
    <w:rsid w:val="00DD4436"/>
    <w:rsid w:val="00DD5AD9"/>
    <w:rsid w:val="00DD66F2"/>
    <w:rsid w:val="00DD7F8A"/>
    <w:rsid w:val="00DE08C5"/>
    <w:rsid w:val="00DE08EF"/>
    <w:rsid w:val="00DE0B94"/>
    <w:rsid w:val="00DE1524"/>
    <w:rsid w:val="00DE19A6"/>
    <w:rsid w:val="00DE37FA"/>
    <w:rsid w:val="00DE3FE0"/>
    <w:rsid w:val="00DE4376"/>
    <w:rsid w:val="00DE4A18"/>
    <w:rsid w:val="00DE4ECB"/>
    <w:rsid w:val="00DE5616"/>
    <w:rsid w:val="00DE578A"/>
    <w:rsid w:val="00DE6CB3"/>
    <w:rsid w:val="00DE70F9"/>
    <w:rsid w:val="00DF03BA"/>
    <w:rsid w:val="00DF1203"/>
    <w:rsid w:val="00DF2583"/>
    <w:rsid w:val="00DF2A34"/>
    <w:rsid w:val="00DF2B96"/>
    <w:rsid w:val="00DF302E"/>
    <w:rsid w:val="00DF33FC"/>
    <w:rsid w:val="00DF54D9"/>
    <w:rsid w:val="00DF5B60"/>
    <w:rsid w:val="00DF6AB0"/>
    <w:rsid w:val="00DF71B6"/>
    <w:rsid w:val="00DF71ED"/>
    <w:rsid w:val="00DF7283"/>
    <w:rsid w:val="00E00930"/>
    <w:rsid w:val="00E01562"/>
    <w:rsid w:val="00E01A59"/>
    <w:rsid w:val="00E01EA3"/>
    <w:rsid w:val="00E025F9"/>
    <w:rsid w:val="00E02F5D"/>
    <w:rsid w:val="00E03BB4"/>
    <w:rsid w:val="00E05B6E"/>
    <w:rsid w:val="00E06726"/>
    <w:rsid w:val="00E06DC5"/>
    <w:rsid w:val="00E07C36"/>
    <w:rsid w:val="00E10257"/>
    <w:rsid w:val="00E10676"/>
    <w:rsid w:val="00E10DC6"/>
    <w:rsid w:val="00E11F8E"/>
    <w:rsid w:val="00E130EA"/>
    <w:rsid w:val="00E13AE8"/>
    <w:rsid w:val="00E145EA"/>
    <w:rsid w:val="00E14EE0"/>
    <w:rsid w:val="00E15881"/>
    <w:rsid w:val="00E16A8F"/>
    <w:rsid w:val="00E2056B"/>
    <w:rsid w:val="00E20939"/>
    <w:rsid w:val="00E21463"/>
    <w:rsid w:val="00E21569"/>
    <w:rsid w:val="00E21DE3"/>
    <w:rsid w:val="00E21F38"/>
    <w:rsid w:val="00E23444"/>
    <w:rsid w:val="00E23EB4"/>
    <w:rsid w:val="00E24399"/>
    <w:rsid w:val="00E24E15"/>
    <w:rsid w:val="00E27C79"/>
    <w:rsid w:val="00E27FA1"/>
    <w:rsid w:val="00E301F0"/>
    <w:rsid w:val="00E307D1"/>
    <w:rsid w:val="00E326CC"/>
    <w:rsid w:val="00E32EBB"/>
    <w:rsid w:val="00E33892"/>
    <w:rsid w:val="00E34B77"/>
    <w:rsid w:val="00E34CD6"/>
    <w:rsid w:val="00E34F9E"/>
    <w:rsid w:val="00E35297"/>
    <w:rsid w:val="00E35D8C"/>
    <w:rsid w:val="00E369A8"/>
    <w:rsid w:val="00E36A7C"/>
    <w:rsid w:val="00E36BDB"/>
    <w:rsid w:val="00E36E8C"/>
    <w:rsid w:val="00E3731D"/>
    <w:rsid w:val="00E40650"/>
    <w:rsid w:val="00E40AB0"/>
    <w:rsid w:val="00E411E3"/>
    <w:rsid w:val="00E42B1A"/>
    <w:rsid w:val="00E442AD"/>
    <w:rsid w:val="00E44610"/>
    <w:rsid w:val="00E44AAE"/>
    <w:rsid w:val="00E44E56"/>
    <w:rsid w:val="00E46D94"/>
    <w:rsid w:val="00E501C1"/>
    <w:rsid w:val="00E51469"/>
    <w:rsid w:val="00E514DF"/>
    <w:rsid w:val="00E5410B"/>
    <w:rsid w:val="00E54307"/>
    <w:rsid w:val="00E54720"/>
    <w:rsid w:val="00E54CC1"/>
    <w:rsid w:val="00E5520B"/>
    <w:rsid w:val="00E563E5"/>
    <w:rsid w:val="00E56767"/>
    <w:rsid w:val="00E56C8E"/>
    <w:rsid w:val="00E576B9"/>
    <w:rsid w:val="00E619DC"/>
    <w:rsid w:val="00E61B16"/>
    <w:rsid w:val="00E627B0"/>
    <w:rsid w:val="00E634E3"/>
    <w:rsid w:val="00E63E35"/>
    <w:rsid w:val="00E64CF4"/>
    <w:rsid w:val="00E70236"/>
    <w:rsid w:val="00E717C4"/>
    <w:rsid w:val="00E71E11"/>
    <w:rsid w:val="00E72C21"/>
    <w:rsid w:val="00E754F5"/>
    <w:rsid w:val="00E76431"/>
    <w:rsid w:val="00E775A3"/>
    <w:rsid w:val="00E77F89"/>
    <w:rsid w:val="00E80664"/>
    <w:rsid w:val="00E80E71"/>
    <w:rsid w:val="00E84AD0"/>
    <w:rsid w:val="00E850D3"/>
    <w:rsid w:val="00E853D6"/>
    <w:rsid w:val="00E86698"/>
    <w:rsid w:val="00E876B9"/>
    <w:rsid w:val="00E92204"/>
    <w:rsid w:val="00E92943"/>
    <w:rsid w:val="00E92E73"/>
    <w:rsid w:val="00E934A9"/>
    <w:rsid w:val="00E93A23"/>
    <w:rsid w:val="00E93DB6"/>
    <w:rsid w:val="00E9430D"/>
    <w:rsid w:val="00E94A5E"/>
    <w:rsid w:val="00E9709F"/>
    <w:rsid w:val="00E97867"/>
    <w:rsid w:val="00EA1258"/>
    <w:rsid w:val="00EA42D8"/>
    <w:rsid w:val="00EA5ACF"/>
    <w:rsid w:val="00EA719E"/>
    <w:rsid w:val="00EB22D8"/>
    <w:rsid w:val="00EB2EC2"/>
    <w:rsid w:val="00EB6346"/>
    <w:rsid w:val="00EC0201"/>
    <w:rsid w:val="00EC0C7F"/>
    <w:rsid w:val="00EC0DFF"/>
    <w:rsid w:val="00EC1990"/>
    <w:rsid w:val="00EC237D"/>
    <w:rsid w:val="00EC4A75"/>
    <w:rsid w:val="00EC4D0E"/>
    <w:rsid w:val="00EC4E2B"/>
    <w:rsid w:val="00EC59F1"/>
    <w:rsid w:val="00ED04C6"/>
    <w:rsid w:val="00ED072A"/>
    <w:rsid w:val="00ED1251"/>
    <w:rsid w:val="00ED2EA9"/>
    <w:rsid w:val="00ED539E"/>
    <w:rsid w:val="00ED5D56"/>
    <w:rsid w:val="00ED6389"/>
    <w:rsid w:val="00ED6CC0"/>
    <w:rsid w:val="00EE067B"/>
    <w:rsid w:val="00EE0D8F"/>
    <w:rsid w:val="00EE1173"/>
    <w:rsid w:val="00EE1B6E"/>
    <w:rsid w:val="00EE2237"/>
    <w:rsid w:val="00EE3BEB"/>
    <w:rsid w:val="00EE4A1F"/>
    <w:rsid w:val="00EE4C2D"/>
    <w:rsid w:val="00EE4CCF"/>
    <w:rsid w:val="00EE5FE7"/>
    <w:rsid w:val="00EE6E47"/>
    <w:rsid w:val="00EE7198"/>
    <w:rsid w:val="00EF0AF4"/>
    <w:rsid w:val="00EF0DBD"/>
    <w:rsid w:val="00EF1B5A"/>
    <w:rsid w:val="00EF24FB"/>
    <w:rsid w:val="00EF2CCA"/>
    <w:rsid w:val="00EF3139"/>
    <w:rsid w:val="00EF3DD8"/>
    <w:rsid w:val="00EF49F8"/>
    <w:rsid w:val="00EF60DC"/>
    <w:rsid w:val="00EF7882"/>
    <w:rsid w:val="00EF7A4D"/>
    <w:rsid w:val="00F00F54"/>
    <w:rsid w:val="00F01613"/>
    <w:rsid w:val="00F03963"/>
    <w:rsid w:val="00F04DF2"/>
    <w:rsid w:val="00F0680D"/>
    <w:rsid w:val="00F06D03"/>
    <w:rsid w:val="00F06E90"/>
    <w:rsid w:val="00F101FD"/>
    <w:rsid w:val="00F11068"/>
    <w:rsid w:val="00F11D94"/>
    <w:rsid w:val="00F1256D"/>
    <w:rsid w:val="00F12B1F"/>
    <w:rsid w:val="00F136E6"/>
    <w:rsid w:val="00F13A4E"/>
    <w:rsid w:val="00F13F86"/>
    <w:rsid w:val="00F14F2F"/>
    <w:rsid w:val="00F15235"/>
    <w:rsid w:val="00F172BB"/>
    <w:rsid w:val="00F17B10"/>
    <w:rsid w:val="00F17EB7"/>
    <w:rsid w:val="00F2077F"/>
    <w:rsid w:val="00F209F0"/>
    <w:rsid w:val="00F210B4"/>
    <w:rsid w:val="00F21769"/>
    <w:rsid w:val="00F21BEF"/>
    <w:rsid w:val="00F21F09"/>
    <w:rsid w:val="00F2289E"/>
    <w:rsid w:val="00F231F3"/>
    <w:rsid w:val="00F23FF8"/>
    <w:rsid w:val="00F25D2B"/>
    <w:rsid w:val="00F27D6C"/>
    <w:rsid w:val="00F30509"/>
    <w:rsid w:val="00F30E68"/>
    <w:rsid w:val="00F32FB8"/>
    <w:rsid w:val="00F34CC1"/>
    <w:rsid w:val="00F36A1E"/>
    <w:rsid w:val="00F36DE9"/>
    <w:rsid w:val="00F41A6F"/>
    <w:rsid w:val="00F4246C"/>
    <w:rsid w:val="00F44176"/>
    <w:rsid w:val="00F44B85"/>
    <w:rsid w:val="00F4530B"/>
    <w:rsid w:val="00F45571"/>
    <w:rsid w:val="00F45A25"/>
    <w:rsid w:val="00F466EF"/>
    <w:rsid w:val="00F50729"/>
    <w:rsid w:val="00F50F86"/>
    <w:rsid w:val="00F5351E"/>
    <w:rsid w:val="00F53B82"/>
    <w:rsid w:val="00F53F91"/>
    <w:rsid w:val="00F55B88"/>
    <w:rsid w:val="00F56826"/>
    <w:rsid w:val="00F61569"/>
    <w:rsid w:val="00F61A72"/>
    <w:rsid w:val="00F61FD6"/>
    <w:rsid w:val="00F62B67"/>
    <w:rsid w:val="00F64E55"/>
    <w:rsid w:val="00F6572D"/>
    <w:rsid w:val="00F65F7A"/>
    <w:rsid w:val="00F667EF"/>
    <w:rsid w:val="00F66F13"/>
    <w:rsid w:val="00F70719"/>
    <w:rsid w:val="00F70A1F"/>
    <w:rsid w:val="00F70B46"/>
    <w:rsid w:val="00F712E7"/>
    <w:rsid w:val="00F7150D"/>
    <w:rsid w:val="00F72432"/>
    <w:rsid w:val="00F73816"/>
    <w:rsid w:val="00F7390D"/>
    <w:rsid w:val="00F74073"/>
    <w:rsid w:val="00F75603"/>
    <w:rsid w:val="00F758D4"/>
    <w:rsid w:val="00F75EDA"/>
    <w:rsid w:val="00F76F93"/>
    <w:rsid w:val="00F80091"/>
    <w:rsid w:val="00F82FDE"/>
    <w:rsid w:val="00F83BE8"/>
    <w:rsid w:val="00F845B4"/>
    <w:rsid w:val="00F84F85"/>
    <w:rsid w:val="00F85DDD"/>
    <w:rsid w:val="00F85FF7"/>
    <w:rsid w:val="00F8683A"/>
    <w:rsid w:val="00F8713B"/>
    <w:rsid w:val="00F87C23"/>
    <w:rsid w:val="00F91FAA"/>
    <w:rsid w:val="00F93F9E"/>
    <w:rsid w:val="00F969F7"/>
    <w:rsid w:val="00FA06BF"/>
    <w:rsid w:val="00FA0E19"/>
    <w:rsid w:val="00FA1846"/>
    <w:rsid w:val="00FA2025"/>
    <w:rsid w:val="00FA2103"/>
    <w:rsid w:val="00FA2AC3"/>
    <w:rsid w:val="00FA2CD7"/>
    <w:rsid w:val="00FA2D9F"/>
    <w:rsid w:val="00FA47EE"/>
    <w:rsid w:val="00FA4ABF"/>
    <w:rsid w:val="00FA5336"/>
    <w:rsid w:val="00FA688E"/>
    <w:rsid w:val="00FB06ED"/>
    <w:rsid w:val="00FB2C63"/>
    <w:rsid w:val="00FB6760"/>
    <w:rsid w:val="00FB7563"/>
    <w:rsid w:val="00FC0FED"/>
    <w:rsid w:val="00FC10E9"/>
    <w:rsid w:val="00FC18FE"/>
    <w:rsid w:val="00FC2294"/>
    <w:rsid w:val="00FC2EE5"/>
    <w:rsid w:val="00FC2F96"/>
    <w:rsid w:val="00FC3165"/>
    <w:rsid w:val="00FC35B8"/>
    <w:rsid w:val="00FC364C"/>
    <w:rsid w:val="00FC36AB"/>
    <w:rsid w:val="00FC4300"/>
    <w:rsid w:val="00FC43CE"/>
    <w:rsid w:val="00FC4F7E"/>
    <w:rsid w:val="00FC544F"/>
    <w:rsid w:val="00FC5588"/>
    <w:rsid w:val="00FC6345"/>
    <w:rsid w:val="00FC7F66"/>
    <w:rsid w:val="00FD024F"/>
    <w:rsid w:val="00FD1420"/>
    <w:rsid w:val="00FD165B"/>
    <w:rsid w:val="00FD1B0F"/>
    <w:rsid w:val="00FD2175"/>
    <w:rsid w:val="00FD243D"/>
    <w:rsid w:val="00FD2813"/>
    <w:rsid w:val="00FD3ACA"/>
    <w:rsid w:val="00FD3C49"/>
    <w:rsid w:val="00FD5776"/>
    <w:rsid w:val="00FE04C0"/>
    <w:rsid w:val="00FE1CB6"/>
    <w:rsid w:val="00FE1D70"/>
    <w:rsid w:val="00FE32BF"/>
    <w:rsid w:val="00FE3BB4"/>
    <w:rsid w:val="00FE486B"/>
    <w:rsid w:val="00FE48BD"/>
    <w:rsid w:val="00FE4EEE"/>
    <w:rsid w:val="00FE4F08"/>
    <w:rsid w:val="00FE5F49"/>
    <w:rsid w:val="00FE6733"/>
    <w:rsid w:val="00FE6E0C"/>
    <w:rsid w:val="00FE6FB0"/>
    <w:rsid w:val="00FE70E3"/>
    <w:rsid w:val="00FE77A8"/>
    <w:rsid w:val="00FE7A12"/>
    <w:rsid w:val="00FF017F"/>
    <w:rsid w:val="00FF1F9E"/>
    <w:rsid w:val="00FF2060"/>
    <w:rsid w:val="00FF2578"/>
    <w:rsid w:val="00FF29C3"/>
    <w:rsid w:val="00FF2A24"/>
    <w:rsid w:val="00FF3614"/>
    <w:rsid w:val="00FF4408"/>
    <w:rsid w:val="00FF4739"/>
    <w:rsid w:val="00FF4E64"/>
    <w:rsid w:val="00FF74DD"/>
    <w:rsid w:val="00FF7D0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fill="f" fillcolor="white" stroke="f">
      <v:fill color="white" on="f"/>
      <v:stroke on="f"/>
    </o:shapedefaults>
    <o:shapelayout v:ext="edit">
      <o:idmap v:ext="edit" data="2"/>
    </o:shapelayout>
  </w:shapeDefaults>
  <w:decimalSymbol w:val=","/>
  <w:listSeparator w:val=";"/>
  <w14:docId w14:val="0870EFFA"/>
  <w15:docId w15:val="{78A59300-C138-45F1-BC8C-27E3BB34A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6505DE"/>
    <w:pPr>
      <w:spacing w:line="240" w:lineRule="atLeast"/>
    </w:pPr>
    <w:rPr>
      <w:rFonts w:ascii="Verdana" w:hAnsi="Verdana"/>
      <w:sz w:val="18"/>
      <w:szCs w:val="24"/>
    </w:rPr>
  </w:style>
  <w:style w:type="paragraph" w:styleId="Kop1">
    <w:name w:val="heading 1"/>
    <w:basedOn w:val="Standaard"/>
    <w:next w:val="Standaard"/>
    <w:link w:val="Kop1Char"/>
    <w:autoRedefine/>
    <w:qFormat/>
    <w:rsid w:val="00477DC7"/>
    <w:pPr>
      <w:keepNext/>
      <w:numPr>
        <w:numId w:val="15"/>
      </w:numPr>
      <w:spacing w:before="240" w:after="240"/>
      <w:outlineLvl w:val="0"/>
    </w:pPr>
    <w:rPr>
      <w:rFonts w:cs="Arial"/>
      <w:b/>
      <w:bCs/>
      <w:kern w:val="32"/>
      <w:sz w:val="24"/>
    </w:rPr>
  </w:style>
  <w:style w:type="paragraph" w:styleId="Kop2">
    <w:name w:val="heading 2"/>
    <w:aliases w:val="2scr"/>
    <w:basedOn w:val="Standaard"/>
    <w:next w:val="Standaard"/>
    <w:qFormat/>
    <w:rsid w:val="00477DC7"/>
    <w:pPr>
      <w:keepNext/>
      <w:numPr>
        <w:ilvl w:val="1"/>
        <w:numId w:val="15"/>
      </w:numPr>
      <w:tabs>
        <w:tab w:val="clear" w:pos="1568"/>
        <w:tab w:val="num" w:pos="1285"/>
      </w:tabs>
      <w:spacing w:before="240" w:after="60"/>
      <w:ind w:left="1285"/>
      <w:outlineLvl w:val="1"/>
    </w:pPr>
    <w:rPr>
      <w:rFonts w:cs="Arial"/>
      <w:b/>
      <w:bCs/>
      <w:iCs/>
      <w:szCs w:val="28"/>
    </w:rPr>
  </w:style>
  <w:style w:type="paragraph" w:styleId="Kop3">
    <w:name w:val="heading 3"/>
    <w:aliases w:val="3scr"/>
    <w:basedOn w:val="Standaard"/>
    <w:next w:val="Standaard"/>
    <w:autoRedefine/>
    <w:qFormat/>
    <w:rsid w:val="00E71E11"/>
    <w:pPr>
      <w:keepNext/>
      <w:numPr>
        <w:ilvl w:val="2"/>
        <w:numId w:val="15"/>
      </w:numPr>
      <w:spacing w:before="240" w:after="60"/>
      <w:outlineLvl w:val="2"/>
    </w:pPr>
    <w:rPr>
      <w:rFonts w:ascii="Arial" w:hAnsi="Arial" w:cs="Arial"/>
      <w:bCs/>
      <w:szCs w:val="26"/>
    </w:rPr>
  </w:style>
  <w:style w:type="paragraph" w:styleId="Kop4">
    <w:name w:val="heading 4"/>
    <w:basedOn w:val="Standaard"/>
    <w:next w:val="Standaard"/>
    <w:qFormat/>
    <w:rsid w:val="00477DC7"/>
    <w:pPr>
      <w:keepNext/>
      <w:keepLines/>
      <w:numPr>
        <w:ilvl w:val="3"/>
        <w:numId w:val="15"/>
      </w:numPr>
      <w:spacing w:before="260" w:line="260" w:lineRule="atLeast"/>
      <w:outlineLvl w:val="3"/>
    </w:pPr>
    <w:rPr>
      <w:b/>
      <w:i/>
      <w:kern w:val="16"/>
      <w:szCs w:val="20"/>
      <w:lang w:eastAsia="en-US"/>
    </w:rPr>
  </w:style>
  <w:style w:type="paragraph" w:styleId="Kop5">
    <w:name w:val="heading 5"/>
    <w:basedOn w:val="Standaard"/>
    <w:next w:val="Standaard"/>
    <w:qFormat/>
    <w:rsid w:val="00477DC7"/>
    <w:pPr>
      <w:keepNext/>
      <w:numPr>
        <w:ilvl w:val="4"/>
        <w:numId w:val="15"/>
      </w:numPr>
      <w:spacing w:line="260" w:lineRule="atLeast"/>
      <w:outlineLvl w:val="4"/>
    </w:pPr>
    <w:rPr>
      <w:b/>
      <w:kern w:val="14"/>
      <w:szCs w:val="20"/>
      <w:lang w:eastAsia="en-US"/>
    </w:rPr>
  </w:style>
  <w:style w:type="paragraph" w:styleId="Kop6">
    <w:name w:val="heading 6"/>
    <w:basedOn w:val="Kop5"/>
    <w:next w:val="Standaard"/>
    <w:qFormat/>
    <w:rsid w:val="00477DC7"/>
    <w:pPr>
      <w:numPr>
        <w:ilvl w:val="5"/>
      </w:numPr>
      <w:jc w:val="center"/>
      <w:outlineLvl w:val="5"/>
    </w:pPr>
    <w:rPr>
      <w:b w:val="0"/>
    </w:rPr>
  </w:style>
  <w:style w:type="paragraph" w:styleId="Kop7">
    <w:name w:val="heading 7"/>
    <w:basedOn w:val="Standaard"/>
    <w:next w:val="Standaard"/>
    <w:qFormat/>
    <w:rsid w:val="00477DC7"/>
    <w:pPr>
      <w:keepNext/>
      <w:numPr>
        <w:ilvl w:val="6"/>
        <w:numId w:val="15"/>
      </w:numPr>
      <w:tabs>
        <w:tab w:val="left" w:pos="-1070"/>
        <w:tab w:val="left" w:pos="-848"/>
        <w:tab w:val="left" w:pos="-282"/>
        <w:tab w:val="left" w:pos="284"/>
        <w:tab w:val="left" w:pos="850"/>
        <w:tab w:val="left" w:pos="1416"/>
        <w:tab w:val="left" w:pos="1982"/>
        <w:tab w:val="left" w:pos="2548"/>
        <w:tab w:val="left" w:pos="2779"/>
        <w:tab w:val="left" w:pos="3114"/>
        <w:tab w:val="left" w:pos="3680"/>
        <w:tab w:val="left" w:pos="4246"/>
        <w:tab w:val="left" w:pos="4812"/>
        <w:tab w:val="left" w:pos="5378"/>
        <w:tab w:val="left" w:pos="5944"/>
        <w:tab w:val="left" w:pos="6510"/>
        <w:tab w:val="left" w:pos="7076"/>
        <w:tab w:val="left" w:pos="7642"/>
        <w:tab w:val="left" w:pos="8208"/>
        <w:tab w:val="left" w:pos="8774"/>
      </w:tabs>
      <w:spacing w:line="260" w:lineRule="atLeast"/>
      <w:jc w:val="right"/>
      <w:outlineLvl w:val="6"/>
    </w:pPr>
    <w:rPr>
      <w:b/>
      <w:kern w:val="14"/>
      <w:szCs w:val="20"/>
      <w:lang w:eastAsia="en-US"/>
    </w:rPr>
  </w:style>
  <w:style w:type="paragraph" w:styleId="Kop8">
    <w:name w:val="heading 8"/>
    <w:basedOn w:val="Standaard"/>
    <w:next w:val="Standaard"/>
    <w:qFormat/>
    <w:rsid w:val="00477DC7"/>
    <w:pPr>
      <w:keepNext/>
      <w:numPr>
        <w:ilvl w:val="7"/>
        <w:numId w:val="15"/>
      </w:numPr>
      <w:spacing w:line="260" w:lineRule="atLeast"/>
      <w:outlineLvl w:val="7"/>
    </w:pPr>
    <w:rPr>
      <w:bCs/>
      <w:kern w:val="14"/>
      <w:szCs w:val="20"/>
      <w:lang w:eastAsia="en-US"/>
    </w:rPr>
  </w:style>
  <w:style w:type="paragraph" w:styleId="Kop9">
    <w:name w:val="heading 9"/>
    <w:basedOn w:val="Standaard"/>
    <w:next w:val="Standaard"/>
    <w:qFormat/>
    <w:rsid w:val="00477DC7"/>
    <w:pPr>
      <w:numPr>
        <w:ilvl w:val="8"/>
        <w:numId w:val="15"/>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rsid w:val="00023E9A"/>
    <w:pPr>
      <w:tabs>
        <w:tab w:val="center" w:pos="4536"/>
        <w:tab w:val="right" w:pos="9072"/>
      </w:tabs>
    </w:pPr>
    <w:rPr>
      <w:lang w:val="x-none" w:eastAsia="x-none"/>
    </w:rPr>
  </w:style>
  <w:style w:type="paragraph" w:styleId="Voettekst">
    <w:name w:val="footer"/>
    <w:basedOn w:val="Standaard"/>
    <w:rsid w:val="00023E9A"/>
    <w:pPr>
      <w:tabs>
        <w:tab w:val="center" w:pos="4536"/>
        <w:tab w:val="right" w:pos="9072"/>
      </w:tabs>
    </w:pPr>
  </w:style>
  <w:style w:type="table" w:styleId="Tabelraster">
    <w:name w:val="Table Grid"/>
    <w:basedOn w:val="Standaardtabel"/>
    <w:rsid w:val="00FC364C"/>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uisstijl-NotaGegeven">
    <w:name w:val="Huisstijl-NotaGegeven"/>
    <w:basedOn w:val="Standaard"/>
    <w:rsid w:val="00EE4C2D"/>
    <w:pPr>
      <w:adjustRightInd w:val="0"/>
      <w:spacing w:line="180" w:lineRule="exact"/>
    </w:pPr>
    <w:rPr>
      <w:rFonts w:cs="Verdana"/>
      <w:noProof/>
      <w:sz w:val="13"/>
      <w:szCs w:val="18"/>
    </w:rPr>
  </w:style>
  <w:style w:type="paragraph" w:customStyle="1" w:styleId="Huisstijl-Adres">
    <w:name w:val="Huisstijl-Adres"/>
    <w:basedOn w:val="Standaard"/>
    <w:link w:val="Huisstijl-AdresChar"/>
    <w:rsid w:val="00575B80"/>
    <w:pPr>
      <w:tabs>
        <w:tab w:val="left" w:pos="192"/>
      </w:tabs>
      <w:adjustRightInd w:val="0"/>
      <w:spacing w:after="90" w:line="180" w:lineRule="exact"/>
    </w:pPr>
    <w:rPr>
      <w:rFonts w:cs="Verdana"/>
      <w:noProof/>
      <w:sz w:val="13"/>
      <w:szCs w:val="13"/>
    </w:rPr>
  </w:style>
  <w:style w:type="paragraph" w:styleId="Lijstopsomteken">
    <w:name w:val="List Bullet"/>
    <w:basedOn w:val="Standaard"/>
    <w:rsid w:val="004F44C2"/>
    <w:pPr>
      <w:numPr>
        <w:numId w:val="1"/>
      </w:numPr>
    </w:pPr>
    <w:rPr>
      <w:noProof/>
    </w:rPr>
  </w:style>
  <w:style w:type="character" w:customStyle="1" w:styleId="Huisstijl-GegevenCharChar">
    <w:name w:val="Huisstijl-Gegeven Char Char"/>
    <w:link w:val="Huisstijl-Gegeven"/>
    <w:rsid w:val="000B7FAB"/>
    <w:rPr>
      <w:rFonts w:ascii="Verdana" w:hAnsi="Verdana"/>
      <w:noProof/>
      <w:sz w:val="13"/>
      <w:szCs w:val="24"/>
      <w:lang w:val="nl-NL" w:eastAsia="nl-NL" w:bidi="ar-SA"/>
    </w:rPr>
  </w:style>
  <w:style w:type="paragraph" w:customStyle="1" w:styleId="Huisstijl-Gegeven">
    <w:name w:val="Huisstijl-Gegeven"/>
    <w:basedOn w:val="Standaard"/>
    <w:link w:val="Huisstijl-GegevenCharChar"/>
    <w:rsid w:val="000B7FAB"/>
    <w:pPr>
      <w:spacing w:after="92" w:line="180" w:lineRule="exact"/>
    </w:pPr>
    <w:rPr>
      <w:noProof/>
      <w:sz w:val="13"/>
    </w:rPr>
  </w:style>
  <w:style w:type="paragraph" w:customStyle="1" w:styleId="Huisstijl-NotaKopje">
    <w:name w:val="Huisstijl-NotaKopje"/>
    <w:basedOn w:val="Huisstijl-NotaGegeven"/>
    <w:next w:val="Huisstijl-NotaGegeven"/>
    <w:rsid w:val="00EE4C2D"/>
    <w:pPr>
      <w:spacing w:before="160" w:line="240" w:lineRule="exact"/>
    </w:pPr>
  </w:style>
  <w:style w:type="character" w:customStyle="1" w:styleId="Bullet01NumChar">
    <w:name w:val="Bullet01 Num Char"/>
    <w:link w:val="Bullet01Num"/>
    <w:rsid w:val="00382F6F"/>
    <w:rPr>
      <w:rFonts w:ascii="Verdana" w:hAnsi="Verdana"/>
      <w:sz w:val="18"/>
      <w:lang w:val="nl"/>
    </w:rPr>
  </w:style>
  <w:style w:type="paragraph" w:customStyle="1" w:styleId="Huisstijl-NAW">
    <w:name w:val="Huisstijl-NAW"/>
    <w:basedOn w:val="Standaard"/>
    <w:rsid w:val="000B7FAB"/>
    <w:pPr>
      <w:adjustRightInd w:val="0"/>
    </w:pPr>
    <w:rPr>
      <w:rFonts w:cs="Verdana"/>
      <w:noProof/>
      <w:szCs w:val="18"/>
    </w:rPr>
  </w:style>
  <w:style w:type="character" w:styleId="Hyperlink">
    <w:name w:val="Hyperlink"/>
    <w:rsid w:val="00023E9A"/>
    <w:rPr>
      <w:color w:val="0000FF"/>
      <w:u w:val="single"/>
    </w:rPr>
  </w:style>
  <w:style w:type="paragraph" w:customStyle="1" w:styleId="Huisstijl-Retouradres">
    <w:name w:val="Huisstijl-Retouradres"/>
    <w:basedOn w:val="Standaard"/>
    <w:rsid w:val="000B7FAB"/>
    <w:pPr>
      <w:spacing w:line="180" w:lineRule="exact"/>
    </w:pPr>
    <w:rPr>
      <w:noProof/>
      <w:sz w:val="13"/>
    </w:rPr>
  </w:style>
  <w:style w:type="paragraph" w:customStyle="1" w:styleId="Huisstijl-Kopje">
    <w:name w:val="Huisstijl-Kopje"/>
    <w:basedOn w:val="Huisstijl-Gegeven"/>
    <w:rsid w:val="000B7FAB"/>
    <w:pPr>
      <w:spacing w:after="0"/>
    </w:pPr>
    <w:rPr>
      <w:b/>
    </w:rPr>
  </w:style>
  <w:style w:type="paragraph" w:customStyle="1" w:styleId="Huisstijl-Voorwaarden">
    <w:name w:val="Huisstijl-Voorwaarden"/>
    <w:basedOn w:val="Standaard"/>
    <w:rsid w:val="000B7FAB"/>
    <w:pPr>
      <w:spacing w:line="180" w:lineRule="exact"/>
    </w:pPr>
    <w:rPr>
      <w:i/>
      <w:noProof/>
      <w:sz w:val="13"/>
    </w:rPr>
  </w:style>
  <w:style w:type="paragraph" w:customStyle="1" w:styleId="Huisstijl-KixCode">
    <w:name w:val="Huisstijl-KixCode"/>
    <w:basedOn w:val="Standaard"/>
    <w:rsid w:val="000B7FAB"/>
    <w:pPr>
      <w:spacing w:before="60" w:line="240" w:lineRule="auto"/>
    </w:pPr>
    <w:rPr>
      <w:rFonts w:ascii="KIX Barcode" w:hAnsi="KIX Barcode"/>
      <w:b/>
      <w:bCs/>
      <w:smallCaps/>
      <w:noProof/>
      <w:sz w:val="24"/>
    </w:rPr>
  </w:style>
  <w:style w:type="paragraph" w:customStyle="1" w:styleId="Huisstijl-Paginanummering">
    <w:name w:val="Huisstijl-Paginanummering"/>
    <w:basedOn w:val="Standaard"/>
    <w:rsid w:val="000B7FAB"/>
    <w:pPr>
      <w:spacing w:line="180" w:lineRule="exact"/>
    </w:pPr>
    <w:rPr>
      <w:noProof/>
      <w:sz w:val="13"/>
    </w:rPr>
  </w:style>
  <w:style w:type="character" w:styleId="GevolgdeHyperlink">
    <w:name w:val="FollowedHyperlink"/>
    <w:rsid w:val="006A2100"/>
    <w:rPr>
      <w:color w:val="800080"/>
      <w:u w:val="single"/>
    </w:rPr>
  </w:style>
  <w:style w:type="paragraph" w:styleId="Lijstopsomteken2">
    <w:name w:val="List Bullet 2"/>
    <w:basedOn w:val="Standaard"/>
    <w:rsid w:val="004F44C2"/>
    <w:pPr>
      <w:numPr>
        <w:numId w:val="2"/>
      </w:numPr>
      <w:tabs>
        <w:tab w:val="clear" w:pos="227"/>
        <w:tab w:val="left" w:pos="454"/>
      </w:tabs>
      <w:ind w:left="454" w:hanging="227"/>
    </w:pPr>
    <w:rPr>
      <w:noProof/>
    </w:rPr>
  </w:style>
  <w:style w:type="character" w:customStyle="1" w:styleId="Huisstijl-AdresChar">
    <w:name w:val="Huisstijl-Adres Char"/>
    <w:link w:val="Huisstijl-Adres"/>
    <w:locked/>
    <w:rsid w:val="00E15881"/>
    <w:rPr>
      <w:rFonts w:ascii="Verdana" w:hAnsi="Verdana" w:cs="Verdana"/>
      <w:noProof/>
      <w:sz w:val="13"/>
      <w:szCs w:val="13"/>
      <w:lang w:val="nl-NL" w:eastAsia="nl-NL" w:bidi="ar-SA"/>
    </w:rPr>
  </w:style>
  <w:style w:type="paragraph" w:styleId="Ballontekst">
    <w:name w:val="Balloon Text"/>
    <w:basedOn w:val="Standaard"/>
    <w:semiHidden/>
    <w:rsid w:val="00B543EA"/>
    <w:rPr>
      <w:rFonts w:ascii="Tahoma" w:hAnsi="Tahoma" w:cs="Tahoma"/>
      <w:sz w:val="16"/>
      <w:szCs w:val="16"/>
    </w:rPr>
  </w:style>
  <w:style w:type="paragraph" w:styleId="Berichtkop">
    <w:name w:val="Message Header"/>
    <w:basedOn w:val="Standaard"/>
    <w:rsid w:val="00BE24D2"/>
    <w:pPr>
      <w:spacing w:before="120" w:line="260" w:lineRule="atLeast"/>
    </w:pPr>
    <w:rPr>
      <w:rFonts w:ascii="Agrofont" w:hAnsi="Agrofont"/>
      <w:b/>
      <w:kern w:val="14"/>
      <w:sz w:val="24"/>
      <w:szCs w:val="20"/>
      <w:lang w:eastAsia="en-US"/>
    </w:rPr>
  </w:style>
  <w:style w:type="paragraph" w:styleId="Kopbronvermelding">
    <w:name w:val="toa heading"/>
    <w:basedOn w:val="Standaard"/>
    <w:next w:val="Standaard"/>
    <w:semiHidden/>
    <w:rsid w:val="00BE24D2"/>
    <w:pPr>
      <w:spacing w:before="120" w:line="260" w:lineRule="atLeast"/>
    </w:pPr>
    <w:rPr>
      <w:rFonts w:ascii="Agrofont" w:hAnsi="Agrofont"/>
      <w:b/>
      <w:kern w:val="14"/>
      <w:sz w:val="24"/>
      <w:szCs w:val="20"/>
      <w:lang w:eastAsia="en-US"/>
    </w:rPr>
  </w:style>
  <w:style w:type="paragraph" w:styleId="Macrotekst">
    <w:name w:val="macro"/>
    <w:semiHidden/>
    <w:rsid w:val="00BE24D2"/>
    <w:pPr>
      <w:widowControl w:val="0"/>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 w:val="left" w:pos="3856"/>
        <w:tab w:val="left" w:pos="4082"/>
        <w:tab w:val="left" w:pos="4309"/>
        <w:tab w:val="left" w:pos="4536"/>
        <w:tab w:val="left" w:pos="4763"/>
        <w:tab w:val="left" w:pos="4990"/>
        <w:tab w:val="left" w:pos="5216"/>
        <w:tab w:val="left" w:pos="5443"/>
        <w:tab w:val="left" w:pos="5670"/>
        <w:tab w:val="left" w:pos="5897"/>
        <w:tab w:val="left" w:pos="6124"/>
        <w:tab w:val="left" w:pos="6350"/>
        <w:tab w:val="left" w:pos="6577"/>
        <w:tab w:val="left" w:pos="6804"/>
        <w:tab w:val="left" w:pos="7031"/>
        <w:tab w:val="left" w:pos="7258"/>
        <w:tab w:val="left" w:pos="7484"/>
        <w:tab w:val="left" w:pos="7711"/>
        <w:tab w:val="left" w:pos="7938"/>
      </w:tabs>
      <w:suppressAutoHyphens/>
    </w:pPr>
    <w:rPr>
      <w:rFonts w:ascii="Courier New" w:hAnsi="Courier New"/>
      <w:noProof/>
      <w:sz w:val="16"/>
      <w:lang w:val="en-GB" w:eastAsia="en-US"/>
    </w:rPr>
  </w:style>
  <w:style w:type="paragraph" w:styleId="Standaardinspringing">
    <w:name w:val="Normal Indent"/>
    <w:basedOn w:val="Standaard"/>
    <w:rsid w:val="00BE24D2"/>
    <w:pPr>
      <w:spacing w:line="260" w:lineRule="atLeast"/>
      <w:ind w:left="708"/>
    </w:pPr>
    <w:rPr>
      <w:rFonts w:ascii="Agrofont" w:hAnsi="Agrofont"/>
      <w:kern w:val="14"/>
      <w:sz w:val="20"/>
      <w:szCs w:val="20"/>
      <w:lang w:eastAsia="en-US"/>
    </w:rPr>
  </w:style>
  <w:style w:type="numbering" w:customStyle="1" w:styleId="OpmaakprofielOpmaakprofielGenummerdMeerderenive">
    <w:name w:val="Opmaakprofiel Opmaakprofiel Genummerd + Meerdere nive..."/>
    <w:basedOn w:val="Geenlijst"/>
    <w:rsid w:val="00382F6F"/>
    <w:pPr>
      <w:numPr>
        <w:numId w:val="4"/>
      </w:numPr>
    </w:pPr>
  </w:style>
  <w:style w:type="paragraph" w:styleId="Titel">
    <w:name w:val="Title"/>
    <w:basedOn w:val="Standaard"/>
    <w:qFormat/>
    <w:rsid w:val="001C20EB"/>
    <w:pPr>
      <w:spacing w:before="240" w:after="60" w:line="260" w:lineRule="atLeast"/>
      <w:jc w:val="center"/>
    </w:pPr>
    <w:rPr>
      <w:b/>
      <w:kern w:val="28"/>
      <w:sz w:val="32"/>
      <w:szCs w:val="20"/>
      <w:lang w:eastAsia="en-US"/>
    </w:rPr>
  </w:style>
  <w:style w:type="character" w:styleId="Paginanummer">
    <w:name w:val="page number"/>
    <w:basedOn w:val="Standaardalinea-lettertype"/>
    <w:rsid w:val="00BE24D2"/>
  </w:style>
  <w:style w:type="character" w:styleId="Verwijzingopmerking">
    <w:name w:val="annotation reference"/>
    <w:uiPriority w:val="99"/>
    <w:semiHidden/>
    <w:rsid w:val="00BE24D2"/>
    <w:rPr>
      <w:sz w:val="16"/>
    </w:rPr>
  </w:style>
  <w:style w:type="paragraph" w:styleId="Tekstopmerking">
    <w:name w:val="annotation text"/>
    <w:basedOn w:val="Standaard"/>
    <w:link w:val="TekstopmerkingChar"/>
    <w:autoRedefine/>
    <w:uiPriority w:val="99"/>
    <w:semiHidden/>
    <w:rsid w:val="00B02D46"/>
    <w:pPr>
      <w:spacing w:line="260" w:lineRule="atLeast"/>
    </w:pPr>
    <w:rPr>
      <w:kern w:val="14"/>
      <w:sz w:val="20"/>
      <w:szCs w:val="20"/>
      <w:lang w:eastAsia="en-US"/>
    </w:rPr>
  </w:style>
  <w:style w:type="paragraph" w:styleId="Voetnoottekst">
    <w:name w:val="footnote text"/>
    <w:basedOn w:val="Standaard"/>
    <w:semiHidden/>
    <w:rsid w:val="00BE24D2"/>
    <w:pPr>
      <w:spacing w:line="260" w:lineRule="atLeast"/>
    </w:pPr>
    <w:rPr>
      <w:rFonts w:ascii="Agrofont" w:hAnsi="Agrofont"/>
      <w:kern w:val="14"/>
      <w:sz w:val="20"/>
      <w:szCs w:val="20"/>
      <w:lang w:eastAsia="en-US"/>
    </w:rPr>
  </w:style>
  <w:style w:type="character" w:customStyle="1" w:styleId="OpmaakprofielVetChar">
    <w:name w:val="Opmaakprofiel Vet Char"/>
    <w:link w:val="OpmaakprofielVet"/>
    <w:rsid w:val="00676F95"/>
    <w:rPr>
      <w:rFonts w:ascii="Verdana" w:hAnsi="Verdana"/>
      <w:b/>
      <w:bCs/>
      <w:kern w:val="24"/>
      <w:sz w:val="18"/>
      <w:lang w:val="nl-NL" w:eastAsia="nl-NL" w:bidi="ar-SA"/>
    </w:rPr>
  </w:style>
  <w:style w:type="paragraph" w:customStyle="1" w:styleId="AliBijlageNum">
    <w:name w:val="AliBijlageNum"/>
    <w:basedOn w:val="Standaard"/>
    <w:rsid w:val="00BE24D2"/>
    <w:pPr>
      <w:keepLines/>
      <w:widowControl w:val="0"/>
      <w:tabs>
        <w:tab w:val="left" w:pos="360"/>
        <w:tab w:val="left" w:pos="720"/>
      </w:tabs>
      <w:spacing w:before="260" w:after="120" w:line="260" w:lineRule="atLeast"/>
    </w:pPr>
    <w:rPr>
      <w:rFonts w:ascii="Arial" w:hAnsi="Arial"/>
      <w:sz w:val="19"/>
      <w:szCs w:val="20"/>
      <w:lang w:eastAsia="en-US"/>
    </w:rPr>
  </w:style>
  <w:style w:type="character" w:styleId="Voetnootmarkering">
    <w:name w:val="footnote reference"/>
    <w:semiHidden/>
    <w:rsid w:val="00BE24D2"/>
    <w:rPr>
      <w:vertAlign w:val="superscript"/>
    </w:rPr>
  </w:style>
  <w:style w:type="paragraph" w:styleId="Plattetekst">
    <w:name w:val="Body Text"/>
    <w:basedOn w:val="Standaard"/>
    <w:rsid w:val="00BE24D2"/>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40" w:lineRule="auto"/>
    </w:pPr>
    <w:rPr>
      <w:rFonts w:ascii="Univers" w:hAnsi="Univers"/>
      <w:sz w:val="20"/>
      <w:szCs w:val="20"/>
      <w:lang w:eastAsia="en-US"/>
    </w:rPr>
  </w:style>
  <w:style w:type="paragraph" w:styleId="Plattetekstinspringen">
    <w:name w:val="Body Text Indent"/>
    <w:basedOn w:val="Standaard"/>
    <w:rsid w:val="00382F6F"/>
    <w:pPr>
      <w:tabs>
        <w:tab w:val="left" w:pos="-2352"/>
        <w:tab w:val="left" w:pos="-2083"/>
        <w:tab w:val="left" w:pos="316"/>
        <w:tab w:val="left" w:pos="630"/>
        <w:tab w:val="left" w:pos="950"/>
        <w:tab w:val="left" w:pos="1260"/>
        <w:tab w:val="left" w:pos="1418"/>
        <w:tab w:val="left" w:pos="1985"/>
        <w:tab w:val="left" w:pos="2268"/>
        <w:tab w:val="left" w:pos="2552"/>
        <w:tab w:val="left" w:pos="3119"/>
        <w:tab w:val="left" w:pos="3686"/>
        <w:tab w:val="left" w:pos="4253"/>
        <w:tab w:val="left" w:pos="4820"/>
        <w:tab w:val="left" w:pos="5387"/>
        <w:tab w:val="left" w:pos="5954"/>
        <w:tab w:val="left" w:pos="6521"/>
        <w:tab w:val="right" w:pos="668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40" w:lineRule="auto"/>
      <w:ind w:left="2268"/>
      <w:jc w:val="both"/>
    </w:pPr>
    <w:rPr>
      <w:szCs w:val="20"/>
      <w:lang w:eastAsia="en-US"/>
    </w:rPr>
  </w:style>
  <w:style w:type="paragraph" w:styleId="Inhopg1">
    <w:name w:val="toc 1"/>
    <w:basedOn w:val="Standaard"/>
    <w:next w:val="Standaard"/>
    <w:autoRedefine/>
    <w:semiHidden/>
    <w:rsid w:val="00BE24D2"/>
    <w:pPr>
      <w:spacing w:line="260" w:lineRule="atLeast"/>
    </w:pPr>
    <w:rPr>
      <w:rFonts w:ascii="Agrofont" w:hAnsi="Agrofont"/>
      <w:kern w:val="14"/>
      <w:sz w:val="20"/>
      <w:szCs w:val="20"/>
      <w:lang w:eastAsia="en-US"/>
    </w:rPr>
  </w:style>
  <w:style w:type="paragraph" w:styleId="Inhopg2">
    <w:name w:val="toc 2"/>
    <w:basedOn w:val="Standaard"/>
    <w:next w:val="Standaard"/>
    <w:autoRedefine/>
    <w:semiHidden/>
    <w:rsid w:val="00BE24D2"/>
    <w:pPr>
      <w:spacing w:line="260" w:lineRule="atLeast"/>
      <w:ind w:left="200"/>
    </w:pPr>
    <w:rPr>
      <w:rFonts w:ascii="Agrofont" w:hAnsi="Agrofont"/>
      <w:kern w:val="14"/>
      <w:sz w:val="20"/>
      <w:szCs w:val="20"/>
      <w:lang w:eastAsia="en-US"/>
    </w:rPr>
  </w:style>
  <w:style w:type="paragraph" w:styleId="Inhopg3">
    <w:name w:val="toc 3"/>
    <w:basedOn w:val="Standaard"/>
    <w:next w:val="Standaard"/>
    <w:autoRedefine/>
    <w:semiHidden/>
    <w:rsid w:val="00BE24D2"/>
    <w:pPr>
      <w:spacing w:line="260" w:lineRule="atLeast"/>
      <w:ind w:left="400"/>
    </w:pPr>
    <w:rPr>
      <w:rFonts w:ascii="Agrofont" w:hAnsi="Agrofont"/>
      <w:kern w:val="14"/>
      <w:sz w:val="20"/>
      <w:szCs w:val="20"/>
      <w:lang w:eastAsia="en-US"/>
    </w:rPr>
  </w:style>
  <w:style w:type="paragraph" w:styleId="Inhopg4">
    <w:name w:val="toc 4"/>
    <w:basedOn w:val="Standaard"/>
    <w:next w:val="Standaard"/>
    <w:autoRedefine/>
    <w:semiHidden/>
    <w:rsid w:val="00BE24D2"/>
    <w:pPr>
      <w:spacing w:line="260" w:lineRule="atLeast"/>
      <w:ind w:left="600"/>
    </w:pPr>
    <w:rPr>
      <w:rFonts w:ascii="Agrofont" w:hAnsi="Agrofont"/>
      <w:kern w:val="14"/>
      <w:sz w:val="20"/>
      <w:szCs w:val="20"/>
      <w:lang w:eastAsia="en-US"/>
    </w:rPr>
  </w:style>
  <w:style w:type="paragraph" w:styleId="Inhopg5">
    <w:name w:val="toc 5"/>
    <w:basedOn w:val="Standaard"/>
    <w:next w:val="Standaard"/>
    <w:autoRedefine/>
    <w:semiHidden/>
    <w:rsid w:val="00BE24D2"/>
    <w:pPr>
      <w:spacing w:line="260" w:lineRule="atLeast"/>
      <w:ind w:left="800"/>
    </w:pPr>
    <w:rPr>
      <w:rFonts w:ascii="Agrofont" w:hAnsi="Agrofont"/>
      <w:kern w:val="14"/>
      <w:sz w:val="20"/>
      <w:szCs w:val="20"/>
      <w:lang w:eastAsia="en-US"/>
    </w:rPr>
  </w:style>
  <w:style w:type="paragraph" w:styleId="Inhopg6">
    <w:name w:val="toc 6"/>
    <w:basedOn w:val="Standaard"/>
    <w:next w:val="Standaard"/>
    <w:autoRedefine/>
    <w:semiHidden/>
    <w:rsid w:val="00BE24D2"/>
    <w:pPr>
      <w:spacing w:line="260" w:lineRule="atLeast"/>
      <w:ind w:left="1000"/>
    </w:pPr>
    <w:rPr>
      <w:rFonts w:ascii="Agrofont" w:hAnsi="Agrofont"/>
      <w:kern w:val="14"/>
      <w:sz w:val="20"/>
      <w:szCs w:val="20"/>
      <w:lang w:eastAsia="en-US"/>
    </w:rPr>
  </w:style>
  <w:style w:type="paragraph" w:styleId="Inhopg7">
    <w:name w:val="toc 7"/>
    <w:basedOn w:val="Standaard"/>
    <w:next w:val="Standaard"/>
    <w:autoRedefine/>
    <w:semiHidden/>
    <w:rsid w:val="00BE24D2"/>
    <w:pPr>
      <w:spacing w:line="260" w:lineRule="atLeast"/>
      <w:ind w:left="1200"/>
    </w:pPr>
    <w:rPr>
      <w:rFonts w:ascii="Agrofont" w:hAnsi="Agrofont"/>
      <w:kern w:val="14"/>
      <w:sz w:val="20"/>
      <w:szCs w:val="20"/>
      <w:lang w:eastAsia="en-US"/>
    </w:rPr>
  </w:style>
  <w:style w:type="paragraph" w:styleId="Inhopg8">
    <w:name w:val="toc 8"/>
    <w:basedOn w:val="Standaard"/>
    <w:next w:val="Standaard"/>
    <w:autoRedefine/>
    <w:semiHidden/>
    <w:rsid w:val="00BE24D2"/>
    <w:pPr>
      <w:spacing w:line="260" w:lineRule="atLeast"/>
      <w:ind w:left="1400"/>
    </w:pPr>
    <w:rPr>
      <w:rFonts w:ascii="Agrofont" w:hAnsi="Agrofont"/>
      <w:kern w:val="14"/>
      <w:sz w:val="20"/>
      <w:szCs w:val="20"/>
      <w:lang w:eastAsia="en-US"/>
    </w:rPr>
  </w:style>
  <w:style w:type="paragraph" w:styleId="Inhopg9">
    <w:name w:val="toc 9"/>
    <w:basedOn w:val="Standaard"/>
    <w:next w:val="Standaard"/>
    <w:autoRedefine/>
    <w:semiHidden/>
    <w:rsid w:val="00BE24D2"/>
    <w:pPr>
      <w:spacing w:line="260" w:lineRule="atLeast"/>
      <w:ind w:left="1600"/>
    </w:pPr>
    <w:rPr>
      <w:rFonts w:ascii="Agrofont" w:hAnsi="Agrofont"/>
      <w:kern w:val="14"/>
      <w:sz w:val="20"/>
      <w:szCs w:val="20"/>
      <w:lang w:eastAsia="en-US"/>
    </w:rPr>
  </w:style>
  <w:style w:type="paragraph" w:customStyle="1" w:styleId="OpmaakprofielVoetnoottekstOnderEnkelAuto075ptLijndikteReg">
    <w:name w:val="Opmaakprofiel Voetnoottekst + Onder: (Enkel Auto  075 pt Lijndikte) Reg..."/>
    <w:basedOn w:val="Voetnoottekst"/>
    <w:rsid w:val="008848DF"/>
    <w:pPr>
      <w:pBdr>
        <w:bottom w:val="single" w:sz="6" w:space="1" w:color="auto"/>
      </w:pBdr>
      <w:spacing w:line="233" w:lineRule="auto"/>
    </w:pPr>
    <w:rPr>
      <w:rFonts w:ascii="Verdana" w:hAnsi="Verdana"/>
      <w:sz w:val="18"/>
    </w:rPr>
  </w:style>
  <w:style w:type="character" w:customStyle="1" w:styleId="OpmaakprofielVoetnootmarkeringVet">
    <w:name w:val="Opmaakprofiel Voetnootmarkering + Vet"/>
    <w:rsid w:val="008848DF"/>
    <w:rPr>
      <w:rFonts w:ascii="Verdana" w:hAnsi="Verdana"/>
      <w:bCs/>
      <w:sz w:val="16"/>
      <w:vertAlign w:val="superscript"/>
    </w:rPr>
  </w:style>
  <w:style w:type="paragraph" w:styleId="Onderwerpvanopmerking">
    <w:name w:val="annotation subject"/>
    <w:basedOn w:val="Tekstopmerking"/>
    <w:next w:val="Tekstopmerking"/>
    <w:semiHidden/>
    <w:rsid w:val="00BE24D2"/>
    <w:rPr>
      <w:b/>
      <w:bCs/>
    </w:rPr>
  </w:style>
  <w:style w:type="paragraph" w:customStyle="1" w:styleId="Eis1">
    <w:name w:val="Eis 1"/>
    <w:basedOn w:val="Standaard"/>
    <w:next w:val="Eis11"/>
    <w:autoRedefine/>
    <w:rsid w:val="000552D7"/>
    <w:pPr>
      <w:tabs>
        <w:tab w:val="left" w:pos="0"/>
      </w:tabs>
      <w:spacing w:before="240" w:after="120"/>
    </w:pPr>
    <w:rPr>
      <w:rFonts w:ascii="Arial" w:hAnsi="Arial" w:cs="Arial"/>
      <w:b/>
    </w:rPr>
  </w:style>
  <w:style w:type="paragraph" w:customStyle="1" w:styleId="Bullet02Alf">
    <w:name w:val="Bullet02 Alf"/>
    <w:basedOn w:val="Standaard"/>
    <w:autoRedefine/>
    <w:rsid w:val="00B22EC5"/>
    <w:pPr>
      <w:widowControl w:val="0"/>
      <w:spacing w:line="233" w:lineRule="auto"/>
      <w:ind w:left="709"/>
    </w:pPr>
    <w:rPr>
      <w:kern w:val="14"/>
      <w:szCs w:val="20"/>
      <w:lang w:eastAsia="en-US"/>
    </w:rPr>
  </w:style>
  <w:style w:type="paragraph" w:customStyle="1" w:styleId="Bullet03Num">
    <w:name w:val="Bullet03 Num"/>
    <w:basedOn w:val="Bullet02Alf"/>
    <w:autoRedefine/>
    <w:rsid w:val="00BE24D2"/>
    <w:pPr>
      <w:numPr>
        <w:ilvl w:val="2"/>
        <w:numId w:val="3"/>
      </w:numPr>
    </w:pPr>
  </w:style>
  <w:style w:type="paragraph" w:customStyle="1" w:styleId="Bullet01Num">
    <w:name w:val="Bullet01 Num"/>
    <w:basedOn w:val="Standaard"/>
    <w:link w:val="Bullet01NumChar"/>
    <w:autoRedefine/>
    <w:rsid w:val="00B22EC5"/>
    <w:pPr>
      <w:widowControl w:val="0"/>
      <w:numPr>
        <w:numId w:val="3"/>
      </w:numPr>
      <w:spacing w:line="260" w:lineRule="atLeast"/>
    </w:pPr>
    <w:rPr>
      <w:szCs w:val="20"/>
      <w:lang w:val="nl"/>
    </w:rPr>
  </w:style>
  <w:style w:type="paragraph" w:customStyle="1" w:styleId="Bullet">
    <w:name w:val="Bullet"/>
    <w:basedOn w:val="Standaard"/>
    <w:link w:val="BulletChar"/>
    <w:autoRedefine/>
    <w:rsid w:val="00AC10AB"/>
    <w:pPr>
      <w:widowControl w:val="0"/>
      <w:numPr>
        <w:numId w:val="10"/>
      </w:numPr>
    </w:pPr>
    <w:rPr>
      <w:szCs w:val="20"/>
      <w:lang w:val="nl"/>
    </w:rPr>
  </w:style>
  <w:style w:type="paragraph" w:customStyle="1" w:styleId="TOCPG9">
    <w:name w:val="TOCPG9"/>
    <w:basedOn w:val="Standaard"/>
    <w:rsid w:val="00BE24D2"/>
    <w:pPr>
      <w:widowControl w:val="0"/>
      <w:spacing w:line="240" w:lineRule="auto"/>
      <w:jc w:val="right"/>
    </w:pPr>
    <w:rPr>
      <w:rFonts w:ascii="Times New Roman" w:hAnsi="Times New Roman"/>
      <w:sz w:val="22"/>
      <w:szCs w:val="20"/>
    </w:rPr>
  </w:style>
  <w:style w:type="paragraph" w:customStyle="1" w:styleId="TOC3">
    <w:name w:val="TOC3"/>
    <w:basedOn w:val="Standaard"/>
    <w:rsid w:val="00BE24D2"/>
    <w:pPr>
      <w:widowControl w:val="0"/>
      <w:spacing w:line="238" w:lineRule="exact"/>
    </w:pPr>
    <w:rPr>
      <w:rFonts w:ascii="Times New Roman" w:hAnsi="Times New Roman"/>
      <w:b/>
      <w:sz w:val="22"/>
      <w:szCs w:val="20"/>
    </w:rPr>
  </w:style>
  <w:style w:type="paragraph" w:customStyle="1" w:styleId="TOC4">
    <w:name w:val="TOC4"/>
    <w:basedOn w:val="Standaard"/>
    <w:rsid w:val="00BE24D2"/>
    <w:pPr>
      <w:widowControl w:val="0"/>
      <w:spacing w:line="240" w:lineRule="auto"/>
    </w:pPr>
    <w:rPr>
      <w:rFonts w:ascii="Times New Roman" w:hAnsi="Times New Roman"/>
      <w:sz w:val="22"/>
      <w:szCs w:val="20"/>
    </w:rPr>
  </w:style>
  <w:style w:type="paragraph" w:customStyle="1" w:styleId="Bijlage">
    <w:name w:val="Bijlage"/>
    <w:aliases w:val="Formulier"/>
    <w:basedOn w:val="Kop1"/>
    <w:next w:val="Standaard"/>
    <w:link w:val="BijlageChar"/>
    <w:autoRedefine/>
    <w:rsid w:val="00551FA6"/>
    <w:pPr>
      <w:numPr>
        <w:numId w:val="0"/>
      </w:numPr>
    </w:pPr>
    <w:rPr>
      <w:rFonts w:ascii="Arial" w:hAnsi="Arial"/>
    </w:rPr>
  </w:style>
  <w:style w:type="paragraph" w:customStyle="1" w:styleId="Eis11">
    <w:name w:val="Eis 1.1"/>
    <w:basedOn w:val="Standaard"/>
    <w:autoRedefine/>
    <w:rsid w:val="000552D7"/>
    <w:pPr>
      <w:spacing w:after="120"/>
    </w:pPr>
    <w:rPr>
      <w:rFonts w:ascii="Arial" w:hAnsi="Arial" w:cs="Arial"/>
    </w:rPr>
  </w:style>
  <w:style w:type="paragraph" w:customStyle="1" w:styleId="Eis111">
    <w:name w:val="Eis 1.1.1"/>
    <w:basedOn w:val="Eis11"/>
    <w:autoRedefine/>
    <w:rsid w:val="00856621"/>
    <w:pPr>
      <w:ind w:left="1418" w:hanging="709"/>
    </w:pPr>
  </w:style>
  <w:style w:type="character" w:customStyle="1" w:styleId="Kop1Char">
    <w:name w:val="Kop 1 Char"/>
    <w:link w:val="Kop1"/>
    <w:rsid w:val="00477DC7"/>
    <w:rPr>
      <w:rFonts w:ascii="Verdana" w:hAnsi="Verdana" w:cs="Arial"/>
      <w:b/>
      <w:bCs/>
      <w:kern w:val="32"/>
      <w:sz w:val="24"/>
      <w:szCs w:val="24"/>
    </w:rPr>
  </w:style>
  <w:style w:type="character" w:customStyle="1" w:styleId="BijlageChar">
    <w:name w:val="Bijlage Char"/>
    <w:aliases w:val="Formulier Char"/>
    <w:link w:val="Bijlage"/>
    <w:rsid w:val="00551FA6"/>
    <w:rPr>
      <w:rFonts w:ascii="Arial" w:hAnsi="Arial" w:cs="Arial"/>
      <w:b/>
      <w:bCs/>
      <w:kern w:val="32"/>
      <w:sz w:val="24"/>
      <w:szCs w:val="24"/>
    </w:rPr>
  </w:style>
  <w:style w:type="paragraph" w:customStyle="1" w:styleId="OpmaakprofielTekstopmerkingRegelafstandMeerdere097rg3">
    <w:name w:val="Opmaakprofiel Tekst opmerking + Regelafstand:  Meerdere 097 rg3"/>
    <w:basedOn w:val="Tekstopmerking"/>
    <w:rsid w:val="00E93DB6"/>
    <w:pPr>
      <w:numPr>
        <w:numId w:val="5"/>
      </w:numPr>
      <w:spacing w:line="233" w:lineRule="auto"/>
    </w:pPr>
    <w:rPr>
      <w:sz w:val="18"/>
    </w:rPr>
  </w:style>
  <w:style w:type="paragraph" w:customStyle="1" w:styleId="EisBullet">
    <w:name w:val="Eis Bullet"/>
    <w:basedOn w:val="Eis111"/>
    <w:rsid w:val="00F82FDE"/>
    <w:pPr>
      <w:numPr>
        <w:ilvl w:val="3"/>
        <w:numId w:val="7"/>
      </w:numPr>
      <w:spacing w:after="0"/>
    </w:pPr>
  </w:style>
  <w:style w:type="paragraph" w:customStyle="1" w:styleId="OpmaakprofielVet">
    <w:name w:val="Opmaakprofiel Vet"/>
    <w:basedOn w:val="Standaard"/>
    <w:link w:val="OpmaakprofielVetChar"/>
    <w:rsid w:val="00316B0D"/>
    <w:pPr>
      <w:spacing w:line="233" w:lineRule="auto"/>
    </w:pPr>
    <w:rPr>
      <w:b/>
      <w:bCs/>
      <w:kern w:val="24"/>
      <w:szCs w:val="20"/>
    </w:rPr>
  </w:style>
  <w:style w:type="paragraph" w:customStyle="1" w:styleId="Datumstatusvoorblad">
    <w:name w:val="Datum/status voorblad"/>
    <w:basedOn w:val="Standaard"/>
    <w:rsid w:val="006C1510"/>
    <w:pPr>
      <w:ind w:left="3232"/>
    </w:pPr>
  </w:style>
  <w:style w:type="paragraph" w:customStyle="1" w:styleId="Titel12pt">
    <w:name w:val="Titel + 12 pt"/>
    <w:basedOn w:val="Standaard"/>
    <w:rsid w:val="006C1510"/>
    <w:pPr>
      <w:ind w:left="3232"/>
    </w:pPr>
    <w:rPr>
      <w:b/>
      <w:bCs/>
      <w:sz w:val="24"/>
    </w:rPr>
  </w:style>
  <w:style w:type="character" w:customStyle="1" w:styleId="BulletChar">
    <w:name w:val="Bullet Char"/>
    <w:link w:val="Bullet"/>
    <w:rsid w:val="00AC10AB"/>
    <w:rPr>
      <w:rFonts w:ascii="Verdana" w:hAnsi="Verdana"/>
      <w:sz w:val="18"/>
      <w:lang w:val="nl"/>
    </w:rPr>
  </w:style>
  <w:style w:type="paragraph" w:styleId="Normaalweb">
    <w:name w:val="Normal (Web)"/>
    <w:basedOn w:val="Standaard"/>
    <w:rsid w:val="00393040"/>
    <w:pPr>
      <w:spacing w:before="100" w:beforeAutospacing="1" w:after="100" w:afterAutospacing="1" w:line="240" w:lineRule="auto"/>
    </w:pPr>
    <w:rPr>
      <w:rFonts w:ascii="Times New Roman" w:hAnsi="Times New Roman"/>
      <w:sz w:val="24"/>
    </w:rPr>
  </w:style>
  <w:style w:type="paragraph" w:customStyle="1" w:styleId="1">
    <w:name w:val="1"/>
    <w:basedOn w:val="Standaard"/>
    <w:autoRedefine/>
    <w:rsid w:val="006941F4"/>
    <w:pPr>
      <w:widowControl w:val="0"/>
      <w:adjustRightInd w:val="0"/>
      <w:spacing w:after="160" w:line="240" w:lineRule="exact"/>
      <w:jc w:val="both"/>
      <w:textAlignment w:val="baseline"/>
    </w:pPr>
    <w:rPr>
      <w:rFonts w:eastAsia="MS Mincho"/>
      <w:szCs w:val="20"/>
      <w:lang w:val="en-US" w:eastAsia="en-US"/>
    </w:rPr>
  </w:style>
  <w:style w:type="character" w:customStyle="1" w:styleId="OpmaakprofielVerwijzingopmerkingAgrofont">
    <w:name w:val="Opmaakprofiel Verwijzing opmerking + Agrofont"/>
    <w:rsid w:val="00407AFE"/>
    <w:rPr>
      <w:rFonts w:ascii="Verdana" w:hAnsi="Verdana"/>
      <w:kern w:val="14"/>
      <w:sz w:val="16"/>
    </w:rPr>
  </w:style>
  <w:style w:type="paragraph" w:customStyle="1" w:styleId="CharCharCharCharCharCharCharChar">
    <w:name w:val="Char Char Char Char Char Char Char Char"/>
    <w:basedOn w:val="Standaard"/>
    <w:autoRedefine/>
    <w:rsid w:val="00407AFE"/>
    <w:pPr>
      <w:widowControl w:val="0"/>
      <w:adjustRightInd w:val="0"/>
      <w:spacing w:after="160" w:line="240" w:lineRule="exact"/>
      <w:jc w:val="both"/>
      <w:textAlignment w:val="baseline"/>
    </w:pPr>
    <w:rPr>
      <w:rFonts w:eastAsia="MS Mincho"/>
      <w:szCs w:val="20"/>
      <w:lang w:val="en-US" w:eastAsia="en-US"/>
    </w:rPr>
  </w:style>
  <w:style w:type="paragraph" w:customStyle="1" w:styleId="Default">
    <w:name w:val="Default"/>
    <w:rsid w:val="0000689B"/>
    <w:pPr>
      <w:autoSpaceDE w:val="0"/>
      <w:autoSpaceDN w:val="0"/>
      <w:adjustRightInd w:val="0"/>
    </w:pPr>
    <w:rPr>
      <w:rFonts w:ascii="Verdana" w:hAnsi="Verdana" w:cs="Verdana"/>
      <w:color w:val="000000"/>
      <w:sz w:val="24"/>
      <w:szCs w:val="24"/>
    </w:rPr>
  </w:style>
  <w:style w:type="paragraph" w:styleId="Lijstalinea">
    <w:name w:val="List Paragraph"/>
    <w:basedOn w:val="Standaard"/>
    <w:uiPriority w:val="34"/>
    <w:qFormat/>
    <w:rsid w:val="00885221"/>
    <w:pPr>
      <w:spacing w:line="360" w:lineRule="auto"/>
      <w:ind w:left="720"/>
      <w:contextualSpacing/>
    </w:pPr>
    <w:rPr>
      <w:rFonts w:ascii="Tahoma" w:hAnsi="Tahoma"/>
      <w:sz w:val="20"/>
      <w:szCs w:val="20"/>
    </w:rPr>
  </w:style>
  <w:style w:type="character" w:customStyle="1" w:styleId="KoptekstChar">
    <w:name w:val="Koptekst Char"/>
    <w:link w:val="Koptekst"/>
    <w:locked/>
    <w:rsid w:val="00E80664"/>
    <w:rPr>
      <w:rFonts w:ascii="Verdana" w:hAnsi="Verdana"/>
      <w:sz w:val="18"/>
      <w:szCs w:val="24"/>
    </w:rPr>
  </w:style>
  <w:style w:type="paragraph" w:styleId="Plattetekstinspringen3">
    <w:name w:val="Body Text Indent 3"/>
    <w:basedOn w:val="Standaard"/>
    <w:link w:val="Plattetekstinspringen3Char"/>
    <w:rsid w:val="00A650B2"/>
    <w:pPr>
      <w:spacing w:after="120" w:line="240" w:lineRule="auto"/>
      <w:ind w:left="283"/>
    </w:pPr>
    <w:rPr>
      <w:rFonts w:ascii="Times New Roman" w:hAnsi="Times New Roman"/>
      <w:sz w:val="16"/>
      <w:szCs w:val="16"/>
      <w:lang w:val="x-none" w:eastAsia="x-none"/>
    </w:rPr>
  </w:style>
  <w:style w:type="character" w:customStyle="1" w:styleId="Plattetekstinspringen3Char">
    <w:name w:val="Platte tekst inspringen 3 Char"/>
    <w:link w:val="Plattetekstinspringen3"/>
    <w:rsid w:val="00A650B2"/>
    <w:rPr>
      <w:sz w:val="16"/>
      <w:szCs w:val="16"/>
      <w:lang w:val="x-none" w:eastAsia="x-none"/>
    </w:rPr>
  </w:style>
  <w:style w:type="paragraph" w:styleId="Lijstnummering">
    <w:name w:val="List Number"/>
    <w:basedOn w:val="Standaard"/>
    <w:rsid w:val="00A650B2"/>
    <w:pPr>
      <w:numPr>
        <w:numId w:val="21"/>
      </w:numPr>
      <w:spacing w:line="240" w:lineRule="auto"/>
    </w:pPr>
    <w:rPr>
      <w:rFonts w:ascii="Times New Roman" w:eastAsia="MS Mincho" w:hAnsi="Times New Roman"/>
      <w:sz w:val="24"/>
      <w:lang w:eastAsia="en-US"/>
    </w:rPr>
  </w:style>
  <w:style w:type="paragraph" w:customStyle="1" w:styleId="Standaardtekstparagraafl">
    <w:name w:val="Standaard tekst paragraafl"/>
    <w:basedOn w:val="Standaard"/>
    <w:link w:val="StandaardtekstparagraaflCharChar"/>
    <w:autoRedefine/>
    <w:rsid w:val="00A650B2"/>
    <w:pPr>
      <w:widowControl w:val="0"/>
      <w:tabs>
        <w:tab w:val="left" w:pos="-567"/>
      </w:tabs>
      <w:adjustRightInd w:val="0"/>
      <w:spacing w:line="240" w:lineRule="exact"/>
      <w:ind w:left="601"/>
      <w:textAlignment w:val="baseline"/>
    </w:pPr>
    <w:rPr>
      <w:rFonts w:ascii="Arial" w:hAnsi="Arial"/>
      <w:bCs/>
      <w:noProof/>
      <w:spacing w:val="-2"/>
      <w:sz w:val="20"/>
      <w:szCs w:val="20"/>
      <w:lang w:val="x-none" w:eastAsia="x-none"/>
    </w:rPr>
  </w:style>
  <w:style w:type="character" w:customStyle="1" w:styleId="StandaardtekstparagraaflCharChar">
    <w:name w:val="Standaard tekst paragraafl Char Char"/>
    <w:link w:val="Standaardtekstparagraafl"/>
    <w:rsid w:val="00A650B2"/>
    <w:rPr>
      <w:rFonts w:ascii="Arial" w:hAnsi="Arial"/>
      <w:bCs/>
      <w:noProof/>
      <w:spacing w:val="-2"/>
      <w:lang w:val="x-none" w:eastAsia="x-none"/>
    </w:rPr>
  </w:style>
  <w:style w:type="paragraph" w:customStyle="1" w:styleId="CharCharCharCharChar1CharCharChar1CharCharChar1">
    <w:name w:val="Char Char Char Char Char1 Char Char Char1 Char Char Char1"/>
    <w:basedOn w:val="Standaard"/>
    <w:autoRedefine/>
    <w:rsid w:val="00A650B2"/>
    <w:pPr>
      <w:widowControl w:val="0"/>
      <w:adjustRightInd w:val="0"/>
      <w:spacing w:after="160" w:line="240" w:lineRule="exact"/>
      <w:jc w:val="both"/>
      <w:textAlignment w:val="baseline"/>
    </w:pPr>
    <w:rPr>
      <w:rFonts w:eastAsia="MS Mincho"/>
      <w:szCs w:val="20"/>
      <w:lang w:val="en-US" w:eastAsia="en-US"/>
    </w:rPr>
  </w:style>
  <w:style w:type="character" w:customStyle="1" w:styleId="TekstopmerkingChar">
    <w:name w:val="Tekst opmerking Char"/>
    <w:link w:val="Tekstopmerking"/>
    <w:uiPriority w:val="99"/>
    <w:semiHidden/>
    <w:locked/>
    <w:rsid w:val="00B02D46"/>
    <w:rPr>
      <w:rFonts w:ascii="Verdana" w:hAnsi="Verdana"/>
      <w:kern w:val="14"/>
      <w:lang w:eastAsia="en-US"/>
    </w:rPr>
  </w:style>
  <w:style w:type="paragraph" w:customStyle="1" w:styleId="CM12">
    <w:name w:val="CM12"/>
    <w:basedOn w:val="Default"/>
    <w:next w:val="Default"/>
    <w:rsid w:val="00A650B2"/>
    <w:pPr>
      <w:widowControl w:val="0"/>
    </w:pPr>
    <w:rPr>
      <w:rFonts w:ascii="CJEOD L+ Times New Roman PSMT" w:hAnsi="CJEOD L+ Times New Roman PSMT" w:cs="Times New Roman"/>
      <w:color w:val="auto"/>
    </w:rPr>
  </w:style>
  <w:style w:type="paragraph" w:styleId="Tekstzonderopmaak">
    <w:name w:val="Plain Text"/>
    <w:basedOn w:val="Standaard"/>
    <w:link w:val="TekstzonderopmaakChar"/>
    <w:uiPriority w:val="99"/>
    <w:unhideWhenUsed/>
    <w:rsid w:val="00EA42D8"/>
    <w:pPr>
      <w:spacing w:line="240" w:lineRule="auto"/>
    </w:pPr>
    <w:rPr>
      <w:rFonts w:ascii="Consolas" w:eastAsia="Calibri" w:hAnsi="Consolas"/>
      <w:sz w:val="21"/>
      <w:szCs w:val="21"/>
      <w:lang w:eastAsia="en-US"/>
    </w:rPr>
  </w:style>
  <w:style w:type="character" w:customStyle="1" w:styleId="TekstzonderopmaakChar">
    <w:name w:val="Tekst zonder opmaak Char"/>
    <w:link w:val="Tekstzonderopmaak"/>
    <w:uiPriority w:val="99"/>
    <w:rsid w:val="00EA42D8"/>
    <w:rPr>
      <w:rFonts w:ascii="Consolas" w:eastAsia="Calibri" w:hAnsi="Consolas" w:cs="Times New Roman"/>
      <w:sz w:val="21"/>
      <w:szCs w:val="21"/>
      <w:lang w:eastAsia="en-US"/>
    </w:rPr>
  </w:style>
  <w:style w:type="character" w:styleId="Onopgelostemelding">
    <w:name w:val="Unresolved Mention"/>
    <w:basedOn w:val="Standaardalinea-lettertype"/>
    <w:uiPriority w:val="99"/>
    <w:semiHidden/>
    <w:unhideWhenUsed/>
    <w:rsid w:val="00224098"/>
    <w:rPr>
      <w:color w:val="605E5C"/>
      <w:shd w:val="clear" w:color="auto" w:fill="E1DFDD"/>
    </w:rPr>
  </w:style>
  <w:style w:type="paragraph" w:styleId="Revisie">
    <w:name w:val="Revision"/>
    <w:hidden/>
    <w:uiPriority w:val="99"/>
    <w:semiHidden/>
    <w:rsid w:val="0065560D"/>
    <w:rPr>
      <w:rFonts w:ascii="Verdana"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76063">
      <w:bodyDiv w:val="1"/>
      <w:marLeft w:val="0"/>
      <w:marRight w:val="0"/>
      <w:marTop w:val="0"/>
      <w:marBottom w:val="0"/>
      <w:divBdr>
        <w:top w:val="none" w:sz="0" w:space="0" w:color="auto"/>
        <w:left w:val="none" w:sz="0" w:space="0" w:color="auto"/>
        <w:bottom w:val="none" w:sz="0" w:space="0" w:color="auto"/>
        <w:right w:val="none" w:sz="0" w:space="0" w:color="auto"/>
      </w:divBdr>
      <w:divsChild>
        <w:div w:id="2096125304">
          <w:marLeft w:val="0"/>
          <w:marRight w:val="0"/>
          <w:marTop w:val="0"/>
          <w:marBottom w:val="0"/>
          <w:divBdr>
            <w:top w:val="none" w:sz="0" w:space="0" w:color="auto"/>
            <w:left w:val="none" w:sz="0" w:space="0" w:color="auto"/>
            <w:bottom w:val="none" w:sz="0" w:space="0" w:color="auto"/>
            <w:right w:val="none" w:sz="0" w:space="0" w:color="auto"/>
          </w:divBdr>
        </w:div>
      </w:divsChild>
    </w:div>
    <w:div w:id="122041045">
      <w:bodyDiv w:val="1"/>
      <w:marLeft w:val="0"/>
      <w:marRight w:val="0"/>
      <w:marTop w:val="0"/>
      <w:marBottom w:val="0"/>
      <w:divBdr>
        <w:top w:val="none" w:sz="0" w:space="0" w:color="auto"/>
        <w:left w:val="none" w:sz="0" w:space="0" w:color="auto"/>
        <w:bottom w:val="none" w:sz="0" w:space="0" w:color="auto"/>
        <w:right w:val="none" w:sz="0" w:space="0" w:color="auto"/>
      </w:divBdr>
      <w:divsChild>
        <w:div w:id="101583302">
          <w:marLeft w:val="0"/>
          <w:marRight w:val="0"/>
          <w:marTop w:val="0"/>
          <w:marBottom w:val="0"/>
          <w:divBdr>
            <w:top w:val="none" w:sz="0" w:space="0" w:color="auto"/>
            <w:left w:val="none" w:sz="0" w:space="0" w:color="auto"/>
            <w:bottom w:val="none" w:sz="0" w:space="0" w:color="auto"/>
            <w:right w:val="none" w:sz="0" w:space="0" w:color="auto"/>
          </w:divBdr>
        </w:div>
      </w:divsChild>
    </w:div>
    <w:div w:id="1250770586">
      <w:bodyDiv w:val="1"/>
      <w:marLeft w:val="0"/>
      <w:marRight w:val="0"/>
      <w:marTop w:val="0"/>
      <w:marBottom w:val="0"/>
      <w:divBdr>
        <w:top w:val="none" w:sz="0" w:space="0" w:color="auto"/>
        <w:left w:val="none" w:sz="0" w:space="0" w:color="auto"/>
        <w:bottom w:val="none" w:sz="0" w:space="0" w:color="auto"/>
        <w:right w:val="none" w:sz="0" w:space="0" w:color="auto"/>
      </w:divBdr>
    </w:div>
    <w:div w:id="1374816895">
      <w:bodyDiv w:val="1"/>
      <w:marLeft w:val="0"/>
      <w:marRight w:val="0"/>
      <w:marTop w:val="0"/>
      <w:marBottom w:val="0"/>
      <w:divBdr>
        <w:top w:val="none" w:sz="0" w:space="0" w:color="auto"/>
        <w:left w:val="none" w:sz="0" w:space="0" w:color="auto"/>
        <w:bottom w:val="none" w:sz="0" w:space="0" w:color="auto"/>
        <w:right w:val="none" w:sz="0" w:space="0" w:color="auto"/>
      </w:divBdr>
      <w:divsChild>
        <w:div w:id="1269311786">
          <w:marLeft w:val="0"/>
          <w:marRight w:val="0"/>
          <w:marTop w:val="0"/>
          <w:marBottom w:val="0"/>
          <w:divBdr>
            <w:top w:val="none" w:sz="0" w:space="0" w:color="auto"/>
            <w:left w:val="none" w:sz="0" w:space="0" w:color="auto"/>
            <w:bottom w:val="none" w:sz="0" w:space="0" w:color="auto"/>
            <w:right w:val="none" w:sz="0" w:space="0" w:color="auto"/>
          </w:divBdr>
          <w:divsChild>
            <w:div w:id="1504392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496879">
      <w:bodyDiv w:val="1"/>
      <w:marLeft w:val="0"/>
      <w:marRight w:val="0"/>
      <w:marTop w:val="0"/>
      <w:marBottom w:val="0"/>
      <w:divBdr>
        <w:top w:val="none" w:sz="0" w:space="0" w:color="auto"/>
        <w:left w:val="none" w:sz="0" w:space="0" w:color="auto"/>
        <w:bottom w:val="none" w:sz="0" w:space="0" w:color="auto"/>
        <w:right w:val="none" w:sz="0" w:space="0" w:color="auto"/>
      </w:divBdr>
      <w:divsChild>
        <w:div w:id="31808374">
          <w:marLeft w:val="0"/>
          <w:marRight w:val="0"/>
          <w:marTop w:val="0"/>
          <w:marBottom w:val="0"/>
          <w:divBdr>
            <w:top w:val="none" w:sz="0" w:space="0" w:color="auto"/>
            <w:left w:val="none" w:sz="0" w:space="0" w:color="auto"/>
            <w:bottom w:val="none" w:sz="0" w:space="0" w:color="auto"/>
            <w:right w:val="none" w:sz="0" w:space="0" w:color="auto"/>
          </w:divBdr>
        </w:div>
      </w:divsChild>
    </w:div>
    <w:div w:id="1454709614">
      <w:bodyDiv w:val="1"/>
      <w:marLeft w:val="0"/>
      <w:marRight w:val="0"/>
      <w:marTop w:val="0"/>
      <w:marBottom w:val="0"/>
      <w:divBdr>
        <w:top w:val="none" w:sz="0" w:space="0" w:color="auto"/>
        <w:left w:val="none" w:sz="0" w:space="0" w:color="auto"/>
        <w:bottom w:val="none" w:sz="0" w:space="0" w:color="auto"/>
        <w:right w:val="none" w:sz="0" w:space="0" w:color="auto"/>
      </w:divBdr>
      <w:divsChild>
        <w:div w:id="1439982394">
          <w:marLeft w:val="0"/>
          <w:marRight w:val="0"/>
          <w:marTop w:val="0"/>
          <w:marBottom w:val="0"/>
          <w:divBdr>
            <w:top w:val="none" w:sz="0" w:space="0" w:color="auto"/>
            <w:left w:val="none" w:sz="0" w:space="0" w:color="auto"/>
            <w:bottom w:val="none" w:sz="0" w:space="0" w:color="auto"/>
            <w:right w:val="none" w:sz="0" w:space="0" w:color="auto"/>
          </w:divBdr>
        </w:div>
      </w:divsChild>
    </w:div>
    <w:div w:id="1579437288">
      <w:bodyDiv w:val="1"/>
      <w:marLeft w:val="0"/>
      <w:marRight w:val="0"/>
      <w:marTop w:val="0"/>
      <w:marBottom w:val="0"/>
      <w:divBdr>
        <w:top w:val="none" w:sz="0" w:space="0" w:color="auto"/>
        <w:left w:val="none" w:sz="0" w:space="0" w:color="auto"/>
        <w:bottom w:val="none" w:sz="0" w:space="0" w:color="auto"/>
        <w:right w:val="none" w:sz="0" w:space="0" w:color="auto"/>
      </w:divBdr>
      <w:divsChild>
        <w:div w:id="244723904">
          <w:marLeft w:val="0"/>
          <w:marRight w:val="0"/>
          <w:marTop w:val="0"/>
          <w:marBottom w:val="0"/>
          <w:divBdr>
            <w:top w:val="none" w:sz="0" w:space="0" w:color="auto"/>
            <w:left w:val="none" w:sz="0" w:space="0" w:color="auto"/>
            <w:bottom w:val="none" w:sz="0" w:space="0" w:color="auto"/>
            <w:right w:val="none" w:sz="0" w:space="0" w:color="auto"/>
          </w:divBdr>
        </w:div>
      </w:divsChild>
    </w:div>
    <w:div w:id="1879512668">
      <w:bodyDiv w:val="1"/>
      <w:marLeft w:val="0"/>
      <w:marRight w:val="0"/>
      <w:marTop w:val="0"/>
      <w:marBottom w:val="0"/>
      <w:divBdr>
        <w:top w:val="none" w:sz="0" w:space="0" w:color="auto"/>
        <w:left w:val="none" w:sz="0" w:space="0" w:color="auto"/>
        <w:bottom w:val="none" w:sz="0" w:space="0" w:color="auto"/>
        <w:right w:val="none" w:sz="0" w:space="0" w:color="auto"/>
      </w:divBdr>
      <w:divsChild>
        <w:div w:id="142628944">
          <w:marLeft w:val="0"/>
          <w:marRight w:val="0"/>
          <w:marTop w:val="0"/>
          <w:marBottom w:val="0"/>
          <w:divBdr>
            <w:top w:val="none" w:sz="0" w:space="0" w:color="auto"/>
            <w:left w:val="none" w:sz="0" w:space="0" w:color="auto"/>
            <w:bottom w:val="none" w:sz="0" w:space="0" w:color="auto"/>
            <w:right w:val="none" w:sz="0" w:space="0" w:color="auto"/>
          </w:divBdr>
        </w:div>
        <w:div w:id="218055243">
          <w:marLeft w:val="0"/>
          <w:marRight w:val="0"/>
          <w:marTop w:val="0"/>
          <w:marBottom w:val="0"/>
          <w:divBdr>
            <w:top w:val="none" w:sz="0" w:space="0" w:color="auto"/>
            <w:left w:val="none" w:sz="0" w:space="0" w:color="auto"/>
            <w:bottom w:val="none" w:sz="0" w:space="0" w:color="auto"/>
            <w:right w:val="none" w:sz="0" w:space="0" w:color="auto"/>
          </w:divBdr>
        </w:div>
        <w:div w:id="277029239">
          <w:marLeft w:val="0"/>
          <w:marRight w:val="0"/>
          <w:marTop w:val="0"/>
          <w:marBottom w:val="0"/>
          <w:divBdr>
            <w:top w:val="none" w:sz="0" w:space="0" w:color="auto"/>
            <w:left w:val="none" w:sz="0" w:space="0" w:color="auto"/>
            <w:bottom w:val="none" w:sz="0" w:space="0" w:color="auto"/>
            <w:right w:val="none" w:sz="0" w:space="0" w:color="auto"/>
          </w:divBdr>
        </w:div>
        <w:div w:id="281884639">
          <w:marLeft w:val="0"/>
          <w:marRight w:val="0"/>
          <w:marTop w:val="0"/>
          <w:marBottom w:val="0"/>
          <w:divBdr>
            <w:top w:val="none" w:sz="0" w:space="0" w:color="auto"/>
            <w:left w:val="none" w:sz="0" w:space="0" w:color="auto"/>
            <w:bottom w:val="none" w:sz="0" w:space="0" w:color="auto"/>
            <w:right w:val="none" w:sz="0" w:space="0" w:color="auto"/>
          </w:divBdr>
        </w:div>
        <w:div w:id="282074864">
          <w:marLeft w:val="0"/>
          <w:marRight w:val="0"/>
          <w:marTop w:val="0"/>
          <w:marBottom w:val="0"/>
          <w:divBdr>
            <w:top w:val="none" w:sz="0" w:space="0" w:color="auto"/>
            <w:left w:val="none" w:sz="0" w:space="0" w:color="auto"/>
            <w:bottom w:val="none" w:sz="0" w:space="0" w:color="auto"/>
            <w:right w:val="none" w:sz="0" w:space="0" w:color="auto"/>
          </w:divBdr>
        </w:div>
        <w:div w:id="347754947">
          <w:marLeft w:val="0"/>
          <w:marRight w:val="0"/>
          <w:marTop w:val="0"/>
          <w:marBottom w:val="0"/>
          <w:divBdr>
            <w:top w:val="none" w:sz="0" w:space="0" w:color="auto"/>
            <w:left w:val="none" w:sz="0" w:space="0" w:color="auto"/>
            <w:bottom w:val="none" w:sz="0" w:space="0" w:color="auto"/>
            <w:right w:val="none" w:sz="0" w:space="0" w:color="auto"/>
          </w:divBdr>
        </w:div>
        <w:div w:id="682051689">
          <w:marLeft w:val="0"/>
          <w:marRight w:val="0"/>
          <w:marTop w:val="0"/>
          <w:marBottom w:val="0"/>
          <w:divBdr>
            <w:top w:val="none" w:sz="0" w:space="0" w:color="auto"/>
            <w:left w:val="none" w:sz="0" w:space="0" w:color="auto"/>
            <w:bottom w:val="none" w:sz="0" w:space="0" w:color="auto"/>
            <w:right w:val="none" w:sz="0" w:space="0" w:color="auto"/>
          </w:divBdr>
        </w:div>
        <w:div w:id="889532368">
          <w:marLeft w:val="0"/>
          <w:marRight w:val="0"/>
          <w:marTop w:val="0"/>
          <w:marBottom w:val="0"/>
          <w:divBdr>
            <w:top w:val="none" w:sz="0" w:space="0" w:color="auto"/>
            <w:left w:val="none" w:sz="0" w:space="0" w:color="auto"/>
            <w:bottom w:val="none" w:sz="0" w:space="0" w:color="auto"/>
            <w:right w:val="none" w:sz="0" w:space="0" w:color="auto"/>
          </w:divBdr>
        </w:div>
        <w:div w:id="1111052047">
          <w:marLeft w:val="0"/>
          <w:marRight w:val="0"/>
          <w:marTop w:val="0"/>
          <w:marBottom w:val="0"/>
          <w:divBdr>
            <w:top w:val="none" w:sz="0" w:space="0" w:color="auto"/>
            <w:left w:val="none" w:sz="0" w:space="0" w:color="auto"/>
            <w:bottom w:val="none" w:sz="0" w:space="0" w:color="auto"/>
            <w:right w:val="none" w:sz="0" w:space="0" w:color="auto"/>
          </w:divBdr>
        </w:div>
        <w:div w:id="1125545109">
          <w:marLeft w:val="0"/>
          <w:marRight w:val="0"/>
          <w:marTop w:val="0"/>
          <w:marBottom w:val="0"/>
          <w:divBdr>
            <w:top w:val="none" w:sz="0" w:space="0" w:color="auto"/>
            <w:left w:val="none" w:sz="0" w:space="0" w:color="auto"/>
            <w:bottom w:val="none" w:sz="0" w:space="0" w:color="auto"/>
            <w:right w:val="none" w:sz="0" w:space="0" w:color="auto"/>
          </w:divBdr>
        </w:div>
        <w:div w:id="1495293134">
          <w:marLeft w:val="0"/>
          <w:marRight w:val="0"/>
          <w:marTop w:val="0"/>
          <w:marBottom w:val="0"/>
          <w:divBdr>
            <w:top w:val="none" w:sz="0" w:space="0" w:color="auto"/>
            <w:left w:val="none" w:sz="0" w:space="0" w:color="auto"/>
            <w:bottom w:val="none" w:sz="0" w:space="0" w:color="auto"/>
            <w:right w:val="none" w:sz="0" w:space="0" w:color="auto"/>
          </w:divBdr>
        </w:div>
        <w:div w:id="1714646157">
          <w:marLeft w:val="0"/>
          <w:marRight w:val="0"/>
          <w:marTop w:val="0"/>
          <w:marBottom w:val="0"/>
          <w:divBdr>
            <w:top w:val="none" w:sz="0" w:space="0" w:color="auto"/>
            <w:left w:val="none" w:sz="0" w:space="0" w:color="auto"/>
            <w:bottom w:val="none" w:sz="0" w:space="0" w:color="auto"/>
            <w:right w:val="none" w:sz="0" w:space="0" w:color="auto"/>
          </w:divBdr>
        </w:div>
        <w:div w:id="1873881955">
          <w:marLeft w:val="0"/>
          <w:marRight w:val="0"/>
          <w:marTop w:val="0"/>
          <w:marBottom w:val="0"/>
          <w:divBdr>
            <w:top w:val="none" w:sz="0" w:space="0" w:color="auto"/>
            <w:left w:val="none" w:sz="0" w:space="0" w:color="auto"/>
            <w:bottom w:val="none" w:sz="0" w:space="0" w:color="auto"/>
            <w:right w:val="none" w:sz="0" w:space="0" w:color="auto"/>
          </w:divBdr>
        </w:div>
      </w:divsChild>
    </w:div>
    <w:div w:id="2041859070">
      <w:bodyDiv w:val="1"/>
      <w:marLeft w:val="0"/>
      <w:marRight w:val="0"/>
      <w:marTop w:val="0"/>
      <w:marBottom w:val="0"/>
      <w:divBdr>
        <w:top w:val="none" w:sz="0" w:space="0" w:color="auto"/>
        <w:left w:val="none" w:sz="0" w:space="0" w:color="auto"/>
        <w:bottom w:val="none" w:sz="0" w:space="0" w:color="auto"/>
        <w:right w:val="none" w:sz="0" w:space="0" w:color="auto"/>
      </w:divBdr>
    </w:div>
    <w:div w:id="2112122024">
      <w:bodyDiv w:val="1"/>
      <w:marLeft w:val="0"/>
      <w:marRight w:val="0"/>
      <w:marTop w:val="0"/>
      <w:marBottom w:val="0"/>
      <w:divBdr>
        <w:top w:val="none" w:sz="0" w:space="0" w:color="auto"/>
        <w:left w:val="none" w:sz="0" w:space="0" w:color="auto"/>
        <w:bottom w:val="none" w:sz="0" w:space="0" w:color="auto"/>
        <w:right w:val="none" w:sz="0" w:space="0" w:color="auto"/>
      </w:divBdr>
      <w:divsChild>
        <w:div w:id="950361054">
          <w:marLeft w:val="0"/>
          <w:marRight w:val="0"/>
          <w:marTop w:val="0"/>
          <w:marBottom w:val="0"/>
          <w:divBdr>
            <w:top w:val="none" w:sz="0" w:space="0" w:color="auto"/>
            <w:left w:val="none" w:sz="0" w:space="0" w:color="auto"/>
            <w:bottom w:val="none" w:sz="0" w:space="0" w:color="auto"/>
            <w:right w:val="none" w:sz="0" w:space="0" w:color="auto"/>
          </w:divBdr>
          <w:divsChild>
            <w:div w:id="2078087681">
              <w:marLeft w:val="0"/>
              <w:marRight w:val="0"/>
              <w:marTop w:val="107"/>
              <w:marBottom w:val="0"/>
              <w:divBdr>
                <w:top w:val="single" w:sz="4" w:space="5" w:color="CEDDE2"/>
                <w:left w:val="single" w:sz="4" w:space="5" w:color="CEDDE2"/>
                <w:bottom w:val="single" w:sz="4" w:space="5" w:color="CEDDE2"/>
                <w:right w:val="single" w:sz="4" w:space="5" w:color="CEDDE2"/>
              </w:divBdr>
              <w:divsChild>
                <w:div w:id="816532702">
                  <w:marLeft w:val="0"/>
                  <w:marRight w:val="0"/>
                  <w:marTop w:val="0"/>
                  <w:marBottom w:val="0"/>
                  <w:divBdr>
                    <w:top w:val="none" w:sz="0" w:space="0" w:color="auto"/>
                    <w:left w:val="none" w:sz="0" w:space="0" w:color="auto"/>
                    <w:bottom w:val="none" w:sz="0" w:space="0" w:color="auto"/>
                    <w:right w:val="none" w:sz="0" w:space="0" w:color="auto"/>
                  </w:divBdr>
                  <w:divsChild>
                    <w:div w:id="128654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773283F741D5E84498A81AE0E9296996" ma:contentTypeVersion="2" ma:contentTypeDescription="Een nieuw document maken." ma:contentTypeScope="" ma:versionID="ff78f9d5caf50deaaf5ede29b7fe2ebd">
  <xsd:schema xmlns:xsd="http://www.w3.org/2001/XMLSchema" xmlns:xs="http://www.w3.org/2001/XMLSchema" xmlns:p="http://schemas.microsoft.com/office/2006/metadata/properties" xmlns:ns2="6d2024da-6d8e-4e3c-9074-299ad6370a96" targetNamespace="http://schemas.microsoft.com/office/2006/metadata/properties" ma:root="true" ma:fieldsID="f1d83e16f6d9a37dcf7e49b7067dc691" ns2:_="">
    <xsd:import namespace="6d2024da-6d8e-4e3c-9074-299ad6370a9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2024da-6d8e-4e3c-9074-299ad6370a96"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ma:readOnly="tru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D95107-AEE8-4988-B657-EBB758CCAD08}">
  <ds:schemaRefs>
    <ds:schemaRef ds:uri="http://schemas.microsoft.com/office/2006/metadata/longProperties"/>
  </ds:schemaRefs>
</ds:datastoreItem>
</file>

<file path=customXml/itemProps2.xml><?xml version="1.0" encoding="utf-8"?>
<ds:datastoreItem xmlns:ds="http://schemas.openxmlformats.org/officeDocument/2006/customXml" ds:itemID="{F6D6B201-5E6A-467C-9F5D-6E07E9F6677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8378480-302B-4A02-9FC4-8E680C8709E6}">
  <ds:schemaRefs>
    <ds:schemaRef ds:uri="http://schemas.microsoft.com/sharepoint/v3/contenttype/forms"/>
  </ds:schemaRefs>
</ds:datastoreItem>
</file>

<file path=customXml/itemProps4.xml><?xml version="1.0" encoding="utf-8"?>
<ds:datastoreItem xmlns:ds="http://schemas.openxmlformats.org/officeDocument/2006/customXml" ds:itemID="{2BCF3D3B-BD95-42BF-ADEF-53268E6DFAF1}">
  <ds:schemaRefs>
    <ds:schemaRef ds:uri="http://schemas.openxmlformats.org/officeDocument/2006/bibliography"/>
  </ds:schemaRefs>
</ds:datastoreItem>
</file>

<file path=customXml/itemProps5.xml><?xml version="1.0" encoding="utf-8"?>
<ds:datastoreItem xmlns:ds="http://schemas.openxmlformats.org/officeDocument/2006/customXml" ds:itemID="{17CFD225-624F-4627-9152-E7AB4A00B1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2024da-6d8e-4e3c-9074-299ad6370a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3208</Words>
  <Characters>17646</Characters>
  <Application>Microsoft Office Word</Application>
  <DocSecurity>0</DocSecurity>
  <Lines>147</Lines>
  <Paragraphs>41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Zadkine</Company>
  <LinksUpToDate>false</LinksUpToDate>
  <CharactersWithSpaces>20813</CharactersWithSpaces>
  <SharedDoc>false</SharedDoc>
  <HLinks>
    <vt:vector size="390" baseType="variant">
      <vt:variant>
        <vt:i4>2031621</vt:i4>
      </vt:variant>
      <vt:variant>
        <vt:i4>366</vt:i4>
      </vt:variant>
      <vt:variant>
        <vt:i4>0</vt:i4>
      </vt:variant>
      <vt:variant>
        <vt:i4>5</vt:i4>
      </vt:variant>
      <vt:variant>
        <vt:lpwstr>http://www.aanbestedingskalender.nl/</vt:lpwstr>
      </vt:variant>
      <vt:variant>
        <vt:lpwstr/>
      </vt:variant>
      <vt:variant>
        <vt:i4>2031621</vt:i4>
      </vt:variant>
      <vt:variant>
        <vt:i4>363</vt:i4>
      </vt:variant>
      <vt:variant>
        <vt:i4>0</vt:i4>
      </vt:variant>
      <vt:variant>
        <vt:i4>5</vt:i4>
      </vt:variant>
      <vt:variant>
        <vt:lpwstr>http://www.aanbestedingskalender.nl/</vt:lpwstr>
      </vt:variant>
      <vt:variant>
        <vt:lpwstr/>
      </vt:variant>
      <vt:variant>
        <vt:i4>3145827</vt:i4>
      </vt:variant>
      <vt:variant>
        <vt:i4>360</vt:i4>
      </vt:variant>
      <vt:variant>
        <vt:i4>0</vt:i4>
      </vt:variant>
      <vt:variant>
        <vt:i4>5</vt:i4>
      </vt:variant>
      <vt:variant>
        <vt:lpwstr>http://www.rijksoverheid.nl/onderwerpen/aanbesteden</vt:lpwstr>
      </vt:variant>
      <vt:variant>
        <vt:lpwstr/>
      </vt:variant>
      <vt:variant>
        <vt:i4>262171</vt:i4>
      </vt:variant>
      <vt:variant>
        <vt:i4>357</vt:i4>
      </vt:variant>
      <vt:variant>
        <vt:i4>0</vt:i4>
      </vt:variant>
      <vt:variant>
        <vt:i4>5</vt:i4>
      </vt:variant>
      <vt:variant>
        <vt:lpwstr>http://www.rijksoverheid.nl/</vt:lpwstr>
      </vt:variant>
      <vt:variant>
        <vt:lpwstr/>
      </vt:variant>
      <vt:variant>
        <vt:i4>262171</vt:i4>
      </vt:variant>
      <vt:variant>
        <vt:i4>354</vt:i4>
      </vt:variant>
      <vt:variant>
        <vt:i4>0</vt:i4>
      </vt:variant>
      <vt:variant>
        <vt:i4>5</vt:i4>
      </vt:variant>
      <vt:variant>
        <vt:lpwstr>http://www.rijksoverheid.nl/</vt:lpwstr>
      </vt:variant>
      <vt:variant>
        <vt:lpwstr/>
      </vt:variant>
      <vt:variant>
        <vt:i4>6946942</vt:i4>
      </vt:variant>
      <vt:variant>
        <vt:i4>351</vt:i4>
      </vt:variant>
      <vt:variant>
        <vt:i4>0</vt:i4>
      </vt:variant>
      <vt:variant>
        <vt:i4>5</vt:i4>
      </vt:variant>
      <vt:variant>
        <vt:lpwstr>http://www.belastingdienst.nl/</vt:lpwstr>
      </vt:variant>
      <vt:variant>
        <vt:lpwstr/>
      </vt:variant>
      <vt:variant>
        <vt:i4>2031621</vt:i4>
      </vt:variant>
      <vt:variant>
        <vt:i4>345</vt:i4>
      </vt:variant>
      <vt:variant>
        <vt:i4>0</vt:i4>
      </vt:variant>
      <vt:variant>
        <vt:i4>5</vt:i4>
      </vt:variant>
      <vt:variant>
        <vt:lpwstr>http://www.aanbestedingskalender.nl/</vt:lpwstr>
      </vt:variant>
      <vt:variant>
        <vt:lpwstr/>
      </vt:variant>
      <vt:variant>
        <vt:i4>2031621</vt:i4>
      </vt:variant>
      <vt:variant>
        <vt:i4>342</vt:i4>
      </vt:variant>
      <vt:variant>
        <vt:i4>0</vt:i4>
      </vt:variant>
      <vt:variant>
        <vt:i4>5</vt:i4>
      </vt:variant>
      <vt:variant>
        <vt:lpwstr>http://www.aanbestedingskalender.nl/</vt:lpwstr>
      </vt:variant>
      <vt:variant>
        <vt:lpwstr/>
      </vt:variant>
      <vt:variant>
        <vt:i4>7864438</vt:i4>
      </vt:variant>
      <vt:variant>
        <vt:i4>339</vt:i4>
      </vt:variant>
      <vt:variant>
        <vt:i4>0</vt:i4>
      </vt:variant>
      <vt:variant>
        <vt:i4>5</vt:i4>
      </vt:variant>
      <vt:variant>
        <vt:lpwstr>http://www.zadkine.nl/</vt:lpwstr>
      </vt:variant>
      <vt:variant>
        <vt:lpwstr/>
      </vt:variant>
      <vt:variant>
        <vt:i4>1835068</vt:i4>
      </vt:variant>
      <vt:variant>
        <vt:i4>332</vt:i4>
      </vt:variant>
      <vt:variant>
        <vt:i4>0</vt:i4>
      </vt:variant>
      <vt:variant>
        <vt:i4>5</vt:i4>
      </vt:variant>
      <vt:variant>
        <vt:lpwstr/>
      </vt:variant>
      <vt:variant>
        <vt:lpwstr>_Toc352157880</vt:lpwstr>
      </vt:variant>
      <vt:variant>
        <vt:i4>1245244</vt:i4>
      </vt:variant>
      <vt:variant>
        <vt:i4>326</vt:i4>
      </vt:variant>
      <vt:variant>
        <vt:i4>0</vt:i4>
      </vt:variant>
      <vt:variant>
        <vt:i4>5</vt:i4>
      </vt:variant>
      <vt:variant>
        <vt:lpwstr/>
      </vt:variant>
      <vt:variant>
        <vt:lpwstr>_Toc352157879</vt:lpwstr>
      </vt:variant>
      <vt:variant>
        <vt:i4>1245244</vt:i4>
      </vt:variant>
      <vt:variant>
        <vt:i4>320</vt:i4>
      </vt:variant>
      <vt:variant>
        <vt:i4>0</vt:i4>
      </vt:variant>
      <vt:variant>
        <vt:i4>5</vt:i4>
      </vt:variant>
      <vt:variant>
        <vt:lpwstr/>
      </vt:variant>
      <vt:variant>
        <vt:lpwstr>_Toc352157878</vt:lpwstr>
      </vt:variant>
      <vt:variant>
        <vt:i4>1245244</vt:i4>
      </vt:variant>
      <vt:variant>
        <vt:i4>314</vt:i4>
      </vt:variant>
      <vt:variant>
        <vt:i4>0</vt:i4>
      </vt:variant>
      <vt:variant>
        <vt:i4>5</vt:i4>
      </vt:variant>
      <vt:variant>
        <vt:lpwstr/>
      </vt:variant>
      <vt:variant>
        <vt:lpwstr>_Toc352157877</vt:lpwstr>
      </vt:variant>
      <vt:variant>
        <vt:i4>1245244</vt:i4>
      </vt:variant>
      <vt:variant>
        <vt:i4>308</vt:i4>
      </vt:variant>
      <vt:variant>
        <vt:i4>0</vt:i4>
      </vt:variant>
      <vt:variant>
        <vt:i4>5</vt:i4>
      </vt:variant>
      <vt:variant>
        <vt:lpwstr/>
      </vt:variant>
      <vt:variant>
        <vt:lpwstr>_Toc352157876</vt:lpwstr>
      </vt:variant>
      <vt:variant>
        <vt:i4>1245244</vt:i4>
      </vt:variant>
      <vt:variant>
        <vt:i4>302</vt:i4>
      </vt:variant>
      <vt:variant>
        <vt:i4>0</vt:i4>
      </vt:variant>
      <vt:variant>
        <vt:i4>5</vt:i4>
      </vt:variant>
      <vt:variant>
        <vt:lpwstr/>
      </vt:variant>
      <vt:variant>
        <vt:lpwstr>_Toc352157875</vt:lpwstr>
      </vt:variant>
      <vt:variant>
        <vt:i4>1245244</vt:i4>
      </vt:variant>
      <vt:variant>
        <vt:i4>296</vt:i4>
      </vt:variant>
      <vt:variant>
        <vt:i4>0</vt:i4>
      </vt:variant>
      <vt:variant>
        <vt:i4>5</vt:i4>
      </vt:variant>
      <vt:variant>
        <vt:lpwstr/>
      </vt:variant>
      <vt:variant>
        <vt:lpwstr>_Toc352157874</vt:lpwstr>
      </vt:variant>
      <vt:variant>
        <vt:i4>1179708</vt:i4>
      </vt:variant>
      <vt:variant>
        <vt:i4>290</vt:i4>
      </vt:variant>
      <vt:variant>
        <vt:i4>0</vt:i4>
      </vt:variant>
      <vt:variant>
        <vt:i4>5</vt:i4>
      </vt:variant>
      <vt:variant>
        <vt:lpwstr/>
      </vt:variant>
      <vt:variant>
        <vt:lpwstr>_Toc352157867</vt:lpwstr>
      </vt:variant>
      <vt:variant>
        <vt:i4>1179708</vt:i4>
      </vt:variant>
      <vt:variant>
        <vt:i4>284</vt:i4>
      </vt:variant>
      <vt:variant>
        <vt:i4>0</vt:i4>
      </vt:variant>
      <vt:variant>
        <vt:i4>5</vt:i4>
      </vt:variant>
      <vt:variant>
        <vt:lpwstr/>
      </vt:variant>
      <vt:variant>
        <vt:lpwstr>_Toc352157866</vt:lpwstr>
      </vt:variant>
      <vt:variant>
        <vt:i4>1179708</vt:i4>
      </vt:variant>
      <vt:variant>
        <vt:i4>278</vt:i4>
      </vt:variant>
      <vt:variant>
        <vt:i4>0</vt:i4>
      </vt:variant>
      <vt:variant>
        <vt:i4>5</vt:i4>
      </vt:variant>
      <vt:variant>
        <vt:lpwstr/>
      </vt:variant>
      <vt:variant>
        <vt:lpwstr>_Toc352157865</vt:lpwstr>
      </vt:variant>
      <vt:variant>
        <vt:i4>1179708</vt:i4>
      </vt:variant>
      <vt:variant>
        <vt:i4>272</vt:i4>
      </vt:variant>
      <vt:variant>
        <vt:i4>0</vt:i4>
      </vt:variant>
      <vt:variant>
        <vt:i4>5</vt:i4>
      </vt:variant>
      <vt:variant>
        <vt:lpwstr/>
      </vt:variant>
      <vt:variant>
        <vt:lpwstr>_Toc352157864</vt:lpwstr>
      </vt:variant>
      <vt:variant>
        <vt:i4>1179708</vt:i4>
      </vt:variant>
      <vt:variant>
        <vt:i4>266</vt:i4>
      </vt:variant>
      <vt:variant>
        <vt:i4>0</vt:i4>
      </vt:variant>
      <vt:variant>
        <vt:i4>5</vt:i4>
      </vt:variant>
      <vt:variant>
        <vt:lpwstr/>
      </vt:variant>
      <vt:variant>
        <vt:lpwstr>_Toc352157863</vt:lpwstr>
      </vt:variant>
      <vt:variant>
        <vt:i4>1179708</vt:i4>
      </vt:variant>
      <vt:variant>
        <vt:i4>260</vt:i4>
      </vt:variant>
      <vt:variant>
        <vt:i4>0</vt:i4>
      </vt:variant>
      <vt:variant>
        <vt:i4>5</vt:i4>
      </vt:variant>
      <vt:variant>
        <vt:lpwstr/>
      </vt:variant>
      <vt:variant>
        <vt:lpwstr>_Toc352157862</vt:lpwstr>
      </vt:variant>
      <vt:variant>
        <vt:i4>1179708</vt:i4>
      </vt:variant>
      <vt:variant>
        <vt:i4>254</vt:i4>
      </vt:variant>
      <vt:variant>
        <vt:i4>0</vt:i4>
      </vt:variant>
      <vt:variant>
        <vt:i4>5</vt:i4>
      </vt:variant>
      <vt:variant>
        <vt:lpwstr/>
      </vt:variant>
      <vt:variant>
        <vt:lpwstr>_Toc352157861</vt:lpwstr>
      </vt:variant>
      <vt:variant>
        <vt:i4>1179708</vt:i4>
      </vt:variant>
      <vt:variant>
        <vt:i4>248</vt:i4>
      </vt:variant>
      <vt:variant>
        <vt:i4>0</vt:i4>
      </vt:variant>
      <vt:variant>
        <vt:i4>5</vt:i4>
      </vt:variant>
      <vt:variant>
        <vt:lpwstr/>
      </vt:variant>
      <vt:variant>
        <vt:lpwstr>_Toc352157860</vt:lpwstr>
      </vt:variant>
      <vt:variant>
        <vt:i4>1114172</vt:i4>
      </vt:variant>
      <vt:variant>
        <vt:i4>242</vt:i4>
      </vt:variant>
      <vt:variant>
        <vt:i4>0</vt:i4>
      </vt:variant>
      <vt:variant>
        <vt:i4>5</vt:i4>
      </vt:variant>
      <vt:variant>
        <vt:lpwstr/>
      </vt:variant>
      <vt:variant>
        <vt:lpwstr>_Toc352157858</vt:lpwstr>
      </vt:variant>
      <vt:variant>
        <vt:i4>1114172</vt:i4>
      </vt:variant>
      <vt:variant>
        <vt:i4>236</vt:i4>
      </vt:variant>
      <vt:variant>
        <vt:i4>0</vt:i4>
      </vt:variant>
      <vt:variant>
        <vt:i4>5</vt:i4>
      </vt:variant>
      <vt:variant>
        <vt:lpwstr/>
      </vt:variant>
      <vt:variant>
        <vt:lpwstr>_Toc352157857</vt:lpwstr>
      </vt:variant>
      <vt:variant>
        <vt:i4>1114172</vt:i4>
      </vt:variant>
      <vt:variant>
        <vt:i4>230</vt:i4>
      </vt:variant>
      <vt:variant>
        <vt:i4>0</vt:i4>
      </vt:variant>
      <vt:variant>
        <vt:i4>5</vt:i4>
      </vt:variant>
      <vt:variant>
        <vt:lpwstr/>
      </vt:variant>
      <vt:variant>
        <vt:lpwstr>_Toc352157856</vt:lpwstr>
      </vt:variant>
      <vt:variant>
        <vt:i4>1114172</vt:i4>
      </vt:variant>
      <vt:variant>
        <vt:i4>224</vt:i4>
      </vt:variant>
      <vt:variant>
        <vt:i4>0</vt:i4>
      </vt:variant>
      <vt:variant>
        <vt:i4>5</vt:i4>
      </vt:variant>
      <vt:variant>
        <vt:lpwstr/>
      </vt:variant>
      <vt:variant>
        <vt:lpwstr>_Toc352157855</vt:lpwstr>
      </vt:variant>
      <vt:variant>
        <vt:i4>1114172</vt:i4>
      </vt:variant>
      <vt:variant>
        <vt:i4>218</vt:i4>
      </vt:variant>
      <vt:variant>
        <vt:i4>0</vt:i4>
      </vt:variant>
      <vt:variant>
        <vt:i4>5</vt:i4>
      </vt:variant>
      <vt:variant>
        <vt:lpwstr/>
      </vt:variant>
      <vt:variant>
        <vt:lpwstr>_Toc352157854</vt:lpwstr>
      </vt:variant>
      <vt:variant>
        <vt:i4>1114172</vt:i4>
      </vt:variant>
      <vt:variant>
        <vt:i4>212</vt:i4>
      </vt:variant>
      <vt:variant>
        <vt:i4>0</vt:i4>
      </vt:variant>
      <vt:variant>
        <vt:i4>5</vt:i4>
      </vt:variant>
      <vt:variant>
        <vt:lpwstr/>
      </vt:variant>
      <vt:variant>
        <vt:lpwstr>_Toc352157853</vt:lpwstr>
      </vt:variant>
      <vt:variant>
        <vt:i4>1114172</vt:i4>
      </vt:variant>
      <vt:variant>
        <vt:i4>206</vt:i4>
      </vt:variant>
      <vt:variant>
        <vt:i4>0</vt:i4>
      </vt:variant>
      <vt:variant>
        <vt:i4>5</vt:i4>
      </vt:variant>
      <vt:variant>
        <vt:lpwstr/>
      </vt:variant>
      <vt:variant>
        <vt:lpwstr>_Toc352157852</vt:lpwstr>
      </vt:variant>
      <vt:variant>
        <vt:i4>1114172</vt:i4>
      </vt:variant>
      <vt:variant>
        <vt:i4>200</vt:i4>
      </vt:variant>
      <vt:variant>
        <vt:i4>0</vt:i4>
      </vt:variant>
      <vt:variant>
        <vt:i4>5</vt:i4>
      </vt:variant>
      <vt:variant>
        <vt:lpwstr/>
      </vt:variant>
      <vt:variant>
        <vt:lpwstr>_Toc352157851</vt:lpwstr>
      </vt:variant>
      <vt:variant>
        <vt:i4>1114172</vt:i4>
      </vt:variant>
      <vt:variant>
        <vt:i4>194</vt:i4>
      </vt:variant>
      <vt:variant>
        <vt:i4>0</vt:i4>
      </vt:variant>
      <vt:variant>
        <vt:i4>5</vt:i4>
      </vt:variant>
      <vt:variant>
        <vt:lpwstr/>
      </vt:variant>
      <vt:variant>
        <vt:lpwstr>_Toc352157850</vt:lpwstr>
      </vt:variant>
      <vt:variant>
        <vt:i4>1048636</vt:i4>
      </vt:variant>
      <vt:variant>
        <vt:i4>188</vt:i4>
      </vt:variant>
      <vt:variant>
        <vt:i4>0</vt:i4>
      </vt:variant>
      <vt:variant>
        <vt:i4>5</vt:i4>
      </vt:variant>
      <vt:variant>
        <vt:lpwstr/>
      </vt:variant>
      <vt:variant>
        <vt:lpwstr>_Toc352157849</vt:lpwstr>
      </vt:variant>
      <vt:variant>
        <vt:i4>1048636</vt:i4>
      </vt:variant>
      <vt:variant>
        <vt:i4>182</vt:i4>
      </vt:variant>
      <vt:variant>
        <vt:i4>0</vt:i4>
      </vt:variant>
      <vt:variant>
        <vt:i4>5</vt:i4>
      </vt:variant>
      <vt:variant>
        <vt:lpwstr/>
      </vt:variant>
      <vt:variant>
        <vt:lpwstr>_Toc352157848</vt:lpwstr>
      </vt:variant>
      <vt:variant>
        <vt:i4>1048636</vt:i4>
      </vt:variant>
      <vt:variant>
        <vt:i4>176</vt:i4>
      </vt:variant>
      <vt:variant>
        <vt:i4>0</vt:i4>
      </vt:variant>
      <vt:variant>
        <vt:i4>5</vt:i4>
      </vt:variant>
      <vt:variant>
        <vt:lpwstr/>
      </vt:variant>
      <vt:variant>
        <vt:lpwstr>_Toc352157847</vt:lpwstr>
      </vt:variant>
      <vt:variant>
        <vt:i4>1048636</vt:i4>
      </vt:variant>
      <vt:variant>
        <vt:i4>170</vt:i4>
      </vt:variant>
      <vt:variant>
        <vt:i4>0</vt:i4>
      </vt:variant>
      <vt:variant>
        <vt:i4>5</vt:i4>
      </vt:variant>
      <vt:variant>
        <vt:lpwstr/>
      </vt:variant>
      <vt:variant>
        <vt:lpwstr>_Toc352157846</vt:lpwstr>
      </vt:variant>
      <vt:variant>
        <vt:i4>1048636</vt:i4>
      </vt:variant>
      <vt:variant>
        <vt:i4>164</vt:i4>
      </vt:variant>
      <vt:variant>
        <vt:i4>0</vt:i4>
      </vt:variant>
      <vt:variant>
        <vt:i4>5</vt:i4>
      </vt:variant>
      <vt:variant>
        <vt:lpwstr/>
      </vt:variant>
      <vt:variant>
        <vt:lpwstr>_Toc352157845</vt:lpwstr>
      </vt:variant>
      <vt:variant>
        <vt:i4>1048636</vt:i4>
      </vt:variant>
      <vt:variant>
        <vt:i4>158</vt:i4>
      </vt:variant>
      <vt:variant>
        <vt:i4>0</vt:i4>
      </vt:variant>
      <vt:variant>
        <vt:i4>5</vt:i4>
      </vt:variant>
      <vt:variant>
        <vt:lpwstr/>
      </vt:variant>
      <vt:variant>
        <vt:lpwstr>_Toc352157844</vt:lpwstr>
      </vt:variant>
      <vt:variant>
        <vt:i4>1048636</vt:i4>
      </vt:variant>
      <vt:variant>
        <vt:i4>152</vt:i4>
      </vt:variant>
      <vt:variant>
        <vt:i4>0</vt:i4>
      </vt:variant>
      <vt:variant>
        <vt:i4>5</vt:i4>
      </vt:variant>
      <vt:variant>
        <vt:lpwstr/>
      </vt:variant>
      <vt:variant>
        <vt:lpwstr>_Toc352157843</vt:lpwstr>
      </vt:variant>
      <vt:variant>
        <vt:i4>1048636</vt:i4>
      </vt:variant>
      <vt:variant>
        <vt:i4>146</vt:i4>
      </vt:variant>
      <vt:variant>
        <vt:i4>0</vt:i4>
      </vt:variant>
      <vt:variant>
        <vt:i4>5</vt:i4>
      </vt:variant>
      <vt:variant>
        <vt:lpwstr/>
      </vt:variant>
      <vt:variant>
        <vt:lpwstr>_Toc352157842</vt:lpwstr>
      </vt:variant>
      <vt:variant>
        <vt:i4>1048636</vt:i4>
      </vt:variant>
      <vt:variant>
        <vt:i4>140</vt:i4>
      </vt:variant>
      <vt:variant>
        <vt:i4>0</vt:i4>
      </vt:variant>
      <vt:variant>
        <vt:i4>5</vt:i4>
      </vt:variant>
      <vt:variant>
        <vt:lpwstr/>
      </vt:variant>
      <vt:variant>
        <vt:lpwstr>_Toc352157841</vt:lpwstr>
      </vt:variant>
      <vt:variant>
        <vt:i4>1048636</vt:i4>
      </vt:variant>
      <vt:variant>
        <vt:i4>134</vt:i4>
      </vt:variant>
      <vt:variant>
        <vt:i4>0</vt:i4>
      </vt:variant>
      <vt:variant>
        <vt:i4>5</vt:i4>
      </vt:variant>
      <vt:variant>
        <vt:lpwstr/>
      </vt:variant>
      <vt:variant>
        <vt:lpwstr>_Toc352157840</vt:lpwstr>
      </vt:variant>
      <vt:variant>
        <vt:i4>1507388</vt:i4>
      </vt:variant>
      <vt:variant>
        <vt:i4>128</vt:i4>
      </vt:variant>
      <vt:variant>
        <vt:i4>0</vt:i4>
      </vt:variant>
      <vt:variant>
        <vt:i4>5</vt:i4>
      </vt:variant>
      <vt:variant>
        <vt:lpwstr/>
      </vt:variant>
      <vt:variant>
        <vt:lpwstr>_Toc352157839</vt:lpwstr>
      </vt:variant>
      <vt:variant>
        <vt:i4>1507388</vt:i4>
      </vt:variant>
      <vt:variant>
        <vt:i4>122</vt:i4>
      </vt:variant>
      <vt:variant>
        <vt:i4>0</vt:i4>
      </vt:variant>
      <vt:variant>
        <vt:i4>5</vt:i4>
      </vt:variant>
      <vt:variant>
        <vt:lpwstr/>
      </vt:variant>
      <vt:variant>
        <vt:lpwstr>_Toc352157838</vt:lpwstr>
      </vt:variant>
      <vt:variant>
        <vt:i4>1507388</vt:i4>
      </vt:variant>
      <vt:variant>
        <vt:i4>116</vt:i4>
      </vt:variant>
      <vt:variant>
        <vt:i4>0</vt:i4>
      </vt:variant>
      <vt:variant>
        <vt:i4>5</vt:i4>
      </vt:variant>
      <vt:variant>
        <vt:lpwstr/>
      </vt:variant>
      <vt:variant>
        <vt:lpwstr>_Toc352157837</vt:lpwstr>
      </vt:variant>
      <vt:variant>
        <vt:i4>1507388</vt:i4>
      </vt:variant>
      <vt:variant>
        <vt:i4>110</vt:i4>
      </vt:variant>
      <vt:variant>
        <vt:i4>0</vt:i4>
      </vt:variant>
      <vt:variant>
        <vt:i4>5</vt:i4>
      </vt:variant>
      <vt:variant>
        <vt:lpwstr/>
      </vt:variant>
      <vt:variant>
        <vt:lpwstr>_Toc352157836</vt:lpwstr>
      </vt:variant>
      <vt:variant>
        <vt:i4>1507388</vt:i4>
      </vt:variant>
      <vt:variant>
        <vt:i4>104</vt:i4>
      </vt:variant>
      <vt:variant>
        <vt:i4>0</vt:i4>
      </vt:variant>
      <vt:variant>
        <vt:i4>5</vt:i4>
      </vt:variant>
      <vt:variant>
        <vt:lpwstr/>
      </vt:variant>
      <vt:variant>
        <vt:lpwstr>_Toc352157835</vt:lpwstr>
      </vt:variant>
      <vt:variant>
        <vt:i4>1507388</vt:i4>
      </vt:variant>
      <vt:variant>
        <vt:i4>98</vt:i4>
      </vt:variant>
      <vt:variant>
        <vt:i4>0</vt:i4>
      </vt:variant>
      <vt:variant>
        <vt:i4>5</vt:i4>
      </vt:variant>
      <vt:variant>
        <vt:lpwstr/>
      </vt:variant>
      <vt:variant>
        <vt:lpwstr>_Toc352157833</vt:lpwstr>
      </vt:variant>
      <vt:variant>
        <vt:i4>1507388</vt:i4>
      </vt:variant>
      <vt:variant>
        <vt:i4>92</vt:i4>
      </vt:variant>
      <vt:variant>
        <vt:i4>0</vt:i4>
      </vt:variant>
      <vt:variant>
        <vt:i4>5</vt:i4>
      </vt:variant>
      <vt:variant>
        <vt:lpwstr/>
      </vt:variant>
      <vt:variant>
        <vt:lpwstr>_Toc352157832</vt:lpwstr>
      </vt:variant>
      <vt:variant>
        <vt:i4>1507388</vt:i4>
      </vt:variant>
      <vt:variant>
        <vt:i4>86</vt:i4>
      </vt:variant>
      <vt:variant>
        <vt:i4>0</vt:i4>
      </vt:variant>
      <vt:variant>
        <vt:i4>5</vt:i4>
      </vt:variant>
      <vt:variant>
        <vt:lpwstr/>
      </vt:variant>
      <vt:variant>
        <vt:lpwstr>_Toc352157831</vt:lpwstr>
      </vt:variant>
      <vt:variant>
        <vt:i4>1441852</vt:i4>
      </vt:variant>
      <vt:variant>
        <vt:i4>80</vt:i4>
      </vt:variant>
      <vt:variant>
        <vt:i4>0</vt:i4>
      </vt:variant>
      <vt:variant>
        <vt:i4>5</vt:i4>
      </vt:variant>
      <vt:variant>
        <vt:lpwstr/>
      </vt:variant>
      <vt:variant>
        <vt:lpwstr>_Toc352157829</vt:lpwstr>
      </vt:variant>
      <vt:variant>
        <vt:i4>1441852</vt:i4>
      </vt:variant>
      <vt:variant>
        <vt:i4>74</vt:i4>
      </vt:variant>
      <vt:variant>
        <vt:i4>0</vt:i4>
      </vt:variant>
      <vt:variant>
        <vt:i4>5</vt:i4>
      </vt:variant>
      <vt:variant>
        <vt:lpwstr/>
      </vt:variant>
      <vt:variant>
        <vt:lpwstr>_Toc352157828</vt:lpwstr>
      </vt:variant>
      <vt:variant>
        <vt:i4>1441852</vt:i4>
      </vt:variant>
      <vt:variant>
        <vt:i4>68</vt:i4>
      </vt:variant>
      <vt:variant>
        <vt:i4>0</vt:i4>
      </vt:variant>
      <vt:variant>
        <vt:i4>5</vt:i4>
      </vt:variant>
      <vt:variant>
        <vt:lpwstr/>
      </vt:variant>
      <vt:variant>
        <vt:lpwstr>_Toc352157827</vt:lpwstr>
      </vt:variant>
      <vt:variant>
        <vt:i4>1441852</vt:i4>
      </vt:variant>
      <vt:variant>
        <vt:i4>62</vt:i4>
      </vt:variant>
      <vt:variant>
        <vt:i4>0</vt:i4>
      </vt:variant>
      <vt:variant>
        <vt:i4>5</vt:i4>
      </vt:variant>
      <vt:variant>
        <vt:lpwstr/>
      </vt:variant>
      <vt:variant>
        <vt:lpwstr>_Toc352157826</vt:lpwstr>
      </vt:variant>
      <vt:variant>
        <vt:i4>1441852</vt:i4>
      </vt:variant>
      <vt:variant>
        <vt:i4>56</vt:i4>
      </vt:variant>
      <vt:variant>
        <vt:i4>0</vt:i4>
      </vt:variant>
      <vt:variant>
        <vt:i4>5</vt:i4>
      </vt:variant>
      <vt:variant>
        <vt:lpwstr/>
      </vt:variant>
      <vt:variant>
        <vt:lpwstr>_Toc352157825</vt:lpwstr>
      </vt:variant>
      <vt:variant>
        <vt:i4>1441852</vt:i4>
      </vt:variant>
      <vt:variant>
        <vt:i4>50</vt:i4>
      </vt:variant>
      <vt:variant>
        <vt:i4>0</vt:i4>
      </vt:variant>
      <vt:variant>
        <vt:i4>5</vt:i4>
      </vt:variant>
      <vt:variant>
        <vt:lpwstr/>
      </vt:variant>
      <vt:variant>
        <vt:lpwstr>_Toc352157824</vt:lpwstr>
      </vt:variant>
      <vt:variant>
        <vt:i4>1441852</vt:i4>
      </vt:variant>
      <vt:variant>
        <vt:i4>44</vt:i4>
      </vt:variant>
      <vt:variant>
        <vt:i4>0</vt:i4>
      </vt:variant>
      <vt:variant>
        <vt:i4>5</vt:i4>
      </vt:variant>
      <vt:variant>
        <vt:lpwstr/>
      </vt:variant>
      <vt:variant>
        <vt:lpwstr>_Toc352157823</vt:lpwstr>
      </vt:variant>
      <vt:variant>
        <vt:i4>1441852</vt:i4>
      </vt:variant>
      <vt:variant>
        <vt:i4>38</vt:i4>
      </vt:variant>
      <vt:variant>
        <vt:i4>0</vt:i4>
      </vt:variant>
      <vt:variant>
        <vt:i4>5</vt:i4>
      </vt:variant>
      <vt:variant>
        <vt:lpwstr/>
      </vt:variant>
      <vt:variant>
        <vt:lpwstr>_Toc352157822</vt:lpwstr>
      </vt:variant>
      <vt:variant>
        <vt:i4>1441852</vt:i4>
      </vt:variant>
      <vt:variant>
        <vt:i4>32</vt:i4>
      </vt:variant>
      <vt:variant>
        <vt:i4>0</vt:i4>
      </vt:variant>
      <vt:variant>
        <vt:i4>5</vt:i4>
      </vt:variant>
      <vt:variant>
        <vt:lpwstr/>
      </vt:variant>
      <vt:variant>
        <vt:lpwstr>_Toc352157821</vt:lpwstr>
      </vt:variant>
      <vt:variant>
        <vt:i4>1441852</vt:i4>
      </vt:variant>
      <vt:variant>
        <vt:i4>26</vt:i4>
      </vt:variant>
      <vt:variant>
        <vt:i4>0</vt:i4>
      </vt:variant>
      <vt:variant>
        <vt:i4>5</vt:i4>
      </vt:variant>
      <vt:variant>
        <vt:lpwstr/>
      </vt:variant>
      <vt:variant>
        <vt:lpwstr>_Toc352157820</vt:lpwstr>
      </vt:variant>
      <vt:variant>
        <vt:i4>1376316</vt:i4>
      </vt:variant>
      <vt:variant>
        <vt:i4>20</vt:i4>
      </vt:variant>
      <vt:variant>
        <vt:i4>0</vt:i4>
      </vt:variant>
      <vt:variant>
        <vt:i4>5</vt:i4>
      </vt:variant>
      <vt:variant>
        <vt:lpwstr/>
      </vt:variant>
      <vt:variant>
        <vt:lpwstr>_Toc352157819</vt:lpwstr>
      </vt:variant>
      <vt:variant>
        <vt:i4>1376316</vt:i4>
      </vt:variant>
      <vt:variant>
        <vt:i4>14</vt:i4>
      </vt:variant>
      <vt:variant>
        <vt:i4>0</vt:i4>
      </vt:variant>
      <vt:variant>
        <vt:i4>5</vt:i4>
      </vt:variant>
      <vt:variant>
        <vt:lpwstr/>
      </vt:variant>
      <vt:variant>
        <vt:lpwstr>_Toc352157818</vt:lpwstr>
      </vt:variant>
      <vt:variant>
        <vt:i4>1376316</vt:i4>
      </vt:variant>
      <vt:variant>
        <vt:i4>8</vt:i4>
      </vt:variant>
      <vt:variant>
        <vt:i4>0</vt:i4>
      </vt:variant>
      <vt:variant>
        <vt:i4>5</vt:i4>
      </vt:variant>
      <vt:variant>
        <vt:lpwstr/>
      </vt:variant>
      <vt:variant>
        <vt:lpwstr>_Toc352157817</vt:lpwstr>
      </vt:variant>
      <vt:variant>
        <vt:i4>1376316</vt:i4>
      </vt:variant>
      <vt:variant>
        <vt:i4>2</vt:i4>
      </vt:variant>
      <vt:variant>
        <vt:i4>0</vt:i4>
      </vt:variant>
      <vt:variant>
        <vt:i4>5</vt:i4>
      </vt:variant>
      <vt:variant>
        <vt:lpwstr/>
      </vt:variant>
      <vt:variant>
        <vt:lpwstr>_Toc352157816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Lex Nederhand</dc:creator>
  <cp:keywords/>
  <dc:description/>
  <cp:lastModifiedBy>Nederhand, Lex</cp:lastModifiedBy>
  <cp:revision>2</cp:revision>
  <cp:lastPrinted>2014-01-20T14:57:00Z</cp:lastPrinted>
  <dcterms:created xsi:type="dcterms:W3CDTF">2021-12-03T10:19:00Z</dcterms:created>
  <dcterms:modified xsi:type="dcterms:W3CDTF">2021-12-03T10:19:00Z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Lex Nederhand</vt:lpwstr>
  </property>
  <property fmtid="{D5CDD505-2E9C-101B-9397-08002B2CF9AE}" pid="3" name="display_urn:schemas-microsoft-com:office:office#Author">
    <vt:lpwstr>Lex Nederhand</vt:lpwstr>
  </property>
</Properties>
</file>